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87C3D" w14:textId="77777777" w:rsidR="00794180" w:rsidRPr="00ED3F0D" w:rsidRDefault="00794180" w:rsidP="000B198F">
      <w:pPr>
        <w:autoSpaceDE w:val="0"/>
        <w:autoSpaceDN w:val="0"/>
        <w:adjustRightInd w:val="0"/>
        <w:jc w:val="both"/>
        <w:rPr>
          <w:rFonts w:ascii="Arial" w:hAnsi="Arial" w:cs="Arial"/>
          <w:sz w:val="20"/>
          <w:szCs w:val="20"/>
        </w:rPr>
      </w:pPr>
      <w:bookmarkStart w:id="0" w:name="_Toc130197592"/>
      <w:bookmarkStart w:id="1" w:name="_Toc130198093"/>
      <w:bookmarkStart w:id="2" w:name="_Toc130198153"/>
      <w:bookmarkStart w:id="3" w:name="_Toc130799614"/>
      <w:bookmarkStart w:id="4" w:name="_Toc132106385"/>
      <w:bookmarkStart w:id="5" w:name="_Toc132424999"/>
      <w:bookmarkStart w:id="6" w:name="_Toc132432248"/>
      <w:bookmarkStart w:id="7" w:name="_Toc157334784"/>
      <w:bookmarkStart w:id="8" w:name="_Toc462321004"/>
    </w:p>
    <w:p w14:paraId="44130D12" w14:textId="77777777" w:rsidR="001E253D" w:rsidRPr="00ED3F0D" w:rsidRDefault="00B512C3" w:rsidP="00E42CDC">
      <w:pPr>
        <w:pStyle w:val="Naslov"/>
        <w:ind w:left="360"/>
        <w:jc w:val="left"/>
        <w:rPr>
          <w:rFonts w:cs="Arial"/>
          <w:sz w:val="20"/>
        </w:rPr>
      </w:pPr>
      <w:bookmarkStart w:id="9" w:name="_Toc492474460"/>
      <w:bookmarkEnd w:id="0"/>
      <w:bookmarkEnd w:id="1"/>
      <w:bookmarkEnd w:id="2"/>
      <w:bookmarkEnd w:id="3"/>
      <w:bookmarkEnd w:id="4"/>
      <w:bookmarkEnd w:id="5"/>
      <w:bookmarkEnd w:id="6"/>
      <w:bookmarkEnd w:id="7"/>
      <w:bookmarkEnd w:id="8"/>
      <w:r w:rsidRPr="00ED3F0D">
        <w:rPr>
          <w:rFonts w:cs="Arial"/>
          <w:sz w:val="20"/>
        </w:rPr>
        <w:t>RAZPISNI OBRAZCI</w:t>
      </w:r>
      <w:bookmarkEnd w:id="9"/>
      <w:r w:rsidR="00D070E6" w:rsidRPr="00ED3F0D">
        <w:rPr>
          <w:rFonts w:cs="Arial"/>
          <w:sz w:val="20"/>
        </w:rPr>
        <w:t xml:space="preserve"> </w:t>
      </w:r>
    </w:p>
    <w:p w14:paraId="29E94E5F" w14:textId="77777777" w:rsidR="001E253D" w:rsidRPr="00ED3F0D" w:rsidRDefault="001E253D" w:rsidP="001E253D">
      <w:pPr>
        <w:tabs>
          <w:tab w:val="left" w:pos="0"/>
        </w:tabs>
        <w:autoSpaceDE w:val="0"/>
        <w:autoSpaceDN w:val="0"/>
        <w:adjustRightInd w:val="0"/>
        <w:spacing w:before="120"/>
        <w:rPr>
          <w:rFonts w:ascii="Arial" w:eastAsia="Batang" w:hAnsi="Arial" w:cs="Arial"/>
          <w:sz w:val="20"/>
          <w:szCs w:val="20"/>
          <w:lang w:eastAsia="ko-KR"/>
        </w:rPr>
      </w:pPr>
    </w:p>
    <w:p w14:paraId="76705C63" w14:textId="77777777" w:rsidR="001E253D" w:rsidRPr="00ED3F0D" w:rsidRDefault="00392C07" w:rsidP="00564547">
      <w:pPr>
        <w:tabs>
          <w:tab w:val="left" w:pos="0"/>
        </w:tabs>
        <w:autoSpaceDE w:val="0"/>
        <w:autoSpaceDN w:val="0"/>
        <w:adjustRightInd w:val="0"/>
        <w:spacing w:line="360" w:lineRule="auto"/>
        <w:rPr>
          <w:rFonts w:ascii="Arial" w:eastAsia="Batang" w:hAnsi="Arial" w:cs="Arial"/>
          <w:sz w:val="20"/>
          <w:szCs w:val="20"/>
          <w:lang w:eastAsia="ko-KR"/>
        </w:rPr>
      </w:pPr>
      <w:r w:rsidRPr="00ED3F0D">
        <w:rPr>
          <w:rFonts w:ascii="Arial" w:eastAsia="Batang" w:hAnsi="Arial" w:cs="Arial"/>
          <w:sz w:val="20"/>
          <w:szCs w:val="20"/>
          <w:lang w:eastAsia="ko-KR"/>
        </w:rPr>
        <w:t>O</w:t>
      </w:r>
      <w:r w:rsidR="001E253D" w:rsidRPr="00ED3F0D">
        <w:rPr>
          <w:rFonts w:ascii="Arial" w:eastAsia="Batang" w:hAnsi="Arial" w:cs="Arial"/>
          <w:sz w:val="20"/>
          <w:szCs w:val="20"/>
          <w:lang w:eastAsia="ko-KR"/>
        </w:rPr>
        <w:t>brazec 1:</w:t>
      </w:r>
      <w:r w:rsidR="001E253D" w:rsidRPr="00ED3F0D">
        <w:rPr>
          <w:rFonts w:ascii="Arial" w:eastAsia="Batang" w:hAnsi="Arial" w:cs="Arial"/>
          <w:sz w:val="20"/>
          <w:szCs w:val="20"/>
          <w:lang w:eastAsia="ko-KR"/>
        </w:rPr>
        <w:tab/>
        <w:t>Podatki o ponudniku</w:t>
      </w:r>
    </w:p>
    <w:p w14:paraId="4F9545EA" w14:textId="77777777" w:rsidR="00D070E6" w:rsidRPr="00ED3F0D" w:rsidRDefault="00392C07" w:rsidP="00B7384A">
      <w:pPr>
        <w:tabs>
          <w:tab w:val="left" w:pos="0"/>
        </w:tabs>
        <w:autoSpaceDE w:val="0"/>
        <w:autoSpaceDN w:val="0"/>
        <w:adjustRightInd w:val="0"/>
        <w:spacing w:line="360" w:lineRule="auto"/>
        <w:rPr>
          <w:rFonts w:ascii="Arial" w:eastAsia="Batang" w:hAnsi="Arial" w:cs="Arial"/>
          <w:sz w:val="20"/>
          <w:szCs w:val="20"/>
          <w:lang w:eastAsia="ko-KR"/>
        </w:rPr>
      </w:pPr>
      <w:r w:rsidRPr="00ED3F0D">
        <w:rPr>
          <w:rFonts w:ascii="Arial" w:eastAsia="Batang" w:hAnsi="Arial" w:cs="Arial"/>
          <w:sz w:val="20"/>
          <w:szCs w:val="20"/>
          <w:lang w:eastAsia="ko-KR"/>
        </w:rPr>
        <w:t>O</w:t>
      </w:r>
      <w:r w:rsidR="001E253D" w:rsidRPr="00ED3F0D">
        <w:rPr>
          <w:rFonts w:ascii="Arial" w:eastAsia="Batang" w:hAnsi="Arial" w:cs="Arial"/>
          <w:sz w:val="20"/>
          <w:szCs w:val="20"/>
          <w:lang w:eastAsia="ko-KR"/>
        </w:rPr>
        <w:t>brazec 2:</w:t>
      </w:r>
      <w:r w:rsidR="001E253D" w:rsidRPr="00ED3F0D">
        <w:rPr>
          <w:rFonts w:ascii="Arial" w:eastAsia="Batang" w:hAnsi="Arial" w:cs="Arial"/>
          <w:sz w:val="20"/>
          <w:szCs w:val="20"/>
          <w:lang w:eastAsia="ko-KR"/>
        </w:rPr>
        <w:tab/>
      </w:r>
      <w:r w:rsidR="00F2358A" w:rsidRPr="00ED3F0D">
        <w:rPr>
          <w:rFonts w:ascii="Arial" w:eastAsia="Batang" w:hAnsi="Arial" w:cs="Arial"/>
          <w:sz w:val="20"/>
          <w:szCs w:val="20"/>
          <w:lang w:eastAsia="ko-KR"/>
        </w:rPr>
        <w:t>P</w:t>
      </w:r>
      <w:r w:rsidR="00DD4C07" w:rsidRPr="00ED3F0D">
        <w:rPr>
          <w:rFonts w:ascii="Arial" w:eastAsia="Batang" w:hAnsi="Arial" w:cs="Arial"/>
          <w:sz w:val="20"/>
          <w:szCs w:val="20"/>
          <w:lang w:eastAsia="ko-KR"/>
        </w:rPr>
        <w:t>onudba s ponudbenim p</w:t>
      </w:r>
      <w:r w:rsidR="00F2358A" w:rsidRPr="00ED3F0D">
        <w:rPr>
          <w:rFonts w:ascii="Arial" w:eastAsia="Batang" w:hAnsi="Arial" w:cs="Arial"/>
          <w:sz w:val="20"/>
          <w:szCs w:val="20"/>
          <w:lang w:eastAsia="ko-KR"/>
        </w:rPr>
        <w:t>redračun</w:t>
      </w:r>
      <w:r w:rsidR="00DD4C07" w:rsidRPr="00ED3F0D">
        <w:rPr>
          <w:rFonts w:ascii="Arial" w:eastAsia="Batang" w:hAnsi="Arial" w:cs="Arial"/>
          <w:sz w:val="20"/>
          <w:szCs w:val="20"/>
          <w:lang w:eastAsia="ko-KR"/>
        </w:rPr>
        <w:t>om</w:t>
      </w:r>
    </w:p>
    <w:p w14:paraId="2CA7F6E7" w14:textId="4F4AB270" w:rsidR="001E253D" w:rsidRPr="00ED3F0D" w:rsidRDefault="00392C07"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ED3F0D">
        <w:rPr>
          <w:rFonts w:ascii="Arial" w:eastAsia="Batang" w:hAnsi="Arial" w:cs="Arial"/>
          <w:color w:val="0D0D0D" w:themeColor="text1" w:themeTint="F2"/>
          <w:sz w:val="20"/>
          <w:szCs w:val="20"/>
          <w:lang w:eastAsia="ko-KR"/>
        </w:rPr>
        <w:t>O</w:t>
      </w:r>
      <w:r w:rsidR="001E253D" w:rsidRPr="00ED3F0D">
        <w:rPr>
          <w:rFonts w:ascii="Arial" w:eastAsia="Batang" w:hAnsi="Arial" w:cs="Arial"/>
          <w:color w:val="0D0D0D" w:themeColor="text1" w:themeTint="F2"/>
          <w:sz w:val="20"/>
          <w:szCs w:val="20"/>
          <w:lang w:eastAsia="ko-KR"/>
        </w:rPr>
        <w:t xml:space="preserve">brazec </w:t>
      </w:r>
      <w:r w:rsidR="00840433" w:rsidRPr="00ED3F0D">
        <w:rPr>
          <w:rFonts w:ascii="Arial" w:eastAsia="Batang" w:hAnsi="Arial" w:cs="Arial"/>
          <w:color w:val="0D0D0D" w:themeColor="text1" w:themeTint="F2"/>
          <w:sz w:val="20"/>
          <w:szCs w:val="20"/>
          <w:lang w:eastAsia="ko-KR"/>
        </w:rPr>
        <w:t>3</w:t>
      </w:r>
      <w:r w:rsidR="001E253D" w:rsidRPr="00ED3F0D">
        <w:rPr>
          <w:rFonts w:ascii="Arial" w:eastAsia="Batang" w:hAnsi="Arial" w:cs="Arial"/>
          <w:color w:val="0D0D0D" w:themeColor="text1" w:themeTint="F2"/>
          <w:sz w:val="20"/>
          <w:szCs w:val="20"/>
          <w:lang w:eastAsia="ko-KR"/>
        </w:rPr>
        <w:t>:</w:t>
      </w:r>
      <w:r w:rsidR="001E253D" w:rsidRPr="00ED3F0D">
        <w:rPr>
          <w:rFonts w:ascii="Arial" w:eastAsia="Batang" w:hAnsi="Arial" w:cs="Arial"/>
          <w:color w:val="0D0D0D" w:themeColor="text1" w:themeTint="F2"/>
          <w:sz w:val="20"/>
          <w:szCs w:val="20"/>
          <w:lang w:eastAsia="ko-KR"/>
        </w:rPr>
        <w:tab/>
      </w:r>
      <w:r w:rsidR="00F2358A" w:rsidRPr="00ED3F0D">
        <w:rPr>
          <w:rFonts w:ascii="Arial" w:eastAsia="Batang" w:hAnsi="Arial" w:cs="Arial"/>
          <w:color w:val="0D0D0D" w:themeColor="text1" w:themeTint="F2"/>
          <w:sz w:val="20"/>
          <w:szCs w:val="20"/>
          <w:lang w:eastAsia="ko-KR"/>
        </w:rPr>
        <w:t>Vzorec pog</w:t>
      </w:r>
      <w:r w:rsidR="00CB1503" w:rsidRPr="00ED3F0D">
        <w:rPr>
          <w:rFonts w:ascii="Arial" w:eastAsia="Batang" w:hAnsi="Arial" w:cs="Arial"/>
          <w:color w:val="0D0D0D" w:themeColor="text1" w:themeTint="F2"/>
          <w:sz w:val="20"/>
          <w:szCs w:val="20"/>
          <w:lang w:eastAsia="ko-KR"/>
        </w:rPr>
        <w:t>o</w:t>
      </w:r>
      <w:r w:rsidR="00F2358A" w:rsidRPr="00ED3F0D">
        <w:rPr>
          <w:rFonts w:ascii="Arial" w:eastAsia="Batang" w:hAnsi="Arial" w:cs="Arial"/>
          <w:color w:val="0D0D0D" w:themeColor="text1" w:themeTint="F2"/>
          <w:sz w:val="20"/>
          <w:szCs w:val="20"/>
          <w:lang w:eastAsia="ko-KR"/>
        </w:rPr>
        <w:t>dbe</w:t>
      </w:r>
    </w:p>
    <w:p w14:paraId="0E7353CD" w14:textId="1078B320" w:rsidR="00F934E9" w:rsidRPr="00ED3F0D" w:rsidRDefault="00F934E9"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ED3F0D">
        <w:rPr>
          <w:rFonts w:ascii="Arial" w:eastAsia="Batang" w:hAnsi="Arial" w:cs="Arial"/>
          <w:color w:val="0D0D0D" w:themeColor="text1" w:themeTint="F2"/>
          <w:sz w:val="20"/>
          <w:szCs w:val="20"/>
          <w:lang w:eastAsia="ko-KR"/>
        </w:rPr>
        <w:t xml:space="preserve">Obrazec </w:t>
      </w:r>
      <w:r w:rsidR="009679A1" w:rsidRPr="00ED3F0D">
        <w:rPr>
          <w:rFonts w:ascii="Arial" w:eastAsia="Batang" w:hAnsi="Arial" w:cs="Arial"/>
          <w:color w:val="0D0D0D" w:themeColor="text1" w:themeTint="F2"/>
          <w:sz w:val="20"/>
          <w:szCs w:val="20"/>
          <w:lang w:eastAsia="ko-KR"/>
        </w:rPr>
        <w:t>4</w:t>
      </w:r>
      <w:r w:rsidRPr="00ED3F0D">
        <w:rPr>
          <w:rFonts w:ascii="Arial" w:eastAsia="Batang" w:hAnsi="Arial" w:cs="Arial"/>
          <w:color w:val="0D0D0D" w:themeColor="text1" w:themeTint="F2"/>
          <w:sz w:val="20"/>
          <w:szCs w:val="20"/>
          <w:lang w:eastAsia="ko-KR"/>
        </w:rPr>
        <w:t>:</w:t>
      </w:r>
      <w:r w:rsidRPr="00ED3F0D">
        <w:rPr>
          <w:rFonts w:ascii="Arial" w:eastAsia="Batang" w:hAnsi="Arial" w:cs="Arial"/>
          <w:color w:val="0D0D0D" w:themeColor="text1" w:themeTint="F2"/>
          <w:sz w:val="20"/>
          <w:szCs w:val="20"/>
          <w:lang w:eastAsia="ko-KR"/>
        </w:rPr>
        <w:tab/>
      </w:r>
      <w:r w:rsidRPr="00ED3F0D">
        <w:rPr>
          <w:rFonts w:ascii="Arial" w:hAnsi="Arial" w:cs="Arial"/>
          <w:iCs/>
          <w:color w:val="000000" w:themeColor="text1"/>
          <w:sz w:val="20"/>
        </w:rPr>
        <w:t>Vzorec garancije za resnost ponudbe</w:t>
      </w:r>
    </w:p>
    <w:p w14:paraId="42B7CE0A" w14:textId="1F90F348" w:rsidR="00B17B2D" w:rsidRPr="00ED3F0D" w:rsidRDefault="00392C07" w:rsidP="00564547">
      <w:pPr>
        <w:tabs>
          <w:tab w:val="left" w:pos="0"/>
        </w:tabs>
        <w:autoSpaceDE w:val="0"/>
        <w:autoSpaceDN w:val="0"/>
        <w:adjustRightInd w:val="0"/>
        <w:spacing w:line="360" w:lineRule="auto"/>
        <w:ind w:left="284" w:hanging="284"/>
        <w:rPr>
          <w:rFonts w:ascii="Arial" w:hAnsi="Arial" w:cs="Arial"/>
          <w:color w:val="0D0D0D" w:themeColor="text1" w:themeTint="F2"/>
          <w:sz w:val="20"/>
          <w:szCs w:val="20"/>
        </w:rPr>
      </w:pPr>
      <w:r w:rsidRPr="00ED3F0D">
        <w:rPr>
          <w:rFonts w:ascii="Arial" w:eastAsia="Batang" w:hAnsi="Arial" w:cs="Arial"/>
          <w:color w:val="0D0D0D" w:themeColor="text1" w:themeTint="F2"/>
          <w:sz w:val="20"/>
          <w:szCs w:val="20"/>
          <w:lang w:eastAsia="ko-KR"/>
        </w:rPr>
        <w:t>O</w:t>
      </w:r>
      <w:r w:rsidR="001E253D" w:rsidRPr="00ED3F0D">
        <w:rPr>
          <w:rFonts w:ascii="Arial" w:eastAsia="Batang" w:hAnsi="Arial" w:cs="Arial"/>
          <w:color w:val="0D0D0D" w:themeColor="text1" w:themeTint="F2"/>
          <w:sz w:val="20"/>
          <w:szCs w:val="20"/>
          <w:lang w:eastAsia="ko-KR"/>
        </w:rPr>
        <w:t xml:space="preserve">brazec </w:t>
      </w:r>
      <w:r w:rsidR="009679A1" w:rsidRPr="00ED3F0D">
        <w:rPr>
          <w:rFonts w:ascii="Arial" w:eastAsia="Batang" w:hAnsi="Arial" w:cs="Arial"/>
          <w:color w:val="0D0D0D" w:themeColor="text1" w:themeTint="F2"/>
          <w:sz w:val="20"/>
          <w:szCs w:val="20"/>
          <w:lang w:eastAsia="ko-KR"/>
        </w:rPr>
        <w:t>5</w:t>
      </w:r>
      <w:r w:rsidR="001E253D" w:rsidRPr="00ED3F0D">
        <w:rPr>
          <w:rFonts w:ascii="Arial" w:eastAsia="Batang" w:hAnsi="Arial" w:cs="Arial"/>
          <w:color w:val="0D0D0D" w:themeColor="text1" w:themeTint="F2"/>
          <w:sz w:val="20"/>
          <w:szCs w:val="20"/>
          <w:lang w:eastAsia="ko-KR"/>
        </w:rPr>
        <w:t>:</w:t>
      </w:r>
      <w:r w:rsidR="001E253D" w:rsidRPr="00ED3F0D">
        <w:rPr>
          <w:rFonts w:ascii="Arial" w:eastAsia="Batang" w:hAnsi="Arial" w:cs="Arial"/>
          <w:color w:val="0D0D0D" w:themeColor="text1" w:themeTint="F2"/>
          <w:sz w:val="20"/>
          <w:szCs w:val="20"/>
          <w:lang w:eastAsia="ko-KR"/>
        </w:rPr>
        <w:tab/>
      </w:r>
      <w:r w:rsidR="00B17B2D" w:rsidRPr="00ED3F0D">
        <w:rPr>
          <w:rFonts w:ascii="Arial" w:eastAsia="Batang" w:hAnsi="Arial" w:cs="Arial"/>
          <w:color w:val="0D0D0D" w:themeColor="text1" w:themeTint="F2"/>
          <w:sz w:val="20"/>
          <w:szCs w:val="20"/>
          <w:lang w:eastAsia="ko-KR"/>
        </w:rPr>
        <w:t>Zavarovanje</w:t>
      </w:r>
      <w:r w:rsidR="00F2358A" w:rsidRPr="00ED3F0D">
        <w:rPr>
          <w:rFonts w:ascii="Arial" w:hAnsi="Arial" w:cs="Arial"/>
          <w:color w:val="0D0D0D" w:themeColor="text1" w:themeTint="F2"/>
          <w:sz w:val="20"/>
          <w:szCs w:val="20"/>
        </w:rPr>
        <w:t xml:space="preserve"> za dobro izvedbo pogodbenih obveznosti</w:t>
      </w:r>
      <w:r w:rsidR="008F4AE4" w:rsidRPr="00ED3F0D">
        <w:rPr>
          <w:rFonts w:ascii="Arial" w:hAnsi="Arial" w:cs="Arial"/>
          <w:color w:val="0D0D0D" w:themeColor="text1" w:themeTint="F2"/>
          <w:sz w:val="20"/>
          <w:szCs w:val="20"/>
        </w:rPr>
        <w:t xml:space="preserve"> -</w:t>
      </w:r>
      <w:r w:rsidR="009679A1" w:rsidRPr="00ED3F0D">
        <w:rPr>
          <w:rFonts w:ascii="Arial" w:hAnsi="Arial" w:cs="Arial"/>
          <w:color w:val="0D0D0D" w:themeColor="text1" w:themeTint="F2"/>
          <w:sz w:val="20"/>
          <w:szCs w:val="20"/>
        </w:rPr>
        <w:t xml:space="preserve"> </w:t>
      </w:r>
      <w:r w:rsidR="008F4AE4" w:rsidRPr="00ED3F0D">
        <w:rPr>
          <w:rFonts w:ascii="Arial" w:hAnsi="Arial" w:cs="Arial"/>
          <w:color w:val="0D0D0D" w:themeColor="text1" w:themeTint="F2"/>
          <w:sz w:val="20"/>
          <w:szCs w:val="20"/>
        </w:rPr>
        <w:t>vzorec</w:t>
      </w:r>
    </w:p>
    <w:p w14:paraId="58650174" w14:textId="6170D4A2" w:rsidR="00F2358A" w:rsidRPr="00ED3F0D" w:rsidRDefault="00392C07" w:rsidP="00564547">
      <w:pPr>
        <w:tabs>
          <w:tab w:val="left" w:pos="0"/>
        </w:tabs>
        <w:autoSpaceDE w:val="0"/>
        <w:autoSpaceDN w:val="0"/>
        <w:adjustRightInd w:val="0"/>
        <w:spacing w:line="360" w:lineRule="auto"/>
        <w:ind w:left="284" w:hanging="284"/>
        <w:jc w:val="both"/>
        <w:rPr>
          <w:rFonts w:ascii="Arial" w:eastAsia="Batang" w:hAnsi="Arial" w:cs="Arial"/>
          <w:b/>
          <w:noProof/>
          <w:color w:val="0D0D0D" w:themeColor="text1" w:themeTint="F2"/>
          <w:sz w:val="20"/>
          <w:szCs w:val="20"/>
          <w:lang w:eastAsia="ko-KR"/>
        </w:rPr>
      </w:pPr>
      <w:r w:rsidRPr="00ED3F0D">
        <w:rPr>
          <w:rFonts w:ascii="Arial" w:eastAsia="Batang" w:hAnsi="Arial" w:cs="Arial"/>
          <w:color w:val="0D0D0D" w:themeColor="text1" w:themeTint="F2"/>
          <w:sz w:val="20"/>
          <w:szCs w:val="20"/>
          <w:lang w:eastAsia="ko-KR"/>
        </w:rPr>
        <w:t>O</w:t>
      </w:r>
      <w:r w:rsidR="001E253D" w:rsidRPr="00ED3F0D">
        <w:rPr>
          <w:rFonts w:ascii="Arial" w:eastAsia="Batang" w:hAnsi="Arial" w:cs="Arial"/>
          <w:color w:val="0D0D0D" w:themeColor="text1" w:themeTint="F2"/>
          <w:sz w:val="20"/>
          <w:szCs w:val="20"/>
          <w:lang w:eastAsia="ko-KR"/>
        </w:rPr>
        <w:t xml:space="preserve">brazec </w:t>
      </w:r>
      <w:r w:rsidR="00EF240A">
        <w:rPr>
          <w:rFonts w:ascii="Arial" w:eastAsia="Batang" w:hAnsi="Arial" w:cs="Arial"/>
          <w:color w:val="0D0D0D" w:themeColor="text1" w:themeTint="F2"/>
          <w:sz w:val="20"/>
          <w:szCs w:val="20"/>
          <w:lang w:eastAsia="ko-KR"/>
        </w:rPr>
        <w:t>6</w:t>
      </w:r>
      <w:r w:rsidR="001E253D" w:rsidRPr="00ED3F0D">
        <w:rPr>
          <w:rFonts w:ascii="Arial" w:eastAsia="Batang" w:hAnsi="Arial" w:cs="Arial"/>
          <w:color w:val="0D0D0D" w:themeColor="text1" w:themeTint="F2"/>
          <w:sz w:val="20"/>
          <w:szCs w:val="20"/>
          <w:lang w:eastAsia="ko-KR"/>
        </w:rPr>
        <w:t>:</w:t>
      </w:r>
      <w:r w:rsidR="001E253D" w:rsidRPr="00ED3F0D">
        <w:rPr>
          <w:rFonts w:ascii="Arial" w:eastAsia="Batang" w:hAnsi="Arial" w:cs="Arial"/>
          <w:color w:val="0D0D0D" w:themeColor="text1" w:themeTint="F2"/>
          <w:sz w:val="20"/>
          <w:szCs w:val="20"/>
          <w:lang w:eastAsia="ko-KR"/>
        </w:rPr>
        <w:tab/>
      </w:r>
      <w:r w:rsidR="00F2358A" w:rsidRPr="00ED3F0D">
        <w:rPr>
          <w:rFonts w:ascii="Arial" w:eastAsia="Batang" w:hAnsi="Arial" w:cs="Arial"/>
          <w:color w:val="0D0D0D" w:themeColor="text1" w:themeTint="F2"/>
          <w:sz w:val="20"/>
          <w:szCs w:val="20"/>
          <w:lang w:eastAsia="ko-KR"/>
        </w:rPr>
        <w:t>Izjava ponudnika, da ne nastopa s podizvajalci</w:t>
      </w:r>
    </w:p>
    <w:p w14:paraId="35F5B381" w14:textId="772A8D31" w:rsidR="00F2358A" w:rsidRPr="00ED3F0D"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ED3F0D">
        <w:rPr>
          <w:rFonts w:ascii="Arial" w:eastAsia="Batang" w:hAnsi="Arial" w:cs="Arial"/>
          <w:color w:val="0D0D0D" w:themeColor="text1" w:themeTint="F2"/>
          <w:sz w:val="20"/>
          <w:szCs w:val="20"/>
          <w:lang w:eastAsia="ko-KR"/>
        </w:rPr>
        <w:t xml:space="preserve">Obrazec </w:t>
      </w:r>
      <w:r w:rsidR="00EF240A">
        <w:rPr>
          <w:rFonts w:ascii="Arial" w:eastAsia="Batang" w:hAnsi="Arial" w:cs="Arial"/>
          <w:color w:val="0D0D0D" w:themeColor="text1" w:themeTint="F2"/>
          <w:sz w:val="20"/>
          <w:szCs w:val="20"/>
          <w:lang w:eastAsia="ko-KR"/>
        </w:rPr>
        <w:t>7</w:t>
      </w:r>
      <w:r w:rsidRPr="00ED3F0D">
        <w:rPr>
          <w:rFonts w:ascii="Arial" w:eastAsia="Batang" w:hAnsi="Arial" w:cs="Arial"/>
          <w:color w:val="0D0D0D" w:themeColor="text1" w:themeTint="F2"/>
          <w:sz w:val="20"/>
          <w:szCs w:val="20"/>
          <w:lang w:eastAsia="ko-KR"/>
        </w:rPr>
        <w:t>:</w:t>
      </w:r>
      <w:r w:rsidRPr="00ED3F0D">
        <w:rPr>
          <w:rFonts w:ascii="Arial" w:eastAsia="Batang" w:hAnsi="Arial" w:cs="Arial"/>
          <w:color w:val="0D0D0D" w:themeColor="text1" w:themeTint="F2"/>
          <w:sz w:val="20"/>
          <w:szCs w:val="20"/>
          <w:lang w:eastAsia="ko-KR"/>
        </w:rPr>
        <w:tab/>
        <w:t>Podatki o podizvajalcu</w:t>
      </w:r>
    </w:p>
    <w:p w14:paraId="2DF43913" w14:textId="20AFCB65" w:rsidR="00F2358A" w:rsidRPr="00ED3F0D"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ED3F0D">
        <w:rPr>
          <w:rFonts w:ascii="Arial" w:eastAsia="Batang" w:hAnsi="Arial" w:cs="Arial"/>
          <w:color w:val="0D0D0D" w:themeColor="text1" w:themeTint="F2"/>
          <w:sz w:val="20"/>
          <w:szCs w:val="20"/>
          <w:lang w:eastAsia="ko-KR"/>
        </w:rPr>
        <w:t xml:space="preserve">Obrazec </w:t>
      </w:r>
      <w:r w:rsidR="00EF240A">
        <w:rPr>
          <w:rFonts w:ascii="Arial" w:eastAsia="Batang" w:hAnsi="Arial" w:cs="Arial"/>
          <w:color w:val="0D0D0D" w:themeColor="text1" w:themeTint="F2"/>
          <w:sz w:val="20"/>
          <w:szCs w:val="20"/>
          <w:lang w:eastAsia="ko-KR"/>
        </w:rPr>
        <w:t>8</w:t>
      </w:r>
      <w:r w:rsidRPr="00ED3F0D">
        <w:rPr>
          <w:rFonts w:ascii="Arial" w:eastAsia="Batang" w:hAnsi="Arial" w:cs="Arial"/>
          <w:color w:val="0D0D0D" w:themeColor="text1" w:themeTint="F2"/>
          <w:sz w:val="20"/>
          <w:szCs w:val="20"/>
          <w:lang w:eastAsia="ko-KR"/>
        </w:rPr>
        <w:t>:</w:t>
      </w:r>
      <w:r w:rsidRPr="00ED3F0D">
        <w:rPr>
          <w:rFonts w:ascii="Arial" w:eastAsia="Batang" w:hAnsi="Arial" w:cs="Arial"/>
          <w:color w:val="0D0D0D" w:themeColor="text1" w:themeTint="F2"/>
          <w:sz w:val="20"/>
          <w:szCs w:val="20"/>
          <w:lang w:eastAsia="ko-KR"/>
        </w:rPr>
        <w:tab/>
        <w:t>Soglasje podizvajalca</w:t>
      </w:r>
    </w:p>
    <w:p w14:paraId="0D3E663F" w14:textId="453C627F" w:rsidR="00F2358A" w:rsidRDefault="00F2358A" w:rsidP="0056454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sidRPr="00ED3F0D">
        <w:rPr>
          <w:rFonts w:ascii="Arial" w:eastAsia="Batang" w:hAnsi="Arial" w:cs="Arial"/>
          <w:color w:val="0D0D0D" w:themeColor="text1" w:themeTint="F2"/>
          <w:sz w:val="20"/>
          <w:szCs w:val="20"/>
          <w:lang w:eastAsia="ko-KR"/>
        </w:rPr>
        <w:t xml:space="preserve">Obrazec </w:t>
      </w:r>
      <w:r w:rsidR="00EF240A">
        <w:rPr>
          <w:rFonts w:ascii="Arial" w:eastAsia="Batang" w:hAnsi="Arial" w:cs="Arial"/>
          <w:color w:val="0D0D0D" w:themeColor="text1" w:themeTint="F2"/>
          <w:sz w:val="20"/>
          <w:szCs w:val="20"/>
          <w:lang w:eastAsia="ko-KR"/>
        </w:rPr>
        <w:t>9</w:t>
      </w:r>
      <w:r w:rsidRPr="00ED3F0D">
        <w:rPr>
          <w:rFonts w:ascii="Arial" w:eastAsia="Batang" w:hAnsi="Arial" w:cs="Arial"/>
          <w:color w:val="0D0D0D" w:themeColor="text1" w:themeTint="F2"/>
          <w:sz w:val="20"/>
          <w:szCs w:val="20"/>
          <w:lang w:eastAsia="ko-KR"/>
        </w:rPr>
        <w:t>:</w:t>
      </w:r>
      <w:r w:rsidRPr="00ED3F0D">
        <w:rPr>
          <w:rFonts w:ascii="Arial" w:eastAsia="Batang" w:hAnsi="Arial" w:cs="Arial"/>
          <w:color w:val="0D0D0D" w:themeColor="text1" w:themeTint="F2"/>
          <w:sz w:val="20"/>
          <w:szCs w:val="20"/>
          <w:lang w:eastAsia="ko-KR"/>
        </w:rPr>
        <w:tab/>
        <w:t>Seznam podizvajalcev</w:t>
      </w:r>
    </w:p>
    <w:p w14:paraId="438B101F" w14:textId="3D3E1688" w:rsidR="00B14A2B" w:rsidRPr="00B14A2B" w:rsidRDefault="00B14A2B" w:rsidP="00B14A2B">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r>
        <w:rPr>
          <w:rFonts w:ascii="Arial" w:eastAsia="Batang" w:hAnsi="Arial" w:cs="Arial"/>
          <w:color w:val="0D0D0D" w:themeColor="text1" w:themeTint="F2"/>
          <w:sz w:val="20"/>
          <w:szCs w:val="20"/>
          <w:lang w:eastAsia="ko-KR"/>
        </w:rPr>
        <w:t>O</w:t>
      </w:r>
      <w:r w:rsidRPr="00B14A2B">
        <w:rPr>
          <w:rFonts w:ascii="Arial" w:eastAsia="Batang" w:hAnsi="Arial" w:cs="Arial"/>
          <w:color w:val="0D0D0D" w:themeColor="text1" w:themeTint="F2"/>
          <w:sz w:val="20"/>
          <w:szCs w:val="20"/>
          <w:lang w:eastAsia="ko-KR"/>
        </w:rPr>
        <w:t xml:space="preserve">brazec </w:t>
      </w:r>
      <w:r>
        <w:rPr>
          <w:rFonts w:ascii="Arial" w:eastAsia="Batang" w:hAnsi="Arial" w:cs="Arial"/>
          <w:color w:val="0D0D0D" w:themeColor="text1" w:themeTint="F2"/>
          <w:sz w:val="20"/>
          <w:szCs w:val="20"/>
          <w:lang w:eastAsia="ko-KR"/>
        </w:rPr>
        <w:t>1</w:t>
      </w:r>
      <w:r w:rsidR="00EF240A">
        <w:rPr>
          <w:rFonts w:ascii="Arial" w:eastAsia="Batang" w:hAnsi="Arial" w:cs="Arial"/>
          <w:color w:val="0D0D0D" w:themeColor="text1" w:themeTint="F2"/>
          <w:sz w:val="20"/>
          <w:szCs w:val="20"/>
          <w:lang w:eastAsia="ko-KR"/>
        </w:rPr>
        <w:t>0</w:t>
      </w:r>
      <w:r w:rsidRPr="00B14A2B">
        <w:rPr>
          <w:rFonts w:ascii="Arial" w:eastAsia="Batang" w:hAnsi="Arial" w:cs="Arial"/>
          <w:color w:val="0D0D0D" w:themeColor="text1" w:themeTint="F2"/>
          <w:sz w:val="20"/>
          <w:szCs w:val="20"/>
          <w:lang w:eastAsia="ko-KR"/>
        </w:rPr>
        <w:t xml:space="preserve">: </w:t>
      </w:r>
      <w:r>
        <w:rPr>
          <w:rFonts w:ascii="Arial" w:eastAsia="Batang" w:hAnsi="Arial" w:cs="Arial"/>
          <w:color w:val="0D0D0D" w:themeColor="text1" w:themeTint="F2"/>
          <w:sz w:val="20"/>
          <w:szCs w:val="20"/>
          <w:lang w:eastAsia="ko-KR"/>
        </w:rPr>
        <w:tab/>
        <w:t>I</w:t>
      </w:r>
      <w:r w:rsidRPr="00B14A2B">
        <w:rPr>
          <w:rFonts w:ascii="Arial" w:eastAsia="Batang" w:hAnsi="Arial" w:cs="Arial"/>
          <w:color w:val="0D0D0D" w:themeColor="text1" w:themeTint="F2"/>
          <w:sz w:val="20"/>
          <w:szCs w:val="20"/>
          <w:lang w:eastAsia="ko-KR"/>
        </w:rPr>
        <w:t>zjava o omejevalnih ukrepih</w:t>
      </w:r>
    </w:p>
    <w:p w14:paraId="2DE53849" w14:textId="3994C6D2" w:rsidR="001D4E41" w:rsidRPr="00ED3F0D" w:rsidRDefault="006672DA" w:rsidP="001D4E41">
      <w:pPr>
        <w:tabs>
          <w:tab w:val="left" w:pos="0"/>
        </w:tabs>
        <w:autoSpaceDE w:val="0"/>
        <w:autoSpaceDN w:val="0"/>
        <w:adjustRightInd w:val="0"/>
        <w:spacing w:line="360" w:lineRule="auto"/>
        <w:rPr>
          <w:rFonts w:ascii="Arial" w:hAnsi="Arial" w:cs="Arial"/>
          <w:sz w:val="20"/>
          <w:szCs w:val="20"/>
        </w:rPr>
      </w:pPr>
      <w:r w:rsidRPr="00ED3F0D">
        <w:rPr>
          <w:rFonts w:ascii="Arial" w:eastAsia="Batang" w:hAnsi="Arial" w:cs="Arial"/>
          <w:sz w:val="20"/>
          <w:szCs w:val="20"/>
          <w:lang w:eastAsia="ko-KR"/>
        </w:rPr>
        <w:t xml:space="preserve">Obrazec </w:t>
      </w:r>
      <w:r w:rsidR="009679A1" w:rsidRPr="00ED3F0D">
        <w:rPr>
          <w:rFonts w:ascii="Arial" w:eastAsia="Batang" w:hAnsi="Arial" w:cs="Arial"/>
          <w:sz w:val="20"/>
          <w:szCs w:val="20"/>
          <w:lang w:eastAsia="ko-KR"/>
        </w:rPr>
        <w:t>1</w:t>
      </w:r>
      <w:r w:rsidR="00EF240A">
        <w:rPr>
          <w:rFonts w:ascii="Arial" w:eastAsia="Batang" w:hAnsi="Arial" w:cs="Arial"/>
          <w:sz w:val="20"/>
          <w:szCs w:val="20"/>
          <w:lang w:eastAsia="ko-KR"/>
        </w:rPr>
        <w:t>1</w:t>
      </w:r>
      <w:r w:rsidRPr="00ED3F0D">
        <w:rPr>
          <w:rFonts w:ascii="Arial" w:eastAsia="Batang" w:hAnsi="Arial" w:cs="Arial"/>
          <w:sz w:val="20"/>
          <w:szCs w:val="20"/>
          <w:lang w:eastAsia="ko-KR"/>
        </w:rPr>
        <w:t>:</w:t>
      </w:r>
      <w:r w:rsidR="008422D7" w:rsidRPr="00ED3F0D">
        <w:rPr>
          <w:rFonts w:ascii="Arial" w:eastAsia="Batang" w:hAnsi="Arial" w:cs="Arial"/>
          <w:sz w:val="20"/>
          <w:szCs w:val="20"/>
          <w:lang w:eastAsia="ko-KR"/>
        </w:rPr>
        <w:tab/>
      </w:r>
      <w:r w:rsidR="001D4E41" w:rsidRPr="00ED3F0D">
        <w:rPr>
          <w:rFonts w:ascii="Arial" w:hAnsi="Arial" w:cs="Arial"/>
          <w:sz w:val="20"/>
          <w:szCs w:val="20"/>
        </w:rPr>
        <w:t xml:space="preserve">Reference ponudnika in </w:t>
      </w:r>
      <w:r w:rsidR="008A16BC" w:rsidRPr="00ED3F0D">
        <w:rPr>
          <w:rFonts w:ascii="Arial" w:hAnsi="Arial" w:cs="Arial"/>
          <w:sz w:val="20"/>
          <w:szCs w:val="20"/>
        </w:rPr>
        <w:t>P</w:t>
      </w:r>
      <w:r w:rsidR="001D4E41" w:rsidRPr="00ED3F0D">
        <w:rPr>
          <w:rFonts w:ascii="Arial" w:hAnsi="Arial" w:cs="Arial"/>
          <w:sz w:val="20"/>
          <w:szCs w:val="20"/>
        </w:rPr>
        <w:t>riloga</w:t>
      </w:r>
      <w:r w:rsidR="008A16BC" w:rsidRPr="00ED3F0D">
        <w:rPr>
          <w:rFonts w:ascii="Arial" w:hAnsi="Arial" w:cs="Arial"/>
          <w:sz w:val="20"/>
          <w:szCs w:val="20"/>
        </w:rPr>
        <w:t xml:space="preserve"> 1 </w:t>
      </w:r>
      <w:r w:rsidR="003D41B6" w:rsidRPr="00ED3F0D">
        <w:rPr>
          <w:rFonts w:ascii="Arial" w:hAnsi="Arial" w:cs="Arial"/>
          <w:sz w:val="20"/>
          <w:szCs w:val="20"/>
        </w:rPr>
        <w:t xml:space="preserve">k obrazcu </w:t>
      </w:r>
      <w:r w:rsidR="009679A1" w:rsidRPr="00ED3F0D">
        <w:rPr>
          <w:rFonts w:ascii="Arial" w:hAnsi="Arial" w:cs="Arial"/>
          <w:sz w:val="20"/>
          <w:szCs w:val="20"/>
        </w:rPr>
        <w:t>11</w:t>
      </w:r>
      <w:r w:rsidR="001D4E41" w:rsidRPr="00ED3F0D">
        <w:rPr>
          <w:rFonts w:ascii="Arial" w:hAnsi="Arial" w:cs="Arial"/>
          <w:sz w:val="20"/>
          <w:szCs w:val="20"/>
        </w:rPr>
        <w:t xml:space="preserve"> (potrdilo referenc)</w:t>
      </w:r>
    </w:p>
    <w:p w14:paraId="7DA7F264" w14:textId="526699E7" w:rsidR="00DA2A48" w:rsidRPr="00ED3F0D" w:rsidRDefault="00DA2A48" w:rsidP="00A75487">
      <w:pPr>
        <w:tabs>
          <w:tab w:val="left" w:pos="0"/>
        </w:tabs>
        <w:autoSpaceDE w:val="0"/>
        <w:autoSpaceDN w:val="0"/>
        <w:adjustRightInd w:val="0"/>
        <w:spacing w:line="360" w:lineRule="auto"/>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Obrazec 1</w:t>
      </w:r>
      <w:r w:rsidR="00EF240A">
        <w:rPr>
          <w:rFonts w:ascii="Arial" w:eastAsia="Batang" w:hAnsi="Arial" w:cs="Arial"/>
          <w:color w:val="000000" w:themeColor="text1"/>
          <w:sz w:val="20"/>
          <w:szCs w:val="20"/>
          <w:lang w:eastAsia="ko-KR"/>
        </w:rPr>
        <w:t>2</w:t>
      </w:r>
      <w:r w:rsidRPr="00ED3F0D">
        <w:rPr>
          <w:rFonts w:ascii="Arial" w:eastAsia="Batang" w:hAnsi="Arial" w:cs="Arial"/>
          <w:color w:val="000000" w:themeColor="text1"/>
          <w:sz w:val="20"/>
          <w:szCs w:val="20"/>
          <w:lang w:eastAsia="ko-KR"/>
        </w:rPr>
        <w:t>:</w:t>
      </w:r>
      <w:r w:rsidRPr="00ED3F0D">
        <w:rPr>
          <w:rFonts w:ascii="Arial" w:eastAsia="Batang" w:hAnsi="Arial" w:cs="Arial"/>
          <w:color w:val="000000" w:themeColor="text1"/>
          <w:sz w:val="20"/>
          <w:szCs w:val="20"/>
          <w:lang w:eastAsia="ko-KR"/>
        </w:rPr>
        <w:tab/>
        <w:t>Izjava o izpolnjevanju kadrovske sposobnosti</w:t>
      </w:r>
    </w:p>
    <w:p w14:paraId="2E339F70" w14:textId="2241615F" w:rsidR="00A75487" w:rsidRPr="00ED3F0D" w:rsidRDefault="00A75487" w:rsidP="00A75487">
      <w:pPr>
        <w:tabs>
          <w:tab w:val="left" w:pos="0"/>
        </w:tabs>
        <w:autoSpaceDE w:val="0"/>
        <w:autoSpaceDN w:val="0"/>
        <w:adjustRightInd w:val="0"/>
        <w:spacing w:line="360" w:lineRule="auto"/>
        <w:rPr>
          <w:rFonts w:ascii="Arial" w:hAnsi="Arial" w:cs="Arial"/>
          <w:sz w:val="20"/>
          <w:szCs w:val="20"/>
        </w:rPr>
      </w:pPr>
      <w:r w:rsidRPr="00ED3F0D">
        <w:rPr>
          <w:rFonts w:ascii="Arial" w:eastAsia="Batang" w:hAnsi="Arial" w:cs="Arial"/>
          <w:sz w:val="20"/>
          <w:szCs w:val="20"/>
          <w:lang w:eastAsia="ko-KR"/>
        </w:rPr>
        <w:t>Obrazec 1</w:t>
      </w:r>
      <w:r w:rsidR="00EF240A">
        <w:rPr>
          <w:rFonts w:ascii="Arial" w:eastAsia="Batang" w:hAnsi="Arial" w:cs="Arial"/>
          <w:sz w:val="20"/>
          <w:szCs w:val="20"/>
          <w:lang w:eastAsia="ko-KR"/>
        </w:rPr>
        <w:t>3</w:t>
      </w:r>
      <w:r w:rsidRPr="00ED3F0D">
        <w:rPr>
          <w:rFonts w:ascii="Arial" w:eastAsia="Batang" w:hAnsi="Arial" w:cs="Arial"/>
          <w:sz w:val="20"/>
          <w:szCs w:val="20"/>
          <w:lang w:eastAsia="ko-KR"/>
        </w:rPr>
        <w:t>:</w:t>
      </w:r>
      <w:r w:rsidRPr="00ED3F0D">
        <w:rPr>
          <w:rFonts w:ascii="Arial" w:eastAsia="Batang" w:hAnsi="Arial" w:cs="Arial"/>
          <w:sz w:val="20"/>
          <w:szCs w:val="20"/>
          <w:lang w:eastAsia="ko-KR"/>
        </w:rPr>
        <w:tab/>
      </w:r>
      <w:r w:rsidR="00567D93" w:rsidRPr="00ED3F0D">
        <w:rPr>
          <w:rFonts w:ascii="Arial" w:hAnsi="Arial" w:cs="Arial"/>
          <w:sz w:val="20"/>
          <w:szCs w:val="20"/>
        </w:rPr>
        <w:t>Splošne in tehnične zahteve</w:t>
      </w:r>
    </w:p>
    <w:p w14:paraId="34D6DD24" w14:textId="77777777" w:rsidR="00BE5A62" w:rsidRPr="00ED3F0D" w:rsidRDefault="00BE5A62" w:rsidP="00A75487">
      <w:pPr>
        <w:tabs>
          <w:tab w:val="left" w:pos="0"/>
        </w:tabs>
        <w:autoSpaceDE w:val="0"/>
        <w:autoSpaceDN w:val="0"/>
        <w:adjustRightInd w:val="0"/>
        <w:spacing w:line="360" w:lineRule="auto"/>
        <w:rPr>
          <w:rFonts w:ascii="Arial" w:eastAsia="Batang" w:hAnsi="Arial" w:cs="Arial"/>
          <w:color w:val="0D0D0D" w:themeColor="text1" w:themeTint="F2"/>
          <w:sz w:val="20"/>
          <w:szCs w:val="20"/>
          <w:lang w:eastAsia="ko-KR"/>
        </w:rPr>
      </w:pPr>
    </w:p>
    <w:p w14:paraId="31EE7A22" w14:textId="77777777" w:rsidR="00F2358A" w:rsidRPr="00ED3F0D" w:rsidRDefault="00F2358A" w:rsidP="009D0E6B">
      <w:pPr>
        <w:autoSpaceDE w:val="0"/>
        <w:autoSpaceDN w:val="0"/>
        <w:adjustRightInd w:val="0"/>
        <w:spacing w:before="120"/>
        <w:rPr>
          <w:rFonts w:ascii="Arial" w:eastAsia="Batang" w:hAnsi="Arial" w:cs="Arial"/>
          <w:sz w:val="20"/>
          <w:szCs w:val="20"/>
          <w:lang w:eastAsia="ko-KR"/>
        </w:rPr>
      </w:pPr>
      <w:r w:rsidRPr="00ED3F0D">
        <w:rPr>
          <w:rFonts w:ascii="Arial" w:eastAsia="Batang" w:hAnsi="Arial" w:cs="Arial"/>
          <w:sz w:val="20"/>
          <w:szCs w:val="20"/>
          <w:lang w:eastAsia="ko-KR"/>
        </w:rPr>
        <w:br w:type="page"/>
      </w:r>
    </w:p>
    <w:p w14:paraId="24D02BD7" w14:textId="77777777" w:rsidR="003E2E91" w:rsidRPr="00ED3F0D" w:rsidRDefault="00AB0501" w:rsidP="007124B4">
      <w:pPr>
        <w:autoSpaceDE w:val="0"/>
        <w:autoSpaceDN w:val="0"/>
        <w:adjustRightInd w:val="0"/>
        <w:rPr>
          <w:rFonts w:ascii="Arial" w:hAnsi="Arial" w:cs="Arial"/>
          <w:b/>
          <w:sz w:val="20"/>
          <w:szCs w:val="20"/>
        </w:rPr>
      </w:pPr>
      <w:r w:rsidRPr="00ED3F0D">
        <w:rPr>
          <w:rFonts w:ascii="Arial" w:hAnsi="Arial" w:cs="Arial"/>
          <w:b/>
          <w:sz w:val="20"/>
          <w:szCs w:val="20"/>
        </w:rPr>
        <w:lastRenderedPageBreak/>
        <w:t>OBRAZEC</w:t>
      </w:r>
      <w:r w:rsidR="003E2E91" w:rsidRPr="00ED3F0D">
        <w:rPr>
          <w:rFonts w:ascii="Arial" w:hAnsi="Arial" w:cs="Arial"/>
          <w:b/>
          <w:sz w:val="20"/>
          <w:szCs w:val="20"/>
        </w:rPr>
        <w:t xml:space="preserve"> 1</w:t>
      </w:r>
    </w:p>
    <w:p w14:paraId="612EA780" w14:textId="77777777" w:rsidR="003E2E91" w:rsidRPr="00ED3F0D" w:rsidRDefault="003E2E91" w:rsidP="007124B4">
      <w:pPr>
        <w:autoSpaceDE w:val="0"/>
        <w:autoSpaceDN w:val="0"/>
        <w:adjustRightInd w:val="0"/>
        <w:rPr>
          <w:rFonts w:ascii="Arial" w:hAnsi="Arial" w:cs="Arial"/>
          <w:b/>
          <w:sz w:val="20"/>
          <w:szCs w:val="20"/>
        </w:rPr>
      </w:pPr>
    </w:p>
    <w:p w14:paraId="55DCD5E1" w14:textId="77777777" w:rsidR="003E2E91" w:rsidRPr="00ED3F0D" w:rsidRDefault="003E2E91" w:rsidP="007124B4">
      <w:pPr>
        <w:autoSpaceDE w:val="0"/>
        <w:autoSpaceDN w:val="0"/>
        <w:adjustRightInd w:val="0"/>
        <w:rPr>
          <w:rFonts w:ascii="Arial" w:hAnsi="Arial" w:cs="Arial"/>
          <w:b/>
          <w:sz w:val="20"/>
          <w:szCs w:val="20"/>
        </w:rPr>
      </w:pPr>
    </w:p>
    <w:p w14:paraId="140606A9" w14:textId="77777777" w:rsidR="003E2E91" w:rsidRPr="00ED3F0D" w:rsidRDefault="00B512C3" w:rsidP="003E2E91">
      <w:pPr>
        <w:autoSpaceDE w:val="0"/>
        <w:autoSpaceDN w:val="0"/>
        <w:adjustRightInd w:val="0"/>
        <w:jc w:val="center"/>
        <w:rPr>
          <w:rFonts w:ascii="Arial" w:hAnsi="Arial" w:cs="Arial"/>
          <w:b/>
          <w:sz w:val="20"/>
          <w:szCs w:val="20"/>
        </w:rPr>
      </w:pPr>
      <w:r w:rsidRPr="00ED3F0D">
        <w:rPr>
          <w:rFonts w:ascii="Arial" w:hAnsi="Arial" w:cs="Arial"/>
          <w:b/>
          <w:sz w:val="20"/>
          <w:szCs w:val="20"/>
        </w:rPr>
        <w:t>PODATKI O PONUDNIKU</w:t>
      </w:r>
    </w:p>
    <w:p w14:paraId="463A46C7" w14:textId="77777777" w:rsidR="003E2E91" w:rsidRPr="00ED3F0D" w:rsidRDefault="003E2E91" w:rsidP="003E2E91">
      <w:pPr>
        <w:autoSpaceDE w:val="0"/>
        <w:autoSpaceDN w:val="0"/>
        <w:adjustRightInd w:val="0"/>
        <w:jc w:val="center"/>
        <w:rPr>
          <w:rFonts w:ascii="Arial" w:hAnsi="Arial" w:cs="Arial"/>
          <w:b/>
          <w:sz w:val="20"/>
          <w:szCs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ED3F0D" w14:paraId="4AAA5C6B" w14:textId="77777777" w:rsidTr="003E2E91">
        <w:trPr>
          <w:trHeight w:val="798"/>
          <w:jc w:val="center"/>
        </w:trPr>
        <w:tc>
          <w:tcPr>
            <w:tcW w:w="5093" w:type="dxa"/>
            <w:vAlign w:val="center"/>
          </w:tcPr>
          <w:p w14:paraId="44BA21C6"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Naziv ponudnika</w:t>
            </w:r>
          </w:p>
        </w:tc>
        <w:tc>
          <w:tcPr>
            <w:tcW w:w="4620" w:type="dxa"/>
          </w:tcPr>
          <w:p w14:paraId="33AE8ED5"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66B1C6F0" w14:textId="77777777" w:rsidTr="003E2E91">
        <w:trPr>
          <w:trHeight w:val="680"/>
          <w:jc w:val="center"/>
        </w:trPr>
        <w:tc>
          <w:tcPr>
            <w:tcW w:w="5093" w:type="dxa"/>
            <w:vAlign w:val="center"/>
          </w:tcPr>
          <w:p w14:paraId="04A842F3"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Naslov in kraj ponudnika</w:t>
            </w:r>
          </w:p>
        </w:tc>
        <w:tc>
          <w:tcPr>
            <w:tcW w:w="4620" w:type="dxa"/>
          </w:tcPr>
          <w:p w14:paraId="461D2218"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15F77330" w14:textId="77777777" w:rsidTr="003E2E91">
        <w:trPr>
          <w:trHeight w:val="717"/>
          <w:jc w:val="center"/>
        </w:trPr>
        <w:tc>
          <w:tcPr>
            <w:tcW w:w="5093" w:type="dxa"/>
            <w:vAlign w:val="center"/>
          </w:tcPr>
          <w:p w14:paraId="4D29C552"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Odgovorna oseba ponudnika</w:t>
            </w:r>
          </w:p>
        </w:tc>
        <w:tc>
          <w:tcPr>
            <w:tcW w:w="4620" w:type="dxa"/>
          </w:tcPr>
          <w:p w14:paraId="5683B65A"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549AE6A0" w14:textId="77777777" w:rsidTr="003E2E91">
        <w:trPr>
          <w:trHeight w:val="699"/>
          <w:jc w:val="center"/>
        </w:trPr>
        <w:tc>
          <w:tcPr>
            <w:tcW w:w="5093" w:type="dxa"/>
            <w:vAlign w:val="center"/>
          </w:tcPr>
          <w:p w14:paraId="510ABFC5"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Telefon:</w:t>
            </w:r>
          </w:p>
        </w:tc>
        <w:tc>
          <w:tcPr>
            <w:tcW w:w="4620" w:type="dxa"/>
          </w:tcPr>
          <w:p w14:paraId="246BBF69"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6F6436D7" w14:textId="77777777" w:rsidTr="003E2E91">
        <w:trPr>
          <w:trHeight w:val="695"/>
          <w:jc w:val="center"/>
        </w:trPr>
        <w:tc>
          <w:tcPr>
            <w:tcW w:w="5093" w:type="dxa"/>
            <w:vAlign w:val="center"/>
          </w:tcPr>
          <w:p w14:paraId="558E6CE7"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Elektronski naslov:</w:t>
            </w:r>
          </w:p>
        </w:tc>
        <w:tc>
          <w:tcPr>
            <w:tcW w:w="4620" w:type="dxa"/>
          </w:tcPr>
          <w:p w14:paraId="53F4BF85"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3957F2D4" w14:textId="77777777" w:rsidTr="003E2E91">
        <w:trPr>
          <w:trHeight w:val="833"/>
          <w:jc w:val="center"/>
        </w:trPr>
        <w:tc>
          <w:tcPr>
            <w:tcW w:w="5093" w:type="dxa"/>
            <w:vAlign w:val="center"/>
          </w:tcPr>
          <w:p w14:paraId="7298DB07" w14:textId="77777777" w:rsidR="003E2E91" w:rsidRPr="00ED3F0D" w:rsidRDefault="003E2E91" w:rsidP="003E2E91">
            <w:pPr>
              <w:spacing w:before="120"/>
              <w:ind w:left="-62"/>
              <w:rPr>
                <w:rFonts w:ascii="Arial" w:eastAsia="Batang" w:hAnsi="Arial" w:cs="Arial"/>
                <w:sz w:val="20"/>
                <w:szCs w:val="20"/>
                <w:lang w:eastAsia="ko-KR"/>
              </w:rPr>
            </w:pPr>
            <w:r w:rsidRPr="00ED3F0D">
              <w:rPr>
                <w:rFonts w:ascii="Arial" w:eastAsia="Batang" w:hAnsi="Arial" w:cs="Arial"/>
                <w:sz w:val="20"/>
                <w:szCs w:val="20"/>
                <w:lang w:eastAsia="ko-KR"/>
              </w:rPr>
              <w:t>Matična številka podjetja</w:t>
            </w:r>
          </w:p>
        </w:tc>
        <w:tc>
          <w:tcPr>
            <w:tcW w:w="4620" w:type="dxa"/>
          </w:tcPr>
          <w:p w14:paraId="6D177E5F" w14:textId="77777777" w:rsidR="003E2E91" w:rsidRPr="00ED3F0D" w:rsidRDefault="003E2E91" w:rsidP="003E2E91">
            <w:pPr>
              <w:spacing w:before="120"/>
              <w:rPr>
                <w:rFonts w:ascii="Arial" w:eastAsia="Batang" w:hAnsi="Arial" w:cs="Arial"/>
                <w:sz w:val="20"/>
                <w:szCs w:val="20"/>
                <w:lang w:eastAsia="ko-KR"/>
              </w:rPr>
            </w:pPr>
          </w:p>
        </w:tc>
      </w:tr>
      <w:tr w:rsidR="003E2E91" w:rsidRPr="00ED3F0D" w14:paraId="3AED403B" w14:textId="77777777" w:rsidTr="003E2E91">
        <w:trPr>
          <w:trHeight w:val="703"/>
          <w:jc w:val="center"/>
        </w:trPr>
        <w:tc>
          <w:tcPr>
            <w:tcW w:w="5093" w:type="dxa"/>
            <w:vAlign w:val="center"/>
          </w:tcPr>
          <w:p w14:paraId="7E0B93A4"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Identifikacijska št. za DDV</w:t>
            </w:r>
          </w:p>
        </w:tc>
        <w:tc>
          <w:tcPr>
            <w:tcW w:w="4620" w:type="dxa"/>
          </w:tcPr>
          <w:p w14:paraId="1D2BF89C"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6682BEAF" w14:textId="77777777" w:rsidTr="003E2E91">
        <w:trPr>
          <w:trHeight w:val="699"/>
          <w:jc w:val="center"/>
        </w:trPr>
        <w:tc>
          <w:tcPr>
            <w:tcW w:w="5093" w:type="dxa"/>
            <w:vAlign w:val="center"/>
          </w:tcPr>
          <w:p w14:paraId="3AC5DCD1"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Št. vpisa v sodni register (št. vložka)</w:t>
            </w:r>
          </w:p>
        </w:tc>
        <w:tc>
          <w:tcPr>
            <w:tcW w:w="4620" w:type="dxa"/>
          </w:tcPr>
          <w:p w14:paraId="53B51F68"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3252615A" w14:textId="77777777" w:rsidTr="003E2E91">
        <w:trPr>
          <w:trHeight w:val="695"/>
          <w:jc w:val="center"/>
        </w:trPr>
        <w:tc>
          <w:tcPr>
            <w:tcW w:w="5093" w:type="dxa"/>
            <w:vAlign w:val="center"/>
          </w:tcPr>
          <w:p w14:paraId="40DA1A9D"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Transakcijski račun</w:t>
            </w:r>
          </w:p>
        </w:tc>
        <w:tc>
          <w:tcPr>
            <w:tcW w:w="4620" w:type="dxa"/>
          </w:tcPr>
          <w:p w14:paraId="0A3BC71D"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485F82A4" w14:textId="77777777" w:rsidTr="003E2E91">
        <w:trPr>
          <w:trHeight w:val="695"/>
          <w:jc w:val="center"/>
        </w:trPr>
        <w:tc>
          <w:tcPr>
            <w:tcW w:w="5093" w:type="dxa"/>
            <w:vAlign w:val="center"/>
          </w:tcPr>
          <w:p w14:paraId="1D6D8DEB" w14:textId="77777777" w:rsidR="003E2E91" w:rsidRPr="00ED3F0D" w:rsidRDefault="003E2E91" w:rsidP="003E2E91">
            <w:pPr>
              <w:spacing w:before="120" w:after="120"/>
              <w:ind w:left="-62"/>
              <w:rPr>
                <w:rFonts w:ascii="Arial" w:eastAsia="Batang" w:hAnsi="Arial" w:cs="Arial"/>
                <w:sz w:val="20"/>
                <w:szCs w:val="20"/>
                <w:lang w:eastAsia="ko-KR"/>
              </w:rPr>
            </w:pPr>
            <w:r w:rsidRPr="00ED3F0D">
              <w:rPr>
                <w:rFonts w:ascii="Arial" w:eastAsia="Batang" w:hAnsi="Arial" w:cs="Arial"/>
                <w:sz w:val="20"/>
                <w:szCs w:val="20"/>
                <w:lang w:eastAsia="ko-KR"/>
              </w:rPr>
              <w:t>MSP (malo oziroma srednje podjetje) – primerno označiti zaradi zahteve objave oddaje javnega naročila</w:t>
            </w:r>
          </w:p>
        </w:tc>
        <w:tc>
          <w:tcPr>
            <w:tcW w:w="4620" w:type="dxa"/>
            <w:vAlign w:val="center"/>
          </w:tcPr>
          <w:p w14:paraId="0EEA2A25" w14:textId="77777777" w:rsidR="003E2E91" w:rsidRPr="00ED3F0D" w:rsidRDefault="003E2E91" w:rsidP="003E2E91">
            <w:pPr>
              <w:jc w:val="center"/>
              <w:rPr>
                <w:rFonts w:ascii="Arial" w:eastAsia="Batang" w:hAnsi="Arial" w:cs="Arial"/>
                <w:sz w:val="20"/>
                <w:szCs w:val="20"/>
                <w:lang w:eastAsia="ko-KR"/>
              </w:rPr>
            </w:pPr>
            <w:r w:rsidRPr="00ED3F0D">
              <w:rPr>
                <w:rFonts w:ascii="Arial" w:eastAsia="Batang" w:hAnsi="Arial" w:cs="Arial"/>
                <w:sz w:val="20"/>
                <w:szCs w:val="20"/>
                <w:lang w:eastAsia="ko-KR"/>
              </w:rPr>
              <w:t>DA / NE</w:t>
            </w:r>
          </w:p>
        </w:tc>
      </w:tr>
      <w:tr w:rsidR="003E2E91" w:rsidRPr="00ED3F0D" w14:paraId="6E4E8CDA" w14:textId="77777777" w:rsidTr="003E2E91">
        <w:trPr>
          <w:trHeight w:val="691"/>
          <w:jc w:val="center"/>
        </w:trPr>
        <w:tc>
          <w:tcPr>
            <w:tcW w:w="5093" w:type="dxa"/>
            <w:vAlign w:val="center"/>
          </w:tcPr>
          <w:p w14:paraId="1323A612" w14:textId="77777777" w:rsidR="003E2E91" w:rsidRPr="00ED3F0D" w:rsidRDefault="003E2E91" w:rsidP="003E2E91">
            <w:pPr>
              <w:spacing w:before="120" w:line="360" w:lineRule="auto"/>
              <w:ind w:left="-62"/>
              <w:rPr>
                <w:rFonts w:ascii="Arial" w:eastAsia="Batang" w:hAnsi="Arial" w:cs="Arial"/>
                <w:sz w:val="20"/>
                <w:szCs w:val="20"/>
                <w:lang w:eastAsia="ko-KR"/>
              </w:rPr>
            </w:pPr>
            <w:r w:rsidRPr="00ED3F0D">
              <w:rPr>
                <w:rFonts w:ascii="Arial" w:eastAsia="Batang" w:hAnsi="Arial" w:cs="Arial"/>
                <w:sz w:val="20"/>
                <w:szCs w:val="20"/>
                <w:lang w:eastAsia="ko-KR"/>
              </w:rPr>
              <w:t>Odgovorna oseba za podpis pogodbe:</w:t>
            </w:r>
          </w:p>
        </w:tc>
        <w:tc>
          <w:tcPr>
            <w:tcW w:w="4620" w:type="dxa"/>
          </w:tcPr>
          <w:p w14:paraId="59A6C7DF" w14:textId="77777777" w:rsidR="003E2E91" w:rsidRPr="00ED3F0D" w:rsidRDefault="003E2E91" w:rsidP="003E2E91">
            <w:pPr>
              <w:spacing w:before="120" w:line="360" w:lineRule="auto"/>
              <w:rPr>
                <w:rFonts w:ascii="Arial" w:eastAsia="Batang" w:hAnsi="Arial" w:cs="Arial"/>
                <w:sz w:val="20"/>
                <w:szCs w:val="20"/>
                <w:lang w:eastAsia="ko-KR"/>
              </w:rPr>
            </w:pPr>
          </w:p>
        </w:tc>
      </w:tr>
      <w:tr w:rsidR="003E2E91" w:rsidRPr="00ED3F0D" w14:paraId="7603A2B1" w14:textId="77777777" w:rsidTr="003E2E91">
        <w:trPr>
          <w:trHeight w:val="715"/>
          <w:jc w:val="center"/>
        </w:trPr>
        <w:tc>
          <w:tcPr>
            <w:tcW w:w="5093" w:type="dxa"/>
            <w:vAlign w:val="center"/>
          </w:tcPr>
          <w:p w14:paraId="567E750A" w14:textId="77777777" w:rsidR="003E2E91" w:rsidRPr="00ED3F0D" w:rsidRDefault="003E2E91" w:rsidP="003E2E91">
            <w:pPr>
              <w:spacing w:before="120"/>
              <w:ind w:left="-62"/>
              <w:rPr>
                <w:rFonts w:ascii="Arial" w:eastAsia="Batang" w:hAnsi="Arial" w:cs="Arial"/>
                <w:sz w:val="20"/>
                <w:szCs w:val="20"/>
                <w:lang w:eastAsia="ko-KR"/>
              </w:rPr>
            </w:pPr>
            <w:r w:rsidRPr="00ED3F0D">
              <w:rPr>
                <w:rFonts w:ascii="Arial" w:eastAsia="Batang" w:hAnsi="Arial" w:cs="Arial"/>
                <w:sz w:val="20"/>
                <w:szCs w:val="20"/>
                <w:lang w:eastAsia="ko-KR"/>
              </w:rPr>
              <w:t>Kontaktna oseba za izvedbo javnega naročila</w:t>
            </w:r>
          </w:p>
          <w:p w14:paraId="4C5CE590" w14:textId="77777777" w:rsidR="003E2E91" w:rsidRPr="00ED3F0D" w:rsidRDefault="003E2E91" w:rsidP="003E2E91">
            <w:pPr>
              <w:ind w:left="-62"/>
              <w:rPr>
                <w:rFonts w:ascii="Arial" w:eastAsia="Batang" w:hAnsi="Arial" w:cs="Arial"/>
                <w:sz w:val="20"/>
                <w:szCs w:val="20"/>
                <w:lang w:eastAsia="ko-KR"/>
              </w:rPr>
            </w:pPr>
            <w:r w:rsidRPr="00ED3F0D">
              <w:rPr>
                <w:rFonts w:ascii="Arial" w:eastAsia="Batang" w:hAnsi="Arial" w:cs="Arial"/>
                <w:sz w:val="20"/>
                <w:szCs w:val="20"/>
                <w:lang w:eastAsia="ko-KR"/>
              </w:rPr>
              <w:t>(ime in priimek, telefon in naslov elektronske pošte):</w:t>
            </w:r>
          </w:p>
        </w:tc>
        <w:tc>
          <w:tcPr>
            <w:tcW w:w="4620" w:type="dxa"/>
          </w:tcPr>
          <w:p w14:paraId="22DF927E" w14:textId="77777777" w:rsidR="003E2E91" w:rsidRPr="00ED3F0D" w:rsidRDefault="003E2E91" w:rsidP="003E2E91">
            <w:pPr>
              <w:spacing w:before="120" w:line="360" w:lineRule="auto"/>
              <w:rPr>
                <w:rFonts w:ascii="Arial" w:eastAsia="Batang" w:hAnsi="Arial" w:cs="Arial"/>
                <w:sz w:val="20"/>
                <w:szCs w:val="20"/>
                <w:lang w:eastAsia="ko-KR"/>
              </w:rPr>
            </w:pPr>
          </w:p>
        </w:tc>
      </w:tr>
    </w:tbl>
    <w:p w14:paraId="048565FA"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0CA5DD19" w14:textId="77777777" w:rsidR="00506813" w:rsidRPr="00ED3F0D" w:rsidRDefault="00506813" w:rsidP="00506813">
      <w:pPr>
        <w:autoSpaceDE w:val="0"/>
        <w:autoSpaceDN w:val="0"/>
        <w:adjustRightInd w:val="0"/>
        <w:spacing w:before="120"/>
        <w:rPr>
          <w:rFonts w:ascii="Arial" w:eastAsia="Batang" w:hAnsi="Arial" w:cs="Arial"/>
          <w:sz w:val="20"/>
          <w:szCs w:val="20"/>
          <w:lang w:eastAsia="ko-KR"/>
        </w:rPr>
      </w:pPr>
      <w:r w:rsidRPr="00ED3F0D">
        <w:rPr>
          <w:rFonts w:ascii="Arial" w:eastAsia="Batang" w:hAnsi="Arial" w:cs="Arial"/>
          <w:sz w:val="20"/>
          <w:szCs w:val="20"/>
          <w:lang w:eastAsia="ko-KR"/>
        </w:rPr>
        <w:t xml:space="preserve">Ponudnik </w:t>
      </w:r>
      <w:r w:rsidR="003C5188" w:rsidRPr="00ED3F0D">
        <w:rPr>
          <w:rFonts w:ascii="Arial" w:eastAsia="Batang" w:hAnsi="Arial" w:cs="Arial"/>
          <w:sz w:val="20"/>
          <w:szCs w:val="20"/>
          <w:lang w:eastAsia="ko-KR"/>
        </w:rPr>
        <w:t xml:space="preserve">navede </w:t>
      </w:r>
      <w:r w:rsidRPr="00ED3F0D">
        <w:rPr>
          <w:rFonts w:ascii="Arial" w:eastAsia="Batang" w:hAnsi="Arial" w:cs="Arial"/>
          <w:sz w:val="20"/>
          <w:szCs w:val="20"/>
          <w:lang w:eastAsia="ko-KR"/>
        </w:rPr>
        <w:t>podatke v tem obrazcu ali v ESPD obrazcu.</w:t>
      </w:r>
    </w:p>
    <w:p w14:paraId="521FC12D"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2742C4EC"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r w:rsidRPr="00ED3F0D">
        <w:rPr>
          <w:rFonts w:ascii="Arial" w:eastAsia="Batang" w:hAnsi="Arial" w:cs="Arial"/>
          <w:sz w:val="20"/>
          <w:szCs w:val="20"/>
          <w:lang w:eastAsia="ko-KR"/>
        </w:rPr>
        <w:t>Kraj in datum:</w:t>
      </w:r>
      <w:r w:rsidRPr="00ED3F0D">
        <w:rPr>
          <w:rFonts w:ascii="Arial" w:eastAsia="Batang" w:hAnsi="Arial" w:cs="Arial"/>
          <w:sz w:val="20"/>
          <w:szCs w:val="20"/>
          <w:lang w:eastAsia="ko-KR"/>
        </w:rPr>
        <w:tab/>
      </w:r>
      <w:r w:rsidRPr="00ED3F0D">
        <w:rPr>
          <w:rFonts w:ascii="Arial" w:eastAsia="Batang" w:hAnsi="Arial" w:cs="Arial"/>
          <w:sz w:val="20"/>
          <w:szCs w:val="20"/>
          <w:lang w:eastAsia="ko-KR"/>
        </w:rPr>
        <w:tab/>
      </w:r>
      <w:r w:rsidRPr="00ED3F0D">
        <w:rPr>
          <w:rFonts w:ascii="Arial" w:eastAsia="Batang" w:hAnsi="Arial" w:cs="Arial"/>
          <w:sz w:val="20"/>
          <w:szCs w:val="20"/>
          <w:lang w:eastAsia="ko-KR"/>
        </w:rPr>
        <w:tab/>
      </w:r>
      <w:r w:rsidRPr="00ED3F0D">
        <w:rPr>
          <w:rFonts w:ascii="Arial" w:eastAsia="Batang" w:hAnsi="Arial" w:cs="Arial"/>
          <w:sz w:val="20"/>
          <w:szCs w:val="20"/>
          <w:lang w:eastAsia="ko-KR"/>
        </w:rPr>
        <w:tab/>
      </w:r>
      <w:r w:rsidRPr="00ED3F0D">
        <w:rPr>
          <w:rFonts w:ascii="Arial" w:eastAsia="Batang" w:hAnsi="Arial" w:cs="Arial"/>
          <w:sz w:val="20"/>
          <w:szCs w:val="20"/>
          <w:lang w:eastAsia="ko-KR"/>
        </w:rPr>
        <w:tab/>
      </w:r>
      <w:r w:rsidRPr="00ED3F0D">
        <w:rPr>
          <w:rFonts w:ascii="Arial" w:eastAsia="Batang" w:hAnsi="Arial" w:cs="Arial"/>
          <w:sz w:val="20"/>
          <w:szCs w:val="20"/>
          <w:lang w:eastAsia="ko-KR"/>
        </w:rPr>
        <w:t> </w:t>
      </w:r>
    </w:p>
    <w:p w14:paraId="478968F3" w14:textId="77777777" w:rsidR="003E2E91" w:rsidRPr="00ED3F0D" w:rsidRDefault="003E2E91" w:rsidP="007124B4">
      <w:pPr>
        <w:autoSpaceDE w:val="0"/>
        <w:autoSpaceDN w:val="0"/>
        <w:adjustRightInd w:val="0"/>
        <w:rPr>
          <w:rFonts w:ascii="Arial" w:hAnsi="Arial" w:cs="Arial"/>
          <w:b/>
          <w:sz w:val="20"/>
          <w:szCs w:val="20"/>
        </w:rPr>
      </w:pPr>
      <w:r w:rsidRPr="00ED3F0D">
        <w:rPr>
          <w:rFonts w:ascii="Arial" w:hAnsi="Arial" w:cs="Arial"/>
          <w:b/>
          <w:sz w:val="20"/>
          <w:szCs w:val="20"/>
        </w:rPr>
        <w:br w:type="page"/>
      </w:r>
    </w:p>
    <w:p w14:paraId="7D8C1C99" w14:textId="77777777" w:rsidR="007124B4" w:rsidRPr="00ED3F0D" w:rsidRDefault="00AB0501" w:rsidP="007124B4">
      <w:pPr>
        <w:autoSpaceDE w:val="0"/>
        <w:autoSpaceDN w:val="0"/>
        <w:adjustRightInd w:val="0"/>
        <w:rPr>
          <w:rFonts w:ascii="Arial" w:hAnsi="Arial" w:cs="Arial"/>
          <w:sz w:val="20"/>
          <w:szCs w:val="20"/>
        </w:rPr>
      </w:pPr>
      <w:r w:rsidRPr="00ED3F0D">
        <w:rPr>
          <w:rFonts w:ascii="Arial" w:hAnsi="Arial" w:cs="Arial"/>
          <w:b/>
          <w:sz w:val="20"/>
          <w:szCs w:val="20"/>
        </w:rPr>
        <w:lastRenderedPageBreak/>
        <w:t>OBRAZEC</w:t>
      </w:r>
      <w:r w:rsidR="00BE2358" w:rsidRPr="00ED3F0D">
        <w:rPr>
          <w:rFonts w:ascii="Arial" w:hAnsi="Arial" w:cs="Arial"/>
          <w:b/>
          <w:sz w:val="20"/>
          <w:szCs w:val="20"/>
        </w:rPr>
        <w:t xml:space="preserve"> 2</w:t>
      </w:r>
    </w:p>
    <w:p w14:paraId="0332101F" w14:textId="77777777" w:rsidR="0030017E" w:rsidRPr="00ED3F0D" w:rsidRDefault="0030017E" w:rsidP="007124B4">
      <w:pPr>
        <w:autoSpaceDE w:val="0"/>
        <w:autoSpaceDN w:val="0"/>
        <w:adjustRightInd w:val="0"/>
        <w:rPr>
          <w:rFonts w:ascii="Arial" w:hAnsi="Arial" w:cs="Arial"/>
          <w:sz w:val="20"/>
          <w:szCs w:val="20"/>
        </w:rPr>
      </w:pPr>
    </w:p>
    <w:p w14:paraId="32A13687" w14:textId="77777777" w:rsidR="007124B4" w:rsidRPr="00ED3F0D" w:rsidRDefault="00BE2358" w:rsidP="007124B4">
      <w:pPr>
        <w:autoSpaceDE w:val="0"/>
        <w:autoSpaceDN w:val="0"/>
        <w:adjustRightInd w:val="0"/>
        <w:rPr>
          <w:rFonts w:ascii="Arial" w:hAnsi="Arial" w:cs="Arial"/>
          <w:sz w:val="20"/>
          <w:szCs w:val="20"/>
        </w:rPr>
      </w:pPr>
      <w:r w:rsidRPr="00ED3F0D">
        <w:rPr>
          <w:rFonts w:ascii="Arial" w:hAnsi="Arial" w:cs="Arial"/>
          <w:sz w:val="20"/>
          <w:szCs w:val="20"/>
        </w:rPr>
        <w:t>Ponudnik</w:t>
      </w:r>
      <w:r w:rsidR="007124B4" w:rsidRPr="00ED3F0D">
        <w:rPr>
          <w:rFonts w:ascii="Arial" w:hAnsi="Arial" w:cs="Arial"/>
          <w:sz w:val="20"/>
          <w:szCs w:val="20"/>
        </w:rPr>
        <w:t>:</w:t>
      </w:r>
    </w:p>
    <w:p w14:paraId="6DB59489" w14:textId="77777777" w:rsidR="007124B4" w:rsidRPr="00ED3F0D" w:rsidRDefault="007124B4" w:rsidP="007124B4">
      <w:pPr>
        <w:autoSpaceDE w:val="0"/>
        <w:autoSpaceDN w:val="0"/>
        <w:adjustRightInd w:val="0"/>
        <w:rPr>
          <w:rFonts w:ascii="Arial" w:hAnsi="Arial" w:cs="Arial"/>
          <w:sz w:val="20"/>
          <w:szCs w:val="20"/>
        </w:rPr>
      </w:pPr>
      <w:r w:rsidRPr="00ED3F0D">
        <w:rPr>
          <w:rFonts w:ascii="Arial" w:hAnsi="Arial" w:cs="Arial"/>
          <w:sz w:val="20"/>
          <w:szCs w:val="20"/>
        </w:rPr>
        <w:t>__________________</w:t>
      </w:r>
    </w:p>
    <w:p w14:paraId="6A104527" w14:textId="77777777" w:rsidR="007124B4" w:rsidRPr="00ED3F0D" w:rsidRDefault="007124B4" w:rsidP="007124B4">
      <w:pPr>
        <w:autoSpaceDE w:val="0"/>
        <w:autoSpaceDN w:val="0"/>
        <w:adjustRightInd w:val="0"/>
        <w:rPr>
          <w:rFonts w:ascii="Arial" w:hAnsi="Arial" w:cs="Arial"/>
          <w:sz w:val="20"/>
          <w:szCs w:val="20"/>
        </w:rPr>
      </w:pPr>
    </w:p>
    <w:p w14:paraId="0D39CCE7" w14:textId="5E310C69" w:rsidR="007124B4" w:rsidRPr="00ED3F0D" w:rsidRDefault="007124B4" w:rsidP="007124B4">
      <w:pPr>
        <w:autoSpaceDE w:val="0"/>
        <w:autoSpaceDN w:val="0"/>
        <w:adjustRightInd w:val="0"/>
        <w:rPr>
          <w:rFonts w:ascii="Arial" w:hAnsi="Arial" w:cs="Arial"/>
          <w:sz w:val="20"/>
          <w:szCs w:val="20"/>
        </w:rPr>
      </w:pPr>
      <w:r w:rsidRPr="00ED3F0D">
        <w:rPr>
          <w:rFonts w:ascii="Arial" w:hAnsi="Arial" w:cs="Arial"/>
          <w:sz w:val="20"/>
          <w:szCs w:val="20"/>
        </w:rPr>
        <w:t>__________________</w:t>
      </w:r>
    </w:p>
    <w:p w14:paraId="1AB612E1" w14:textId="77777777" w:rsidR="00D07E50" w:rsidRPr="00ED3F0D" w:rsidRDefault="00D07E50" w:rsidP="007124B4">
      <w:pPr>
        <w:autoSpaceDE w:val="0"/>
        <w:autoSpaceDN w:val="0"/>
        <w:adjustRightInd w:val="0"/>
        <w:rPr>
          <w:rFonts w:ascii="Arial" w:hAnsi="Arial" w:cs="Arial"/>
          <w:sz w:val="20"/>
          <w:szCs w:val="20"/>
        </w:rPr>
      </w:pPr>
    </w:p>
    <w:p w14:paraId="7D766453" w14:textId="77777777" w:rsidR="00B023C9" w:rsidRPr="00ED3F0D" w:rsidRDefault="00B023C9" w:rsidP="00B023C9">
      <w:pPr>
        <w:jc w:val="center"/>
        <w:rPr>
          <w:rFonts w:ascii="Arial" w:hAnsi="Arial" w:cs="Arial"/>
          <w:b/>
          <w:sz w:val="20"/>
          <w:szCs w:val="20"/>
        </w:rPr>
      </w:pPr>
      <w:r w:rsidRPr="00ED3F0D">
        <w:rPr>
          <w:rFonts w:ascii="Arial" w:hAnsi="Arial" w:cs="Arial"/>
          <w:b/>
          <w:sz w:val="20"/>
          <w:szCs w:val="20"/>
        </w:rPr>
        <w:t>PONUDBA S PONUDBENIM PREDRAČUNOM ŠT. _____________</w:t>
      </w:r>
    </w:p>
    <w:p w14:paraId="41F3BD03" w14:textId="77777777" w:rsidR="00B023C9" w:rsidRPr="00ED3F0D" w:rsidRDefault="00B023C9" w:rsidP="00B023C9">
      <w:pPr>
        <w:autoSpaceDE w:val="0"/>
        <w:autoSpaceDN w:val="0"/>
        <w:adjustRightInd w:val="0"/>
        <w:jc w:val="center"/>
        <w:rPr>
          <w:rFonts w:ascii="Arial" w:hAnsi="Arial" w:cs="Arial"/>
          <w:b/>
          <w:sz w:val="20"/>
          <w:szCs w:val="20"/>
        </w:rPr>
      </w:pPr>
    </w:p>
    <w:p w14:paraId="3EA6F57B" w14:textId="0454C30B" w:rsidR="00B023C9" w:rsidRPr="00ED3F0D" w:rsidRDefault="00B023C9" w:rsidP="00B023C9">
      <w:pPr>
        <w:jc w:val="both"/>
        <w:rPr>
          <w:rFonts w:ascii="Arial" w:eastAsia="Batang" w:hAnsi="Arial" w:cs="Arial"/>
          <w:bCs/>
          <w:color w:val="000000" w:themeColor="text1"/>
          <w:sz w:val="20"/>
          <w:szCs w:val="20"/>
          <w:lang w:eastAsia="ko-KR"/>
        </w:rPr>
      </w:pPr>
      <w:r w:rsidRPr="00ED3F0D">
        <w:rPr>
          <w:rFonts w:ascii="Arial" w:eastAsia="Batang" w:hAnsi="Arial" w:cs="Arial"/>
          <w:color w:val="000000" w:themeColor="text1"/>
          <w:sz w:val="20"/>
          <w:szCs w:val="20"/>
          <w:lang w:eastAsia="ko-KR"/>
        </w:rPr>
        <w:t xml:space="preserve">Na podlagi javnega razpisa za oddajo javnega naročila za </w:t>
      </w:r>
      <w:r w:rsidRPr="00ED3F0D">
        <w:rPr>
          <w:rFonts w:ascii="Arial" w:hAnsi="Arial" w:cs="Arial"/>
          <w:b/>
          <w:sz w:val="20"/>
          <w:szCs w:val="20"/>
        </w:rPr>
        <w:t>»</w:t>
      </w:r>
      <w:r w:rsidR="00851ABB" w:rsidRPr="00ED3F0D">
        <w:rPr>
          <w:rFonts w:ascii="Arial" w:hAnsi="Arial" w:cs="Arial"/>
          <w:b/>
          <w:bCs/>
          <w:sz w:val="20"/>
          <w:szCs w:val="20"/>
        </w:rPr>
        <w:t>Demontaža, montaža in prestavitev SV in TK naprav ob izvajanju gradbenih del za obdobje treh let</w:t>
      </w:r>
      <w:r w:rsidRPr="00ED3F0D">
        <w:rPr>
          <w:rFonts w:ascii="Arial" w:hAnsi="Arial" w:cs="Arial"/>
          <w:b/>
          <w:color w:val="000000"/>
          <w:sz w:val="20"/>
          <w:szCs w:val="20"/>
        </w:rPr>
        <w:t>«</w:t>
      </w:r>
      <w:r w:rsidRPr="00ED3F0D">
        <w:rPr>
          <w:rFonts w:ascii="Arial" w:eastAsia="Batang" w:hAnsi="Arial" w:cs="Arial"/>
          <w:b/>
          <w:bCs/>
          <w:color w:val="000000" w:themeColor="text1"/>
          <w:sz w:val="20"/>
          <w:szCs w:val="20"/>
          <w:lang w:eastAsia="ko-KR"/>
        </w:rPr>
        <w:t>,</w:t>
      </w:r>
      <w:r w:rsidRPr="00ED3F0D">
        <w:rPr>
          <w:rFonts w:ascii="Arial" w:eastAsia="Batang" w:hAnsi="Arial" w:cs="Arial"/>
          <w:bCs/>
          <w:color w:val="000000" w:themeColor="text1"/>
          <w:sz w:val="20"/>
          <w:szCs w:val="20"/>
          <w:lang w:eastAsia="ko-KR"/>
        </w:rPr>
        <w:t xml:space="preserve"> za potrebe SŽ – Infrastruktura, d.o.o., </w:t>
      </w:r>
      <w:r w:rsidRPr="00ED3F0D">
        <w:rPr>
          <w:rFonts w:ascii="Arial" w:eastAsia="Batang" w:hAnsi="Arial" w:cs="Arial"/>
          <w:color w:val="000000" w:themeColor="text1"/>
          <w:sz w:val="20"/>
          <w:szCs w:val="20"/>
          <w:lang w:eastAsia="ko-KR"/>
        </w:rPr>
        <w:t>številka javnega</w:t>
      </w:r>
      <w:r w:rsidRPr="00ED3F0D">
        <w:rPr>
          <w:rFonts w:ascii="Arial" w:eastAsia="Batang" w:hAnsi="Arial" w:cs="Arial"/>
          <w:sz w:val="20"/>
          <w:szCs w:val="20"/>
          <w:lang w:eastAsia="ko-KR"/>
        </w:rPr>
        <w:t xml:space="preserve"> naročila JN ………………………………, poslanega v objavo na Portal </w:t>
      </w:r>
      <w:r w:rsidRPr="00ED3F0D">
        <w:rPr>
          <w:rFonts w:ascii="Arial" w:eastAsia="Batang" w:hAnsi="Arial" w:cs="Arial"/>
          <w:color w:val="000000" w:themeColor="text1"/>
          <w:sz w:val="20"/>
          <w:szCs w:val="20"/>
          <w:lang w:eastAsia="ko-KR"/>
        </w:rPr>
        <w:t>javnih naročil pri Uradnem listu RS, dne…………….…………, dajemo ponudbo, kot sledi:</w:t>
      </w:r>
    </w:p>
    <w:p w14:paraId="26243DE9" w14:textId="77777777" w:rsidR="00B023C9" w:rsidRPr="00ED3F0D" w:rsidRDefault="00B023C9" w:rsidP="00B023C9">
      <w:pPr>
        <w:autoSpaceDE w:val="0"/>
        <w:autoSpaceDN w:val="0"/>
        <w:adjustRightInd w:val="0"/>
        <w:spacing w:before="120" w:line="276" w:lineRule="auto"/>
        <w:jc w:val="both"/>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I. Ponudbo dajemo (ustrezno obkrožiti!):</w:t>
      </w:r>
    </w:p>
    <w:p w14:paraId="5767DF65" w14:textId="77777777" w:rsidR="00B023C9" w:rsidRPr="00ED3F0D" w:rsidRDefault="00B023C9" w:rsidP="00B023C9">
      <w:pPr>
        <w:autoSpaceDE w:val="0"/>
        <w:autoSpaceDN w:val="0"/>
        <w:adjustRightInd w:val="0"/>
        <w:spacing w:line="276" w:lineRule="auto"/>
        <w:jc w:val="both"/>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a) samostojno</w:t>
      </w:r>
    </w:p>
    <w:p w14:paraId="46F21808" w14:textId="77777777" w:rsidR="00B023C9" w:rsidRPr="00ED3F0D" w:rsidRDefault="00B023C9" w:rsidP="00B023C9">
      <w:pPr>
        <w:autoSpaceDE w:val="0"/>
        <w:autoSpaceDN w:val="0"/>
        <w:adjustRightInd w:val="0"/>
        <w:spacing w:line="276" w:lineRule="auto"/>
        <w:jc w:val="both"/>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b) skupno ponudbo v skupini  izvajalcev:……………………………………………………..</w:t>
      </w:r>
    </w:p>
    <w:p w14:paraId="5090CBCA" w14:textId="77777777" w:rsidR="00B023C9" w:rsidRPr="00ED3F0D" w:rsidRDefault="00B023C9" w:rsidP="00B023C9">
      <w:pPr>
        <w:autoSpaceDE w:val="0"/>
        <w:autoSpaceDN w:val="0"/>
        <w:adjustRightInd w:val="0"/>
        <w:spacing w:line="276" w:lineRule="auto"/>
        <w:jc w:val="both"/>
        <w:rPr>
          <w:rFonts w:ascii="Arial" w:eastAsia="Batang" w:hAnsi="Arial" w:cs="Arial"/>
          <w:color w:val="000000" w:themeColor="text1"/>
          <w:sz w:val="20"/>
          <w:szCs w:val="20"/>
          <w:lang w:eastAsia="ko-KR"/>
        </w:rPr>
      </w:pPr>
    </w:p>
    <w:p w14:paraId="14E89A55" w14:textId="77777777" w:rsidR="00DB639A" w:rsidRDefault="00DB639A" w:rsidP="00B023C9">
      <w:pPr>
        <w:jc w:val="both"/>
        <w:rPr>
          <w:rFonts w:ascii="Arial" w:hAnsi="Arial" w:cs="Arial"/>
          <w:b/>
          <w:color w:val="000000" w:themeColor="text1"/>
          <w:sz w:val="20"/>
          <w:szCs w:val="20"/>
          <w:highlight w:val="yellow"/>
          <w:u w:val="single"/>
        </w:rPr>
      </w:pPr>
    </w:p>
    <w:p w14:paraId="031DDC0D" w14:textId="77777777" w:rsidR="00D6326F" w:rsidRPr="00AA141A" w:rsidRDefault="00D6326F" w:rsidP="00D6326F">
      <w:pPr>
        <w:tabs>
          <w:tab w:val="left" w:pos="851"/>
        </w:tabs>
        <w:jc w:val="center"/>
        <w:rPr>
          <w:rFonts w:ascii="Arial" w:hAnsi="Arial" w:cs="Arial"/>
          <w:b/>
          <w:sz w:val="20"/>
          <w:szCs w:val="20"/>
        </w:rPr>
      </w:pPr>
      <w:r w:rsidRPr="00AA141A">
        <w:rPr>
          <w:rFonts w:ascii="Arial" w:hAnsi="Arial" w:cs="Arial"/>
          <w:b/>
          <w:sz w:val="20"/>
          <w:szCs w:val="20"/>
        </w:rPr>
        <w:t>REKAPITULACIJA</w:t>
      </w:r>
    </w:p>
    <w:p w14:paraId="2B8F9EDD" w14:textId="77777777" w:rsidR="00D6326F" w:rsidRDefault="00D6326F" w:rsidP="00D6326F">
      <w:pPr>
        <w:tabs>
          <w:tab w:val="left" w:pos="851"/>
        </w:tabs>
        <w:jc w:val="both"/>
        <w:rPr>
          <w:rFonts w:ascii="Arial" w:hAnsi="Arial" w:cs="Arial"/>
          <w:b/>
          <w:sz w:val="20"/>
          <w:szCs w:val="20"/>
          <w:u w:val="single"/>
        </w:rPr>
      </w:pPr>
    </w:p>
    <w:p w14:paraId="3FCE4A59" w14:textId="77777777" w:rsidR="00D6326F" w:rsidRPr="00CC6232" w:rsidRDefault="00D6326F" w:rsidP="00D6326F">
      <w:pPr>
        <w:tabs>
          <w:tab w:val="left" w:pos="851"/>
        </w:tabs>
        <w:jc w:val="both"/>
        <w:rPr>
          <w:rFonts w:ascii="Arial" w:hAnsi="Arial" w:cs="Arial"/>
          <w:b/>
          <w:sz w:val="20"/>
          <w:szCs w:val="20"/>
          <w:u w:val="single"/>
        </w:rPr>
      </w:pPr>
    </w:p>
    <w:tbl>
      <w:tblPr>
        <w:tblW w:w="7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835"/>
        <w:gridCol w:w="2410"/>
      </w:tblGrid>
      <w:tr w:rsidR="00D6326F" w:rsidRPr="00187776" w14:paraId="32541BBC" w14:textId="77777777" w:rsidTr="00D6326F">
        <w:tc>
          <w:tcPr>
            <w:tcW w:w="5382" w:type="dxa"/>
            <w:gridSpan w:val="2"/>
            <w:tcBorders>
              <w:top w:val="single" w:sz="4" w:space="0" w:color="auto"/>
              <w:left w:val="single" w:sz="4" w:space="0" w:color="auto"/>
              <w:bottom w:val="single" w:sz="4" w:space="0" w:color="auto"/>
            </w:tcBorders>
            <w:vAlign w:val="center"/>
          </w:tcPr>
          <w:p w14:paraId="6806FC71" w14:textId="77777777" w:rsidR="00D6326F" w:rsidRPr="00187776" w:rsidRDefault="00D6326F" w:rsidP="007D0487">
            <w:pPr>
              <w:autoSpaceDE w:val="0"/>
              <w:autoSpaceDN w:val="0"/>
              <w:adjustRightInd w:val="0"/>
              <w:spacing w:after="120"/>
              <w:jc w:val="center"/>
              <w:rPr>
                <w:rFonts w:ascii="Arial" w:hAnsi="Arial" w:cs="Arial"/>
                <w:b/>
                <w:color w:val="000000"/>
                <w:sz w:val="20"/>
                <w:szCs w:val="20"/>
              </w:rPr>
            </w:pPr>
            <w:r>
              <w:rPr>
                <w:rFonts w:ascii="Arial" w:hAnsi="Arial" w:cs="Arial"/>
                <w:b/>
                <w:color w:val="000000"/>
                <w:sz w:val="20"/>
                <w:szCs w:val="20"/>
              </w:rPr>
              <w:t>PREDMET</w:t>
            </w:r>
          </w:p>
        </w:tc>
        <w:tc>
          <w:tcPr>
            <w:tcW w:w="2410" w:type="dxa"/>
            <w:vAlign w:val="center"/>
          </w:tcPr>
          <w:p w14:paraId="6F0F5928" w14:textId="77777777" w:rsidR="00D6326F" w:rsidRPr="00187776" w:rsidRDefault="00D6326F" w:rsidP="007D0487">
            <w:pPr>
              <w:autoSpaceDE w:val="0"/>
              <w:autoSpaceDN w:val="0"/>
              <w:adjustRightInd w:val="0"/>
              <w:jc w:val="center"/>
              <w:rPr>
                <w:rFonts w:ascii="Arial" w:hAnsi="Arial" w:cs="Arial"/>
                <w:b/>
                <w:color w:val="000000"/>
                <w:sz w:val="20"/>
                <w:szCs w:val="20"/>
              </w:rPr>
            </w:pPr>
            <w:r w:rsidRPr="00187776">
              <w:rPr>
                <w:rFonts w:ascii="Arial" w:hAnsi="Arial" w:cs="Arial"/>
                <w:b/>
                <w:color w:val="000000"/>
                <w:sz w:val="20"/>
                <w:szCs w:val="20"/>
              </w:rPr>
              <w:t>Skupna vrednost</w:t>
            </w:r>
          </w:p>
          <w:p w14:paraId="3ADC5921" w14:textId="77777777" w:rsidR="00D6326F" w:rsidRPr="00187776" w:rsidRDefault="00D6326F" w:rsidP="007D0487">
            <w:pPr>
              <w:autoSpaceDE w:val="0"/>
              <w:autoSpaceDN w:val="0"/>
              <w:adjustRightInd w:val="0"/>
              <w:jc w:val="center"/>
              <w:rPr>
                <w:rFonts w:ascii="Arial" w:hAnsi="Arial" w:cs="Arial"/>
                <w:b/>
                <w:color w:val="000000"/>
                <w:sz w:val="20"/>
                <w:szCs w:val="20"/>
              </w:rPr>
            </w:pPr>
            <w:r w:rsidRPr="00187776">
              <w:rPr>
                <w:rFonts w:ascii="Arial" w:hAnsi="Arial" w:cs="Arial"/>
                <w:b/>
                <w:color w:val="000000"/>
                <w:sz w:val="20"/>
                <w:szCs w:val="20"/>
              </w:rPr>
              <w:t>v EUR brez DDV</w:t>
            </w:r>
          </w:p>
        </w:tc>
      </w:tr>
      <w:tr w:rsidR="00D6326F" w:rsidRPr="0022749E" w14:paraId="29EE31F4" w14:textId="77777777" w:rsidTr="00D6326F">
        <w:trPr>
          <w:trHeight w:val="454"/>
        </w:trPr>
        <w:tc>
          <w:tcPr>
            <w:tcW w:w="5382" w:type="dxa"/>
            <w:gridSpan w:val="2"/>
            <w:tcBorders>
              <w:top w:val="single" w:sz="4" w:space="0" w:color="auto"/>
              <w:left w:val="single" w:sz="4" w:space="0" w:color="auto"/>
              <w:bottom w:val="single" w:sz="4" w:space="0" w:color="auto"/>
            </w:tcBorders>
            <w:vAlign w:val="center"/>
          </w:tcPr>
          <w:p w14:paraId="1BDE6E34" w14:textId="77777777" w:rsidR="00D6326F" w:rsidRDefault="00D6326F" w:rsidP="00D6326F">
            <w:pPr>
              <w:autoSpaceDE w:val="0"/>
              <w:autoSpaceDN w:val="0"/>
              <w:adjustRightInd w:val="0"/>
              <w:spacing w:before="120"/>
              <w:jc w:val="both"/>
              <w:rPr>
                <w:rFonts w:ascii="Arial" w:hAnsi="Arial" w:cs="Arial"/>
                <w:sz w:val="20"/>
                <w:szCs w:val="20"/>
              </w:rPr>
            </w:pPr>
            <w:r w:rsidRPr="00D6326F">
              <w:rPr>
                <w:rFonts w:ascii="Arial" w:hAnsi="Arial" w:cs="Arial"/>
                <w:sz w:val="20"/>
                <w:szCs w:val="20"/>
              </w:rPr>
              <w:t>Demontaža, montaža in prestavitev SV in TK naprav</w:t>
            </w:r>
          </w:p>
          <w:p w14:paraId="5FB8BF7B" w14:textId="1B580C59" w:rsidR="00D6326F" w:rsidRPr="0022749E" w:rsidRDefault="00D6326F" w:rsidP="00D6326F">
            <w:pPr>
              <w:autoSpaceDE w:val="0"/>
              <w:autoSpaceDN w:val="0"/>
              <w:adjustRightInd w:val="0"/>
              <w:spacing w:after="120"/>
              <w:jc w:val="both"/>
              <w:rPr>
                <w:rFonts w:ascii="Arial" w:hAnsi="Arial" w:cs="Arial"/>
                <w:sz w:val="20"/>
                <w:szCs w:val="20"/>
                <w:highlight w:val="yellow"/>
              </w:rPr>
            </w:pPr>
            <w:r w:rsidRPr="00D6326F">
              <w:rPr>
                <w:rFonts w:ascii="Arial" w:hAnsi="Arial" w:cs="Arial"/>
                <w:sz w:val="20"/>
                <w:szCs w:val="20"/>
              </w:rPr>
              <w:t>ob izvajanju gradbenih del za obdobje treh let</w:t>
            </w:r>
          </w:p>
        </w:tc>
        <w:tc>
          <w:tcPr>
            <w:tcW w:w="2410" w:type="dxa"/>
            <w:vAlign w:val="center"/>
          </w:tcPr>
          <w:p w14:paraId="4D96B6C3" w14:textId="77777777" w:rsidR="00D6326F" w:rsidRPr="0022749E" w:rsidRDefault="00D6326F" w:rsidP="007D0487">
            <w:pPr>
              <w:autoSpaceDE w:val="0"/>
              <w:autoSpaceDN w:val="0"/>
              <w:adjustRightInd w:val="0"/>
              <w:spacing w:before="120" w:after="120"/>
              <w:jc w:val="center"/>
              <w:rPr>
                <w:rFonts w:ascii="Arial" w:hAnsi="Arial" w:cs="Arial"/>
                <w:sz w:val="20"/>
                <w:szCs w:val="20"/>
                <w:highlight w:val="yellow"/>
              </w:rPr>
            </w:pPr>
          </w:p>
        </w:tc>
      </w:tr>
      <w:tr w:rsidR="00D6326F" w:rsidRPr="00187776" w14:paraId="5ECE5C06" w14:textId="77777777" w:rsidTr="00D6326F">
        <w:trPr>
          <w:trHeight w:val="483"/>
        </w:trPr>
        <w:tc>
          <w:tcPr>
            <w:tcW w:w="2547" w:type="dxa"/>
            <w:tcBorders>
              <w:top w:val="nil"/>
              <w:left w:val="nil"/>
              <w:bottom w:val="nil"/>
              <w:right w:val="nil"/>
            </w:tcBorders>
          </w:tcPr>
          <w:p w14:paraId="31FF32AF" w14:textId="77777777" w:rsidR="00D6326F" w:rsidRPr="00187776" w:rsidRDefault="00D6326F" w:rsidP="007D0487">
            <w:pPr>
              <w:autoSpaceDE w:val="0"/>
              <w:autoSpaceDN w:val="0"/>
              <w:adjustRightInd w:val="0"/>
              <w:spacing w:before="120" w:after="120"/>
              <w:jc w:val="center"/>
              <w:rPr>
                <w:rFonts w:ascii="Arial" w:hAnsi="Arial" w:cs="Arial"/>
                <w:sz w:val="20"/>
                <w:szCs w:val="20"/>
              </w:rPr>
            </w:pPr>
          </w:p>
        </w:tc>
        <w:tc>
          <w:tcPr>
            <w:tcW w:w="2835" w:type="dxa"/>
            <w:vAlign w:val="center"/>
          </w:tcPr>
          <w:p w14:paraId="264843A2" w14:textId="77777777" w:rsidR="00D6326F" w:rsidRPr="00187776" w:rsidRDefault="00D6326F" w:rsidP="007D0487">
            <w:pPr>
              <w:autoSpaceDE w:val="0"/>
              <w:autoSpaceDN w:val="0"/>
              <w:adjustRightInd w:val="0"/>
              <w:jc w:val="right"/>
              <w:rPr>
                <w:rFonts w:ascii="Arial" w:hAnsi="Arial" w:cs="Arial"/>
                <w:b/>
                <w:sz w:val="20"/>
                <w:szCs w:val="20"/>
              </w:rPr>
            </w:pPr>
            <w:r w:rsidRPr="00187776">
              <w:rPr>
                <w:rFonts w:ascii="Arial" w:hAnsi="Arial" w:cs="Arial"/>
                <w:sz w:val="20"/>
                <w:szCs w:val="20"/>
              </w:rPr>
              <w:t>DDV 22%</w:t>
            </w:r>
          </w:p>
        </w:tc>
        <w:tc>
          <w:tcPr>
            <w:tcW w:w="2410" w:type="dxa"/>
          </w:tcPr>
          <w:p w14:paraId="3D577272" w14:textId="77777777" w:rsidR="00D6326F" w:rsidRPr="00187776" w:rsidRDefault="00D6326F" w:rsidP="007D0487">
            <w:pPr>
              <w:autoSpaceDE w:val="0"/>
              <w:autoSpaceDN w:val="0"/>
              <w:adjustRightInd w:val="0"/>
              <w:spacing w:before="120" w:after="120"/>
              <w:jc w:val="center"/>
              <w:rPr>
                <w:rFonts w:ascii="Arial" w:hAnsi="Arial" w:cs="Arial"/>
                <w:b/>
                <w:sz w:val="20"/>
                <w:szCs w:val="20"/>
              </w:rPr>
            </w:pPr>
          </w:p>
        </w:tc>
      </w:tr>
      <w:tr w:rsidR="00D6326F" w:rsidRPr="00187776" w14:paraId="4DE5FDB8" w14:textId="77777777" w:rsidTr="00D6326F">
        <w:trPr>
          <w:trHeight w:val="594"/>
        </w:trPr>
        <w:tc>
          <w:tcPr>
            <w:tcW w:w="2547" w:type="dxa"/>
            <w:tcBorders>
              <w:top w:val="nil"/>
              <w:left w:val="nil"/>
              <w:bottom w:val="nil"/>
              <w:right w:val="nil"/>
            </w:tcBorders>
          </w:tcPr>
          <w:p w14:paraId="2DAD3F80" w14:textId="77777777" w:rsidR="00D6326F" w:rsidRPr="00187776" w:rsidRDefault="00D6326F" w:rsidP="007D0487">
            <w:pPr>
              <w:autoSpaceDE w:val="0"/>
              <w:autoSpaceDN w:val="0"/>
              <w:adjustRightInd w:val="0"/>
              <w:spacing w:before="120" w:after="120"/>
              <w:jc w:val="center"/>
              <w:rPr>
                <w:rFonts w:ascii="Arial" w:hAnsi="Arial" w:cs="Arial"/>
                <w:sz w:val="20"/>
                <w:szCs w:val="20"/>
              </w:rPr>
            </w:pPr>
          </w:p>
        </w:tc>
        <w:tc>
          <w:tcPr>
            <w:tcW w:w="2835" w:type="dxa"/>
            <w:vAlign w:val="center"/>
          </w:tcPr>
          <w:p w14:paraId="6A69EBDC" w14:textId="77777777" w:rsidR="00D6326F" w:rsidRPr="00187776" w:rsidRDefault="00D6326F" w:rsidP="007D0487">
            <w:pPr>
              <w:autoSpaceDE w:val="0"/>
              <w:autoSpaceDN w:val="0"/>
              <w:adjustRightInd w:val="0"/>
              <w:jc w:val="right"/>
              <w:rPr>
                <w:rFonts w:ascii="Arial" w:hAnsi="Arial" w:cs="Arial"/>
                <w:b/>
                <w:sz w:val="20"/>
                <w:szCs w:val="20"/>
              </w:rPr>
            </w:pPr>
            <w:r w:rsidRPr="00187776">
              <w:rPr>
                <w:rFonts w:ascii="Arial" w:hAnsi="Arial" w:cs="Arial"/>
                <w:b/>
                <w:sz w:val="20"/>
                <w:szCs w:val="20"/>
              </w:rPr>
              <w:t>Skupna vrednost</w:t>
            </w:r>
          </w:p>
          <w:p w14:paraId="7C8A595E" w14:textId="77777777" w:rsidR="00D6326F" w:rsidRPr="00187776" w:rsidRDefault="00D6326F" w:rsidP="007D0487">
            <w:pPr>
              <w:autoSpaceDE w:val="0"/>
              <w:autoSpaceDN w:val="0"/>
              <w:adjustRightInd w:val="0"/>
              <w:jc w:val="right"/>
              <w:rPr>
                <w:rFonts w:ascii="Arial" w:hAnsi="Arial" w:cs="Arial"/>
                <w:b/>
                <w:sz w:val="20"/>
                <w:szCs w:val="20"/>
              </w:rPr>
            </w:pPr>
            <w:r w:rsidRPr="00187776">
              <w:rPr>
                <w:rFonts w:ascii="Arial" w:hAnsi="Arial" w:cs="Arial"/>
                <w:b/>
                <w:sz w:val="20"/>
                <w:szCs w:val="20"/>
              </w:rPr>
              <w:t>v EUR z DDV</w:t>
            </w:r>
          </w:p>
        </w:tc>
        <w:tc>
          <w:tcPr>
            <w:tcW w:w="2410" w:type="dxa"/>
          </w:tcPr>
          <w:p w14:paraId="6293746A" w14:textId="77777777" w:rsidR="00D6326F" w:rsidRPr="00187776" w:rsidRDefault="00D6326F" w:rsidP="007D0487">
            <w:pPr>
              <w:autoSpaceDE w:val="0"/>
              <w:autoSpaceDN w:val="0"/>
              <w:adjustRightInd w:val="0"/>
              <w:spacing w:before="120" w:after="120"/>
              <w:jc w:val="center"/>
              <w:rPr>
                <w:rFonts w:ascii="Arial" w:hAnsi="Arial" w:cs="Arial"/>
                <w:b/>
                <w:sz w:val="20"/>
                <w:szCs w:val="20"/>
              </w:rPr>
            </w:pPr>
          </w:p>
        </w:tc>
      </w:tr>
    </w:tbl>
    <w:p w14:paraId="0B435550" w14:textId="77777777" w:rsidR="00D6326F" w:rsidRPr="00187776" w:rsidRDefault="00D6326F" w:rsidP="00D6326F">
      <w:pPr>
        <w:rPr>
          <w:rFonts w:ascii="Arial" w:hAnsi="Arial" w:cs="Arial"/>
          <w:b/>
          <w:sz w:val="20"/>
          <w:szCs w:val="20"/>
        </w:rPr>
      </w:pPr>
    </w:p>
    <w:p w14:paraId="312C8CE5" w14:textId="77777777" w:rsidR="00D6326F" w:rsidRDefault="00D6326F" w:rsidP="00D6326F">
      <w:pPr>
        <w:autoSpaceDE w:val="0"/>
        <w:autoSpaceDN w:val="0"/>
        <w:adjustRightInd w:val="0"/>
        <w:rPr>
          <w:rFonts w:ascii="Arial" w:hAnsi="Arial" w:cs="Arial"/>
          <w:b/>
          <w:sz w:val="20"/>
          <w:szCs w:val="20"/>
        </w:rPr>
      </w:pPr>
    </w:p>
    <w:p w14:paraId="1525F4D3" w14:textId="77777777" w:rsidR="00D6326F" w:rsidRPr="00187776" w:rsidRDefault="00D6326F" w:rsidP="00D6326F">
      <w:pPr>
        <w:autoSpaceDE w:val="0"/>
        <w:autoSpaceDN w:val="0"/>
        <w:adjustRightInd w:val="0"/>
        <w:rPr>
          <w:rFonts w:ascii="Arial" w:hAnsi="Arial" w:cs="Arial"/>
          <w:b/>
          <w:sz w:val="20"/>
          <w:szCs w:val="20"/>
        </w:rPr>
      </w:pPr>
    </w:p>
    <w:p w14:paraId="6C2E0F00" w14:textId="77777777" w:rsidR="00D6326F" w:rsidRPr="00180A35" w:rsidRDefault="00D6326F" w:rsidP="00D6326F">
      <w:pPr>
        <w:autoSpaceDE w:val="0"/>
        <w:autoSpaceDN w:val="0"/>
        <w:adjustRightInd w:val="0"/>
        <w:rPr>
          <w:rFonts w:ascii="Arial" w:hAnsi="Arial" w:cs="Arial"/>
          <w:b/>
          <w:sz w:val="20"/>
          <w:szCs w:val="20"/>
        </w:rPr>
      </w:pPr>
      <w:r w:rsidRPr="00180A35">
        <w:rPr>
          <w:rFonts w:ascii="Arial" w:hAnsi="Arial" w:cs="Arial"/>
          <w:b/>
          <w:sz w:val="20"/>
          <w:szCs w:val="20"/>
        </w:rPr>
        <w:t>Priloga OBRAZCA 2 – Predračun po postavkah</w:t>
      </w:r>
    </w:p>
    <w:p w14:paraId="3E0276B9" w14:textId="77777777" w:rsidR="00D6326F" w:rsidRPr="00180A35" w:rsidRDefault="00D6326F" w:rsidP="00D6326F">
      <w:pPr>
        <w:autoSpaceDE w:val="0"/>
        <w:autoSpaceDN w:val="0"/>
        <w:adjustRightInd w:val="0"/>
        <w:rPr>
          <w:rFonts w:ascii="Arial" w:hAnsi="Arial" w:cs="Arial"/>
          <w:sz w:val="20"/>
          <w:szCs w:val="20"/>
        </w:rPr>
      </w:pPr>
    </w:p>
    <w:p w14:paraId="7F917DA1" w14:textId="77777777" w:rsidR="00D6326F" w:rsidRPr="00180A35" w:rsidRDefault="00D6326F" w:rsidP="00D6326F">
      <w:pPr>
        <w:autoSpaceDE w:val="0"/>
        <w:autoSpaceDN w:val="0"/>
        <w:adjustRightInd w:val="0"/>
        <w:jc w:val="both"/>
        <w:rPr>
          <w:rFonts w:ascii="Arial" w:hAnsi="Arial" w:cs="Arial"/>
          <w:b/>
          <w:color w:val="000000" w:themeColor="text1"/>
          <w:sz w:val="20"/>
          <w:szCs w:val="20"/>
          <w:u w:val="single"/>
        </w:rPr>
      </w:pPr>
      <w:r w:rsidRPr="00180A35">
        <w:rPr>
          <w:rFonts w:ascii="Arial" w:hAnsi="Arial" w:cs="Arial"/>
          <w:b/>
          <w:color w:val="000000" w:themeColor="text1"/>
          <w:sz w:val="20"/>
          <w:szCs w:val="20"/>
          <w:u w:val="single"/>
        </w:rPr>
        <w:t>Ponudnik mora v ponudbi predložiti tudi ponudbeni predračun po postavkah v formatu .</w:t>
      </w:r>
      <w:proofErr w:type="spellStart"/>
      <w:r w:rsidRPr="00180A35">
        <w:rPr>
          <w:rFonts w:ascii="Arial" w:hAnsi="Arial" w:cs="Arial"/>
          <w:b/>
          <w:color w:val="000000" w:themeColor="text1"/>
          <w:sz w:val="20"/>
          <w:szCs w:val="20"/>
          <w:u w:val="single"/>
        </w:rPr>
        <w:t>xlsx</w:t>
      </w:r>
      <w:proofErr w:type="spellEnd"/>
      <w:r w:rsidRPr="00180A35">
        <w:rPr>
          <w:rFonts w:ascii="Arial" w:hAnsi="Arial" w:cs="Arial"/>
          <w:b/>
          <w:color w:val="000000" w:themeColor="text1"/>
          <w:sz w:val="20"/>
          <w:szCs w:val="20"/>
          <w:u w:val="single"/>
        </w:rPr>
        <w:t xml:space="preserve"> (Microsoft Excel), katerega datoteka je priložena Razpisni dokumentaciji in je sestavni del le-te.</w:t>
      </w:r>
    </w:p>
    <w:p w14:paraId="0B8D954F" w14:textId="77777777" w:rsidR="00D6326F" w:rsidRPr="0029261A" w:rsidRDefault="00D6326F" w:rsidP="00D6326F">
      <w:pPr>
        <w:tabs>
          <w:tab w:val="left" w:pos="851"/>
        </w:tabs>
        <w:jc w:val="both"/>
        <w:rPr>
          <w:rFonts w:ascii="Arial" w:hAnsi="Arial" w:cs="Arial"/>
          <w:b/>
          <w:sz w:val="20"/>
          <w:szCs w:val="20"/>
          <w:u w:val="single"/>
        </w:rPr>
      </w:pPr>
    </w:p>
    <w:p w14:paraId="164F813E" w14:textId="77777777" w:rsidR="00D6326F" w:rsidRPr="00ED3F0D" w:rsidRDefault="00D6326F" w:rsidP="00B023C9">
      <w:pPr>
        <w:jc w:val="both"/>
        <w:rPr>
          <w:rFonts w:ascii="Arial" w:hAnsi="Arial" w:cs="Arial"/>
          <w:b/>
          <w:color w:val="000000" w:themeColor="text1"/>
          <w:sz w:val="20"/>
          <w:szCs w:val="20"/>
          <w:highlight w:val="yellow"/>
          <w:u w:val="single"/>
        </w:rPr>
      </w:pPr>
    </w:p>
    <w:p w14:paraId="5F16BA1A" w14:textId="77777777" w:rsidR="00DB639A" w:rsidRPr="00ED3F0D" w:rsidRDefault="00DB639A" w:rsidP="00B023C9">
      <w:pPr>
        <w:jc w:val="both"/>
        <w:rPr>
          <w:rFonts w:ascii="Arial" w:hAnsi="Arial" w:cs="Arial"/>
          <w:b/>
          <w:color w:val="000000" w:themeColor="text1"/>
          <w:sz w:val="20"/>
          <w:szCs w:val="20"/>
          <w:highlight w:val="yellow"/>
          <w:u w:val="single"/>
        </w:rPr>
      </w:pPr>
    </w:p>
    <w:p w14:paraId="75C411E0" w14:textId="77777777" w:rsidR="00B023C9" w:rsidRPr="00ED3F0D" w:rsidRDefault="00B023C9" w:rsidP="00B023C9">
      <w:pPr>
        <w:autoSpaceDE w:val="0"/>
        <w:autoSpaceDN w:val="0"/>
        <w:adjustRightInd w:val="0"/>
        <w:spacing w:line="276" w:lineRule="auto"/>
        <w:jc w:val="both"/>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 xml:space="preserve">II. </w:t>
      </w:r>
      <w:r w:rsidRPr="00ED3F0D">
        <w:rPr>
          <w:rFonts w:ascii="Arial" w:eastAsia="Batang" w:hAnsi="Arial" w:cs="Arial"/>
          <w:color w:val="000000" w:themeColor="text1"/>
          <w:sz w:val="20"/>
          <w:szCs w:val="20"/>
          <w:lang w:eastAsia="ko-KR"/>
        </w:rPr>
        <w:tab/>
        <w:t>Ponudbeni pogoji:</w:t>
      </w:r>
    </w:p>
    <w:p w14:paraId="653A19FF" w14:textId="77777777" w:rsidR="0098784E" w:rsidRPr="00ED3F0D" w:rsidRDefault="0098784E" w:rsidP="00B023C9">
      <w:pPr>
        <w:jc w:val="both"/>
        <w:rPr>
          <w:rFonts w:ascii="Arial" w:hAnsi="Arial" w:cs="Arial"/>
          <w:color w:val="000000" w:themeColor="text1"/>
          <w:sz w:val="20"/>
          <w:szCs w:val="20"/>
          <w:highlight w:val="yellow"/>
        </w:rPr>
      </w:pPr>
    </w:p>
    <w:p w14:paraId="3ED6205B" w14:textId="77777777" w:rsidR="00783ACD" w:rsidRPr="00322110" w:rsidRDefault="00783ACD" w:rsidP="00783ACD">
      <w:pPr>
        <w:autoSpaceDE w:val="0"/>
        <w:autoSpaceDN w:val="0"/>
        <w:adjustRightInd w:val="0"/>
        <w:spacing w:line="276" w:lineRule="auto"/>
        <w:jc w:val="both"/>
        <w:rPr>
          <w:rFonts w:ascii="Arial" w:eastAsia="Batang" w:hAnsi="Arial" w:cs="Arial"/>
          <w:b/>
          <w:bCs/>
          <w:sz w:val="20"/>
          <w:szCs w:val="20"/>
          <w:lang w:eastAsia="ko-KR"/>
        </w:rPr>
      </w:pPr>
      <w:r w:rsidRPr="00322110">
        <w:rPr>
          <w:rFonts w:ascii="Arial" w:eastAsia="Batang" w:hAnsi="Arial" w:cs="Arial"/>
          <w:b/>
          <w:bCs/>
          <w:sz w:val="20"/>
          <w:szCs w:val="20"/>
          <w:lang w:eastAsia="ko-KR"/>
        </w:rPr>
        <w:t>Naročanje in rok za izvedbo pogodbenih obveznosti:</w:t>
      </w:r>
    </w:p>
    <w:p w14:paraId="37A4115C" w14:textId="77777777" w:rsidR="00783ACD" w:rsidRPr="00322110" w:rsidRDefault="00783ACD" w:rsidP="00783ACD">
      <w:pPr>
        <w:autoSpaceDE w:val="0"/>
        <w:autoSpaceDN w:val="0"/>
        <w:adjustRightInd w:val="0"/>
        <w:spacing w:line="276" w:lineRule="auto"/>
        <w:jc w:val="both"/>
        <w:rPr>
          <w:rFonts w:ascii="Arial" w:eastAsia="Batang" w:hAnsi="Arial" w:cs="Arial"/>
          <w:sz w:val="20"/>
          <w:szCs w:val="20"/>
          <w:lang w:eastAsia="ko-KR"/>
        </w:rPr>
      </w:pPr>
      <w:r w:rsidRPr="00322110">
        <w:rPr>
          <w:rFonts w:ascii="Arial" w:eastAsia="Batang" w:hAnsi="Arial" w:cs="Arial"/>
          <w:sz w:val="20"/>
          <w:szCs w:val="20"/>
          <w:lang w:eastAsia="ko-KR"/>
        </w:rPr>
        <w:t>Pogodba bo sklenjena za obdobje 3 (treh) let od dneva obojestranskega podpisa pogodbe.</w:t>
      </w:r>
    </w:p>
    <w:p w14:paraId="2C3AC925" w14:textId="77777777" w:rsidR="00783ACD" w:rsidRPr="00322110" w:rsidRDefault="00783ACD" w:rsidP="00783ACD">
      <w:pPr>
        <w:autoSpaceDE w:val="0"/>
        <w:autoSpaceDN w:val="0"/>
        <w:adjustRightInd w:val="0"/>
        <w:spacing w:line="276" w:lineRule="auto"/>
        <w:jc w:val="both"/>
        <w:rPr>
          <w:rFonts w:ascii="Arial" w:eastAsia="Batang" w:hAnsi="Arial" w:cs="Arial"/>
          <w:sz w:val="20"/>
          <w:szCs w:val="20"/>
          <w:lang w:eastAsia="ko-KR"/>
        </w:rPr>
      </w:pPr>
    </w:p>
    <w:p w14:paraId="37D4F5E8" w14:textId="77777777" w:rsidR="00322110" w:rsidRPr="00A111D3" w:rsidRDefault="00322110" w:rsidP="00322110">
      <w:pPr>
        <w:autoSpaceDE w:val="0"/>
        <w:autoSpaceDN w:val="0"/>
        <w:adjustRightInd w:val="0"/>
        <w:rPr>
          <w:rFonts w:ascii="Arial" w:hAnsi="Arial" w:cs="Arial"/>
          <w:sz w:val="20"/>
          <w:szCs w:val="20"/>
        </w:rPr>
      </w:pPr>
      <w:r w:rsidRPr="00322110">
        <w:rPr>
          <w:rFonts w:ascii="Arial" w:hAnsi="Arial" w:cs="Arial"/>
          <w:sz w:val="20"/>
          <w:szCs w:val="20"/>
        </w:rPr>
        <w:t>Naročnik si v času pogodbenega razmerja pridržuje pravico spremeniti ocenjeno količino, z odstopanjem do ± 30%.</w:t>
      </w:r>
    </w:p>
    <w:p w14:paraId="6643584C" w14:textId="77777777" w:rsidR="00783ACD" w:rsidRPr="00783ACD" w:rsidRDefault="00783ACD" w:rsidP="00783ACD">
      <w:pPr>
        <w:autoSpaceDE w:val="0"/>
        <w:autoSpaceDN w:val="0"/>
        <w:adjustRightInd w:val="0"/>
        <w:spacing w:line="276" w:lineRule="auto"/>
        <w:jc w:val="both"/>
        <w:rPr>
          <w:rFonts w:ascii="Arial" w:eastAsia="Batang" w:hAnsi="Arial" w:cs="Arial"/>
          <w:sz w:val="20"/>
          <w:szCs w:val="20"/>
          <w:lang w:eastAsia="ko-KR"/>
        </w:rPr>
      </w:pPr>
    </w:p>
    <w:p w14:paraId="409F3CDE" w14:textId="77777777" w:rsidR="00783ACD" w:rsidRPr="00783ACD" w:rsidRDefault="00783ACD" w:rsidP="00783ACD">
      <w:pPr>
        <w:autoSpaceDE w:val="0"/>
        <w:autoSpaceDN w:val="0"/>
        <w:adjustRightInd w:val="0"/>
        <w:spacing w:line="276" w:lineRule="auto"/>
        <w:jc w:val="both"/>
        <w:rPr>
          <w:rFonts w:ascii="Arial" w:eastAsia="Batang" w:hAnsi="Arial" w:cs="Arial"/>
          <w:b/>
          <w:bCs/>
          <w:sz w:val="20"/>
          <w:szCs w:val="20"/>
          <w:lang w:eastAsia="ko-KR"/>
        </w:rPr>
      </w:pPr>
      <w:r w:rsidRPr="00783ACD">
        <w:rPr>
          <w:rFonts w:ascii="Arial" w:eastAsia="Batang" w:hAnsi="Arial" w:cs="Arial"/>
          <w:b/>
          <w:bCs/>
          <w:sz w:val="20"/>
          <w:szCs w:val="20"/>
          <w:lang w:eastAsia="ko-KR"/>
        </w:rPr>
        <w:t>Rok za izvedbo storitev:</w:t>
      </w:r>
    </w:p>
    <w:p w14:paraId="62535E57" w14:textId="77777777" w:rsidR="00783ACD" w:rsidRPr="00783ACD" w:rsidRDefault="00783ACD" w:rsidP="00783ACD">
      <w:pPr>
        <w:autoSpaceDE w:val="0"/>
        <w:autoSpaceDN w:val="0"/>
        <w:adjustRightInd w:val="0"/>
        <w:spacing w:line="276" w:lineRule="auto"/>
        <w:jc w:val="both"/>
        <w:rPr>
          <w:rFonts w:ascii="Arial" w:eastAsia="Batang" w:hAnsi="Arial" w:cs="Arial"/>
          <w:sz w:val="20"/>
          <w:szCs w:val="20"/>
          <w:lang w:eastAsia="ko-KR"/>
        </w:rPr>
      </w:pPr>
      <w:r w:rsidRPr="00783ACD">
        <w:rPr>
          <w:rFonts w:ascii="Arial" w:eastAsia="Batang" w:hAnsi="Arial" w:cs="Arial"/>
          <w:sz w:val="20"/>
          <w:szCs w:val="20"/>
          <w:lang w:eastAsia="ko-KR"/>
        </w:rPr>
        <w:t>Izvedba vseh napovedanih del po predhodnem obvestilu s strani naročnika – telefonsko in po e-pošti na naslov izvajalca.</w:t>
      </w:r>
    </w:p>
    <w:p w14:paraId="335722EC" w14:textId="77777777" w:rsidR="00783ACD" w:rsidRPr="00783ACD" w:rsidRDefault="00783ACD" w:rsidP="00783ACD">
      <w:pPr>
        <w:autoSpaceDE w:val="0"/>
        <w:autoSpaceDN w:val="0"/>
        <w:adjustRightInd w:val="0"/>
        <w:spacing w:line="276" w:lineRule="auto"/>
        <w:jc w:val="both"/>
        <w:rPr>
          <w:rFonts w:ascii="Arial" w:eastAsia="Batang" w:hAnsi="Arial" w:cs="Arial"/>
          <w:sz w:val="20"/>
          <w:szCs w:val="20"/>
          <w:lang w:eastAsia="ko-KR"/>
        </w:rPr>
      </w:pPr>
    </w:p>
    <w:p w14:paraId="30E3801E" w14:textId="77777777" w:rsidR="00783ACD" w:rsidRPr="00783ACD" w:rsidRDefault="00783ACD" w:rsidP="00783ACD">
      <w:pPr>
        <w:autoSpaceDE w:val="0"/>
        <w:autoSpaceDN w:val="0"/>
        <w:adjustRightInd w:val="0"/>
        <w:spacing w:line="276" w:lineRule="auto"/>
        <w:jc w:val="both"/>
        <w:rPr>
          <w:rFonts w:ascii="Arial" w:eastAsia="Batang" w:hAnsi="Arial" w:cs="Arial"/>
          <w:sz w:val="20"/>
          <w:szCs w:val="20"/>
          <w:lang w:eastAsia="ko-KR"/>
        </w:rPr>
      </w:pPr>
      <w:r w:rsidRPr="00783ACD">
        <w:rPr>
          <w:rFonts w:ascii="Arial" w:eastAsia="Batang" w:hAnsi="Arial" w:cs="Arial"/>
          <w:sz w:val="20"/>
          <w:szCs w:val="20"/>
          <w:lang w:eastAsia="ko-KR"/>
        </w:rPr>
        <w:t>Naročnik (Upravljalec  JŽI) je dolžan obvestiti izvajalca sedem (7) dni pred napovedanimi deli, izvajalec pa se mora odzvati in opraviti v naprej dogovorjena dela. Dela morajo biti opravljena na dan, ko potekajo gradbena dela in je potrebna demontaža, montaža ali zamenjava SV elementov. Naročnik ima možnost preklica zaradi nepredvidene situacije in je za preklic v naprej napovedanih del dolžan obvestiti izvajalca najmanj štiriindvajset (24) ur pred začetkom napovedanih del.</w:t>
      </w:r>
    </w:p>
    <w:p w14:paraId="22B6C436" w14:textId="77777777" w:rsidR="00783ACD" w:rsidRPr="00783ACD" w:rsidRDefault="00783ACD" w:rsidP="00783ACD">
      <w:pPr>
        <w:autoSpaceDE w:val="0"/>
        <w:autoSpaceDN w:val="0"/>
        <w:adjustRightInd w:val="0"/>
        <w:spacing w:line="276" w:lineRule="auto"/>
        <w:jc w:val="both"/>
        <w:rPr>
          <w:rFonts w:ascii="Arial" w:eastAsia="Batang" w:hAnsi="Arial" w:cs="Arial"/>
          <w:sz w:val="20"/>
          <w:szCs w:val="20"/>
          <w:lang w:eastAsia="ko-KR"/>
        </w:rPr>
      </w:pPr>
    </w:p>
    <w:p w14:paraId="5891FFC4" w14:textId="77777777" w:rsidR="00783ACD" w:rsidRPr="00783ACD" w:rsidRDefault="00783ACD" w:rsidP="00783ACD">
      <w:pPr>
        <w:autoSpaceDE w:val="0"/>
        <w:autoSpaceDN w:val="0"/>
        <w:adjustRightInd w:val="0"/>
        <w:spacing w:line="276" w:lineRule="auto"/>
        <w:jc w:val="both"/>
        <w:rPr>
          <w:rFonts w:ascii="Arial" w:eastAsia="Batang" w:hAnsi="Arial" w:cs="Arial"/>
          <w:sz w:val="20"/>
          <w:szCs w:val="20"/>
          <w:lang w:eastAsia="ko-KR"/>
        </w:rPr>
      </w:pPr>
    </w:p>
    <w:p w14:paraId="740DEC39" w14:textId="77777777" w:rsidR="00783ACD" w:rsidRPr="00783ACD" w:rsidRDefault="00783ACD" w:rsidP="00783ACD">
      <w:pPr>
        <w:autoSpaceDE w:val="0"/>
        <w:autoSpaceDN w:val="0"/>
        <w:adjustRightInd w:val="0"/>
        <w:spacing w:line="276" w:lineRule="auto"/>
        <w:jc w:val="both"/>
        <w:rPr>
          <w:rFonts w:ascii="Arial" w:eastAsia="Batang" w:hAnsi="Arial" w:cs="Arial"/>
          <w:b/>
          <w:bCs/>
          <w:sz w:val="20"/>
          <w:szCs w:val="20"/>
          <w:lang w:eastAsia="ko-KR"/>
        </w:rPr>
      </w:pPr>
      <w:r w:rsidRPr="00783ACD">
        <w:rPr>
          <w:rFonts w:ascii="Arial" w:eastAsia="Batang" w:hAnsi="Arial" w:cs="Arial"/>
          <w:b/>
          <w:bCs/>
          <w:sz w:val="20"/>
          <w:szCs w:val="20"/>
          <w:lang w:eastAsia="ko-KR"/>
        </w:rPr>
        <w:t>Lokacija izvedbe del:</w:t>
      </w:r>
    </w:p>
    <w:p w14:paraId="5991FD47" w14:textId="2CC89335" w:rsidR="00783ACD" w:rsidRDefault="00783ACD" w:rsidP="00783ACD">
      <w:pPr>
        <w:autoSpaceDE w:val="0"/>
        <w:autoSpaceDN w:val="0"/>
        <w:adjustRightInd w:val="0"/>
        <w:spacing w:line="276" w:lineRule="auto"/>
        <w:jc w:val="both"/>
        <w:rPr>
          <w:rFonts w:ascii="Arial" w:eastAsia="Batang" w:hAnsi="Arial" w:cs="Arial"/>
          <w:sz w:val="20"/>
          <w:szCs w:val="20"/>
          <w:highlight w:val="yellow"/>
          <w:lang w:eastAsia="ko-KR"/>
        </w:rPr>
      </w:pPr>
      <w:r w:rsidRPr="00783ACD">
        <w:rPr>
          <w:rFonts w:ascii="Arial" w:eastAsia="Batang" w:hAnsi="Arial" w:cs="Arial"/>
          <w:sz w:val="20"/>
          <w:szCs w:val="20"/>
          <w:lang w:eastAsia="ko-KR"/>
        </w:rPr>
        <w:t xml:space="preserve">Izbrani ponudnik bo izvajal dela na območju / progah </w:t>
      </w:r>
      <w:r w:rsidR="0080656A">
        <w:rPr>
          <w:rFonts w:ascii="Arial" w:hAnsi="Arial" w:cs="Arial"/>
          <w:color w:val="000000" w:themeColor="text1"/>
          <w:sz w:val="20"/>
          <w:szCs w:val="20"/>
        </w:rPr>
        <w:t>Sekcije</w:t>
      </w:r>
      <w:r w:rsidRPr="00783ACD">
        <w:rPr>
          <w:rFonts w:ascii="Arial" w:eastAsia="Batang" w:hAnsi="Arial" w:cs="Arial"/>
          <w:sz w:val="20"/>
          <w:szCs w:val="20"/>
          <w:lang w:eastAsia="ko-KR"/>
        </w:rPr>
        <w:t xml:space="preserve"> SVTK Celje, </w:t>
      </w:r>
      <w:r w:rsidR="0080656A">
        <w:rPr>
          <w:rFonts w:ascii="Arial" w:hAnsi="Arial" w:cs="Arial"/>
          <w:color w:val="000000" w:themeColor="text1"/>
          <w:sz w:val="20"/>
          <w:szCs w:val="20"/>
        </w:rPr>
        <w:t>Sekcije</w:t>
      </w:r>
      <w:r w:rsidRPr="00783ACD">
        <w:rPr>
          <w:rFonts w:ascii="Arial" w:eastAsia="Batang" w:hAnsi="Arial" w:cs="Arial"/>
          <w:sz w:val="20"/>
          <w:szCs w:val="20"/>
          <w:lang w:eastAsia="ko-KR"/>
        </w:rPr>
        <w:t xml:space="preserve"> SVTK Ljubljana in </w:t>
      </w:r>
      <w:r w:rsidR="0080656A">
        <w:rPr>
          <w:rFonts w:ascii="Arial" w:hAnsi="Arial" w:cs="Arial"/>
          <w:color w:val="000000" w:themeColor="text1"/>
          <w:sz w:val="20"/>
          <w:szCs w:val="20"/>
        </w:rPr>
        <w:t>Sekcije</w:t>
      </w:r>
      <w:r w:rsidRPr="00783ACD">
        <w:rPr>
          <w:rFonts w:ascii="Arial" w:eastAsia="Batang" w:hAnsi="Arial" w:cs="Arial"/>
          <w:sz w:val="20"/>
          <w:szCs w:val="20"/>
          <w:lang w:eastAsia="ko-KR"/>
        </w:rPr>
        <w:t xml:space="preserve"> SVTK Postojna.</w:t>
      </w:r>
    </w:p>
    <w:p w14:paraId="4EF19785" w14:textId="77777777" w:rsidR="00783ACD" w:rsidRPr="00ED3F0D" w:rsidRDefault="00783ACD" w:rsidP="00B023C9">
      <w:pPr>
        <w:autoSpaceDE w:val="0"/>
        <w:autoSpaceDN w:val="0"/>
        <w:adjustRightInd w:val="0"/>
        <w:spacing w:line="276" w:lineRule="auto"/>
        <w:jc w:val="both"/>
        <w:rPr>
          <w:rFonts w:ascii="Arial" w:eastAsia="Batang" w:hAnsi="Arial" w:cs="Arial"/>
          <w:sz w:val="20"/>
          <w:szCs w:val="20"/>
          <w:highlight w:val="yellow"/>
          <w:lang w:eastAsia="ko-KR"/>
        </w:rPr>
      </w:pPr>
    </w:p>
    <w:p w14:paraId="5563D83E" w14:textId="77777777" w:rsidR="00662691" w:rsidRPr="00ED3F0D" w:rsidRDefault="00662691" w:rsidP="00B023C9">
      <w:pPr>
        <w:autoSpaceDE w:val="0"/>
        <w:autoSpaceDN w:val="0"/>
        <w:adjustRightInd w:val="0"/>
        <w:spacing w:line="276" w:lineRule="auto"/>
        <w:jc w:val="both"/>
        <w:rPr>
          <w:rFonts w:ascii="Arial" w:eastAsia="Batang" w:hAnsi="Arial" w:cs="Arial"/>
          <w:sz w:val="20"/>
          <w:szCs w:val="20"/>
          <w:highlight w:val="yellow"/>
          <w:lang w:eastAsia="ko-KR"/>
        </w:rPr>
      </w:pPr>
    </w:p>
    <w:p w14:paraId="21941B2C" w14:textId="77777777" w:rsidR="00B023C9" w:rsidRPr="00ED3F0D" w:rsidRDefault="00B023C9" w:rsidP="00D07E50">
      <w:pPr>
        <w:jc w:val="both"/>
        <w:rPr>
          <w:rFonts w:ascii="Arial" w:hAnsi="Arial" w:cs="Arial"/>
          <w:sz w:val="20"/>
        </w:rPr>
      </w:pPr>
      <w:r w:rsidRPr="00ED3F0D">
        <w:rPr>
          <w:rFonts w:ascii="Arial" w:hAnsi="Arial" w:cs="Arial"/>
          <w:sz w:val="20"/>
        </w:rPr>
        <w:t xml:space="preserve">Ponudba velja </w:t>
      </w:r>
      <w:r w:rsidR="00D32957" w:rsidRPr="00ED3F0D">
        <w:rPr>
          <w:rFonts w:ascii="Arial" w:hAnsi="Arial" w:cs="Arial"/>
          <w:b/>
          <w:sz w:val="20"/>
        </w:rPr>
        <w:t>120</w:t>
      </w:r>
      <w:r w:rsidRPr="00ED3F0D">
        <w:rPr>
          <w:rFonts w:ascii="Arial" w:hAnsi="Arial" w:cs="Arial"/>
          <w:b/>
          <w:sz w:val="20"/>
        </w:rPr>
        <w:t xml:space="preserve"> dni</w:t>
      </w:r>
      <w:r w:rsidRPr="00ED3F0D">
        <w:rPr>
          <w:rFonts w:ascii="Arial" w:hAnsi="Arial" w:cs="Arial"/>
          <w:sz w:val="20"/>
        </w:rPr>
        <w:t>, od skrajnega roka za predložitev ponudb.</w:t>
      </w:r>
    </w:p>
    <w:p w14:paraId="49E32A45" w14:textId="77777777" w:rsidR="00B023C9" w:rsidRPr="00ED3F0D" w:rsidRDefault="00B023C9" w:rsidP="00B023C9">
      <w:pPr>
        <w:pStyle w:val="Odstavekseznama"/>
        <w:ind w:left="1080"/>
        <w:rPr>
          <w:rFonts w:ascii="Arial" w:hAnsi="Arial" w:cs="Arial"/>
          <w:sz w:val="20"/>
        </w:rPr>
      </w:pPr>
    </w:p>
    <w:p w14:paraId="2AD97741" w14:textId="77777777" w:rsidR="00B023C9" w:rsidRPr="00ED3F0D" w:rsidRDefault="00B023C9" w:rsidP="00D07E50">
      <w:pPr>
        <w:jc w:val="both"/>
        <w:rPr>
          <w:rFonts w:ascii="Arial" w:hAnsi="Arial" w:cs="Arial"/>
          <w:sz w:val="20"/>
          <w:szCs w:val="20"/>
        </w:rPr>
      </w:pPr>
      <w:r w:rsidRPr="00ED3F0D">
        <w:rPr>
          <w:rFonts w:ascii="Arial" w:hAnsi="Arial" w:cs="Arial"/>
          <w:sz w:val="20"/>
          <w:szCs w:val="20"/>
        </w:rPr>
        <w:t xml:space="preserve">Rok plačila je </w:t>
      </w:r>
      <w:r w:rsidRPr="00ED3F0D">
        <w:rPr>
          <w:rFonts w:ascii="Arial" w:hAnsi="Arial" w:cs="Arial"/>
          <w:b/>
          <w:sz w:val="20"/>
          <w:szCs w:val="20"/>
        </w:rPr>
        <w:t>30 dni</w:t>
      </w:r>
      <w:r w:rsidRPr="00ED3F0D">
        <w:rPr>
          <w:rFonts w:ascii="Arial" w:hAnsi="Arial" w:cs="Arial"/>
          <w:sz w:val="20"/>
          <w:szCs w:val="20"/>
        </w:rPr>
        <w:t xml:space="preserve"> od datuma prejema računa.</w:t>
      </w:r>
    </w:p>
    <w:p w14:paraId="73C0B873" w14:textId="15659FAF" w:rsidR="00B023C9" w:rsidRPr="00ED3F0D" w:rsidRDefault="00B023C9" w:rsidP="00B023C9">
      <w:pPr>
        <w:autoSpaceDE w:val="0"/>
        <w:autoSpaceDN w:val="0"/>
        <w:adjustRightInd w:val="0"/>
        <w:ind w:left="426" w:hanging="426"/>
        <w:jc w:val="both"/>
        <w:rPr>
          <w:rFonts w:ascii="Arial" w:hAnsi="Arial" w:cs="Arial"/>
          <w:sz w:val="20"/>
          <w:szCs w:val="20"/>
        </w:rPr>
      </w:pPr>
    </w:p>
    <w:p w14:paraId="76ABB6B8" w14:textId="77777777" w:rsidR="00662691" w:rsidRPr="00ED3F0D" w:rsidRDefault="00662691" w:rsidP="00B023C9">
      <w:pPr>
        <w:autoSpaceDE w:val="0"/>
        <w:autoSpaceDN w:val="0"/>
        <w:adjustRightInd w:val="0"/>
        <w:ind w:left="426" w:hanging="426"/>
        <w:jc w:val="both"/>
        <w:rPr>
          <w:rFonts w:ascii="Arial" w:hAnsi="Arial" w:cs="Arial"/>
          <w:sz w:val="20"/>
          <w:szCs w:val="20"/>
        </w:rPr>
      </w:pPr>
    </w:p>
    <w:p w14:paraId="43710AB0" w14:textId="77777777" w:rsidR="00B023C9" w:rsidRPr="00ED3F0D" w:rsidRDefault="00B023C9" w:rsidP="00B023C9">
      <w:pPr>
        <w:jc w:val="both"/>
        <w:rPr>
          <w:rFonts w:ascii="Arial" w:hAnsi="Arial" w:cs="Arial"/>
          <w:sz w:val="20"/>
          <w:szCs w:val="20"/>
        </w:rPr>
      </w:pPr>
      <w:r w:rsidRPr="00ED3F0D">
        <w:rPr>
          <w:rFonts w:ascii="Arial" w:hAnsi="Arial" w:cs="Arial"/>
          <w:sz w:val="20"/>
          <w:szCs w:val="20"/>
        </w:rPr>
        <w:t xml:space="preserve">Cene  morajo biti navedene v EUR. Cena na enoto je </w:t>
      </w:r>
      <w:r w:rsidRPr="00ED3F0D">
        <w:rPr>
          <w:rFonts w:ascii="Arial" w:hAnsi="Arial" w:cs="Arial"/>
          <w:b/>
          <w:sz w:val="20"/>
          <w:szCs w:val="20"/>
        </w:rPr>
        <w:t>nespremenljiva</w:t>
      </w:r>
      <w:r w:rsidRPr="00ED3F0D">
        <w:rPr>
          <w:rFonts w:ascii="Arial" w:hAnsi="Arial" w:cs="Arial"/>
          <w:sz w:val="20"/>
          <w:szCs w:val="20"/>
        </w:rPr>
        <w:t xml:space="preserve"> v EUR -ih ves čas trajanja pogodbe.</w:t>
      </w:r>
    </w:p>
    <w:p w14:paraId="62B3E5F7" w14:textId="77777777" w:rsidR="00B023C9" w:rsidRPr="00ED3F0D" w:rsidRDefault="00B023C9" w:rsidP="003C5188">
      <w:pPr>
        <w:rPr>
          <w:rFonts w:ascii="Arial" w:hAnsi="Arial" w:cs="Arial"/>
          <w:sz w:val="20"/>
          <w:szCs w:val="20"/>
          <w:highlight w:val="yellow"/>
        </w:rPr>
      </w:pPr>
    </w:p>
    <w:p w14:paraId="00F39A11" w14:textId="77777777" w:rsidR="00C77943" w:rsidRPr="00ED3F0D" w:rsidRDefault="00C77943" w:rsidP="003C5188">
      <w:pPr>
        <w:rPr>
          <w:rFonts w:ascii="Arial" w:hAnsi="Arial" w:cs="Arial"/>
          <w:sz w:val="20"/>
          <w:szCs w:val="20"/>
          <w:highlight w:val="yellow"/>
        </w:rPr>
      </w:pPr>
    </w:p>
    <w:p w14:paraId="1C6A3759" w14:textId="77777777" w:rsidR="00B023C9" w:rsidRPr="00ED3F0D" w:rsidRDefault="00B023C9" w:rsidP="003C5188">
      <w:pPr>
        <w:rPr>
          <w:rFonts w:ascii="Arial" w:hAnsi="Arial" w:cs="Arial"/>
          <w:sz w:val="20"/>
          <w:szCs w:val="20"/>
          <w:highlight w:val="yellow"/>
        </w:rPr>
      </w:pPr>
    </w:p>
    <w:p w14:paraId="31DA1B83" w14:textId="77777777" w:rsidR="00C77943" w:rsidRPr="00ED3F0D" w:rsidRDefault="00C77943" w:rsidP="00C77943">
      <w:pPr>
        <w:jc w:val="both"/>
        <w:rPr>
          <w:rFonts w:ascii="Arial" w:hAnsi="Arial" w:cs="Arial"/>
          <w:sz w:val="20"/>
          <w:szCs w:val="20"/>
        </w:rPr>
      </w:pPr>
      <w:r w:rsidRPr="00ED3F0D">
        <w:rPr>
          <w:rFonts w:ascii="Arial" w:hAnsi="Arial" w:cs="Arial"/>
          <w:sz w:val="20"/>
          <w:szCs w:val="20"/>
        </w:rPr>
        <w:t>Izjavljamo, da so v zgornjih vrednostih zajeti vsi stroški za izvedbo ponujenih del, ter upoštevane vse tehnične in druge zahteve za izvedbo del.</w:t>
      </w:r>
    </w:p>
    <w:p w14:paraId="175E4F31" w14:textId="77777777" w:rsidR="00C77943" w:rsidRPr="00ED3F0D" w:rsidRDefault="00C77943" w:rsidP="00C77943">
      <w:pPr>
        <w:jc w:val="both"/>
        <w:rPr>
          <w:rFonts w:ascii="Arial" w:hAnsi="Arial" w:cs="Arial"/>
          <w:sz w:val="20"/>
          <w:szCs w:val="20"/>
        </w:rPr>
      </w:pPr>
    </w:p>
    <w:p w14:paraId="1810B76C" w14:textId="77777777" w:rsidR="00C77943" w:rsidRPr="00ED3F0D" w:rsidRDefault="00C77943" w:rsidP="00C77943">
      <w:pPr>
        <w:jc w:val="both"/>
        <w:rPr>
          <w:rFonts w:ascii="Arial" w:hAnsi="Arial" w:cs="Arial"/>
          <w:sz w:val="20"/>
          <w:szCs w:val="20"/>
        </w:rPr>
      </w:pPr>
      <w:r w:rsidRPr="00ED3F0D">
        <w:rPr>
          <w:rFonts w:ascii="Arial" w:hAnsi="Arial" w:cs="Arial"/>
          <w:sz w:val="20"/>
          <w:szCs w:val="20"/>
        </w:rPr>
        <w:t xml:space="preserve">Strinjamo se, da naša ponudba velja za dobo </w:t>
      </w:r>
      <w:r w:rsidR="00D32957" w:rsidRPr="00ED3F0D">
        <w:rPr>
          <w:rFonts w:ascii="Arial" w:hAnsi="Arial" w:cs="Arial"/>
          <w:sz w:val="20"/>
          <w:szCs w:val="20"/>
        </w:rPr>
        <w:t>12</w:t>
      </w:r>
      <w:r w:rsidRPr="00ED3F0D">
        <w:rPr>
          <w:rFonts w:ascii="Arial" w:hAnsi="Arial" w:cs="Arial"/>
          <w:sz w:val="20"/>
          <w:szCs w:val="20"/>
        </w:rPr>
        <w:t>0 (</w:t>
      </w:r>
      <w:proofErr w:type="spellStart"/>
      <w:r w:rsidR="00D32957" w:rsidRPr="00ED3F0D">
        <w:rPr>
          <w:rFonts w:ascii="Arial" w:hAnsi="Arial" w:cs="Arial"/>
          <w:sz w:val="20"/>
          <w:szCs w:val="20"/>
        </w:rPr>
        <w:t>stodvajset</w:t>
      </w:r>
      <w:proofErr w:type="spellEnd"/>
      <w:r w:rsidRPr="00ED3F0D">
        <w:rPr>
          <w:rFonts w:ascii="Arial" w:hAnsi="Arial" w:cs="Arial"/>
          <w:sz w:val="20"/>
          <w:szCs w:val="20"/>
        </w:rPr>
        <w:t>) dni od datuma, določenega za oddajo ponudbe, kot je določeno v razpisni dokumentaciji, in bo za nas obvezujoča ter jo lahko sprejmete kadarkoli pred iztekom tega obdobja. Zavedamo se, da si kot naročnik pridržujete pravico, da naše ponudbe ne izberete.</w:t>
      </w:r>
    </w:p>
    <w:p w14:paraId="5459774C" w14:textId="77777777" w:rsidR="00C77943" w:rsidRPr="00ED3F0D" w:rsidRDefault="00C77943" w:rsidP="00C77943">
      <w:pPr>
        <w:jc w:val="both"/>
        <w:rPr>
          <w:rFonts w:ascii="Arial" w:hAnsi="Arial" w:cs="Arial"/>
          <w:sz w:val="20"/>
          <w:szCs w:val="20"/>
        </w:rPr>
      </w:pPr>
    </w:p>
    <w:p w14:paraId="074284A1" w14:textId="77777777" w:rsidR="00C77943" w:rsidRPr="00ED3F0D" w:rsidRDefault="00C77943" w:rsidP="00C77943">
      <w:pPr>
        <w:jc w:val="both"/>
        <w:rPr>
          <w:rFonts w:ascii="Arial" w:hAnsi="Arial" w:cs="Arial"/>
          <w:sz w:val="20"/>
          <w:szCs w:val="20"/>
        </w:rPr>
      </w:pPr>
      <w:r w:rsidRPr="00ED3F0D">
        <w:rPr>
          <w:rFonts w:ascii="Arial" w:hAnsi="Arial" w:cs="Arial"/>
          <w:sz w:val="20"/>
          <w:szCs w:val="20"/>
        </w:rPr>
        <w:t>Dokler se ne pripravi in ne podpiše uradna pogodba med nami, ta ponudba, skupaj z vašim obvestilom o izboru ponudnika tvori med nami obvezujočo pogodbo.</w:t>
      </w:r>
    </w:p>
    <w:p w14:paraId="1DE6C066" w14:textId="77777777" w:rsidR="00C77943" w:rsidRPr="00ED3F0D" w:rsidRDefault="00C77943" w:rsidP="00C77943">
      <w:pPr>
        <w:jc w:val="both"/>
        <w:rPr>
          <w:rFonts w:ascii="Arial" w:hAnsi="Arial" w:cs="Arial"/>
          <w:sz w:val="20"/>
          <w:szCs w:val="20"/>
          <w:highlight w:val="yellow"/>
        </w:rPr>
      </w:pPr>
    </w:p>
    <w:p w14:paraId="386FCD77" w14:textId="77777777" w:rsidR="00C77943" w:rsidRPr="00ED3F0D" w:rsidRDefault="00C77943" w:rsidP="00C77943">
      <w:pPr>
        <w:jc w:val="both"/>
        <w:rPr>
          <w:rFonts w:ascii="Arial" w:hAnsi="Arial" w:cs="Arial"/>
          <w:sz w:val="20"/>
          <w:szCs w:val="20"/>
        </w:rPr>
      </w:pPr>
      <w:r w:rsidRPr="00ED3F0D">
        <w:rPr>
          <w:rFonts w:ascii="Arial" w:hAnsi="Arial" w:cs="Arial"/>
          <w:sz w:val="20"/>
          <w:szCs w:val="20"/>
        </w:rPr>
        <w:t>V primeru, da je naša ponudba sprejeta, bomo zagotovili zavarovanje za dobro izvedbo pogodbenih obveznosti v obliki in v znesku ter v rokih, določenih v razpisni dokumentaciji in pogodbi.</w:t>
      </w:r>
    </w:p>
    <w:p w14:paraId="342A21DA" w14:textId="77777777" w:rsidR="00C77943" w:rsidRPr="00ED3F0D" w:rsidRDefault="00C77943" w:rsidP="00C77943">
      <w:pPr>
        <w:widowControl w:val="0"/>
        <w:ind w:left="284"/>
        <w:rPr>
          <w:rFonts w:ascii="Arial" w:hAnsi="Arial" w:cs="Arial"/>
          <w:b/>
          <w:sz w:val="20"/>
          <w:szCs w:val="20"/>
        </w:rPr>
      </w:pPr>
      <w:r w:rsidRPr="00ED3F0D">
        <w:rPr>
          <w:rFonts w:ascii="Arial" w:hAnsi="Arial" w:cs="Arial"/>
          <w:b/>
          <w:sz w:val="20"/>
          <w:szCs w:val="20"/>
        </w:rPr>
        <w:tab/>
      </w:r>
      <w:r w:rsidRPr="00ED3F0D">
        <w:rPr>
          <w:rFonts w:ascii="Arial" w:hAnsi="Arial" w:cs="Arial"/>
          <w:b/>
          <w:sz w:val="20"/>
          <w:szCs w:val="20"/>
        </w:rPr>
        <w:tab/>
      </w:r>
      <w:r w:rsidRPr="00ED3F0D">
        <w:rPr>
          <w:rFonts w:ascii="Arial" w:hAnsi="Arial" w:cs="Arial"/>
          <w:b/>
          <w:sz w:val="20"/>
          <w:szCs w:val="20"/>
        </w:rPr>
        <w:tab/>
      </w:r>
      <w:r w:rsidRPr="00ED3F0D">
        <w:rPr>
          <w:rFonts w:ascii="Arial" w:hAnsi="Arial" w:cs="Arial"/>
          <w:b/>
          <w:sz w:val="20"/>
          <w:szCs w:val="20"/>
        </w:rPr>
        <w:tab/>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C77943" w:rsidRPr="00ED3F0D" w14:paraId="38ADF46A" w14:textId="77777777" w:rsidTr="00266A2D">
        <w:trPr>
          <w:trHeight w:val="315"/>
        </w:trPr>
        <w:tc>
          <w:tcPr>
            <w:tcW w:w="874" w:type="dxa"/>
            <w:tcBorders>
              <w:top w:val="nil"/>
              <w:left w:val="nil"/>
              <w:bottom w:val="nil"/>
              <w:right w:val="nil"/>
            </w:tcBorders>
            <w:noWrap/>
            <w:vAlign w:val="bottom"/>
            <w:hideMark/>
          </w:tcPr>
          <w:p w14:paraId="4F6176F2" w14:textId="77777777" w:rsidR="00C77943" w:rsidRPr="00ED3F0D" w:rsidRDefault="00C77943" w:rsidP="00266A2D">
            <w:pPr>
              <w:rPr>
                <w:rFonts w:ascii="Arial" w:hAnsi="Arial" w:cs="Arial"/>
                <w:color w:val="000000" w:themeColor="text1"/>
                <w:sz w:val="20"/>
                <w:szCs w:val="20"/>
              </w:rPr>
            </w:pPr>
          </w:p>
        </w:tc>
        <w:tc>
          <w:tcPr>
            <w:tcW w:w="4655" w:type="dxa"/>
            <w:tcBorders>
              <w:top w:val="nil"/>
              <w:left w:val="nil"/>
              <w:bottom w:val="nil"/>
              <w:right w:val="nil"/>
            </w:tcBorders>
            <w:noWrap/>
            <w:vAlign w:val="bottom"/>
          </w:tcPr>
          <w:p w14:paraId="691CF814" w14:textId="77777777" w:rsidR="00C77943" w:rsidRPr="00ED3F0D" w:rsidRDefault="00C77943" w:rsidP="00266A2D">
            <w:pPr>
              <w:rPr>
                <w:rFonts w:ascii="Arial" w:hAnsi="Arial" w:cs="Arial"/>
                <w:b/>
                <w:bCs/>
                <w:color w:val="000000" w:themeColor="text1"/>
                <w:sz w:val="20"/>
                <w:szCs w:val="20"/>
              </w:rPr>
            </w:pPr>
          </w:p>
        </w:tc>
        <w:tc>
          <w:tcPr>
            <w:tcW w:w="850" w:type="dxa"/>
            <w:tcBorders>
              <w:top w:val="nil"/>
              <w:left w:val="nil"/>
              <w:bottom w:val="nil"/>
              <w:right w:val="nil"/>
            </w:tcBorders>
            <w:noWrap/>
            <w:vAlign w:val="bottom"/>
          </w:tcPr>
          <w:p w14:paraId="17661320" w14:textId="77777777" w:rsidR="00C77943" w:rsidRPr="00ED3F0D" w:rsidRDefault="00C77943" w:rsidP="00266A2D">
            <w:pPr>
              <w:rPr>
                <w:rFonts w:ascii="Arial" w:hAnsi="Arial" w:cs="Arial"/>
                <w:b/>
                <w:bCs/>
                <w:color w:val="000000" w:themeColor="text1"/>
                <w:sz w:val="20"/>
                <w:szCs w:val="20"/>
              </w:rPr>
            </w:pPr>
          </w:p>
        </w:tc>
        <w:tc>
          <w:tcPr>
            <w:tcW w:w="992" w:type="dxa"/>
            <w:tcBorders>
              <w:top w:val="nil"/>
              <w:left w:val="nil"/>
              <w:bottom w:val="nil"/>
              <w:right w:val="nil"/>
            </w:tcBorders>
            <w:noWrap/>
            <w:vAlign w:val="bottom"/>
          </w:tcPr>
          <w:p w14:paraId="41F86FC4" w14:textId="77777777" w:rsidR="00C77943" w:rsidRPr="00ED3F0D" w:rsidRDefault="00C77943" w:rsidP="00266A2D">
            <w:pPr>
              <w:rPr>
                <w:rFonts w:ascii="Arial" w:hAnsi="Arial" w:cs="Arial"/>
                <w:color w:val="000000" w:themeColor="text1"/>
                <w:sz w:val="20"/>
                <w:szCs w:val="20"/>
              </w:rPr>
            </w:pPr>
          </w:p>
        </w:tc>
        <w:tc>
          <w:tcPr>
            <w:tcW w:w="1134" w:type="dxa"/>
            <w:tcBorders>
              <w:top w:val="nil"/>
              <w:left w:val="nil"/>
              <w:bottom w:val="nil"/>
              <w:right w:val="nil"/>
            </w:tcBorders>
            <w:noWrap/>
            <w:vAlign w:val="bottom"/>
          </w:tcPr>
          <w:p w14:paraId="72E4946E" w14:textId="77777777" w:rsidR="00C77943" w:rsidRPr="00ED3F0D" w:rsidRDefault="00C77943" w:rsidP="00266A2D">
            <w:pPr>
              <w:rPr>
                <w:rFonts w:ascii="Arial" w:hAnsi="Arial" w:cs="Arial"/>
                <w:color w:val="000000" w:themeColor="text1"/>
                <w:sz w:val="20"/>
                <w:szCs w:val="20"/>
              </w:rPr>
            </w:pPr>
          </w:p>
        </w:tc>
        <w:tc>
          <w:tcPr>
            <w:tcW w:w="1276" w:type="dxa"/>
            <w:tcBorders>
              <w:top w:val="nil"/>
              <w:left w:val="nil"/>
              <w:bottom w:val="nil"/>
              <w:right w:val="nil"/>
            </w:tcBorders>
            <w:noWrap/>
            <w:vAlign w:val="bottom"/>
          </w:tcPr>
          <w:p w14:paraId="461F452F" w14:textId="77777777" w:rsidR="00C77943" w:rsidRPr="00ED3F0D" w:rsidRDefault="00C77943" w:rsidP="00266A2D">
            <w:pPr>
              <w:rPr>
                <w:rFonts w:ascii="Arial" w:hAnsi="Arial" w:cs="Arial"/>
                <w:color w:val="000000" w:themeColor="text1"/>
                <w:sz w:val="20"/>
                <w:szCs w:val="20"/>
              </w:rPr>
            </w:pPr>
          </w:p>
        </w:tc>
      </w:tr>
    </w:tbl>
    <w:p w14:paraId="04866645" w14:textId="77777777" w:rsidR="00C77943" w:rsidRPr="00ED3F0D" w:rsidRDefault="00C77943" w:rsidP="00C77943">
      <w:pPr>
        <w:widowControl w:val="0"/>
        <w:rPr>
          <w:rFonts w:ascii="Arial" w:hAnsi="Arial" w:cs="Arial"/>
          <w:b/>
          <w:color w:val="000000" w:themeColor="text1"/>
          <w:sz w:val="20"/>
          <w:szCs w:val="20"/>
        </w:rPr>
      </w:pPr>
    </w:p>
    <w:p w14:paraId="330E1DCA" w14:textId="77777777" w:rsidR="00C77943" w:rsidRPr="00ED3F0D" w:rsidRDefault="00C77943" w:rsidP="00C77943">
      <w:pPr>
        <w:widowControl w:val="0"/>
        <w:tabs>
          <w:tab w:val="center" w:pos="5975"/>
          <w:tab w:val="left" w:pos="8250"/>
        </w:tabs>
        <w:rPr>
          <w:rFonts w:ascii="Arial" w:hAnsi="Arial" w:cs="Arial"/>
          <w:b/>
          <w:color w:val="000000" w:themeColor="text1"/>
          <w:sz w:val="20"/>
          <w:szCs w:val="20"/>
        </w:rPr>
      </w:pPr>
      <w:r w:rsidRPr="00ED3F0D">
        <w:rPr>
          <w:rFonts w:ascii="Arial" w:hAnsi="Arial" w:cs="Arial"/>
          <w:b/>
          <w:color w:val="000000" w:themeColor="text1"/>
          <w:sz w:val="20"/>
          <w:szCs w:val="20"/>
        </w:rPr>
        <w:tab/>
        <w:t>PONUDNIK:</w:t>
      </w:r>
      <w:r w:rsidRPr="00ED3F0D">
        <w:rPr>
          <w:rFonts w:ascii="Arial" w:hAnsi="Arial" w:cs="Arial"/>
          <w:b/>
          <w:color w:val="000000" w:themeColor="text1"/>
          <w:sz w:val="20"/>
          <w:szCs w:val="20"/>
        </w:rPr>
        <w:tab/>
      </w:r>
    </w:p>
    <w:p w14:paraId="3F99951E" w14:textId="77777777" w:rsidR="00C77943" w:rsidRPr="00ED3F0D" w:rsidRDefault="00C77943" w:rsidP="00C77943">
      <w:pPr>
        <w:widowControl w:val="0"/>
        <w:ind w:left="284"/>
        <w:rPr>
          <w:rFonts w:ascii="Arial" w:hAnsi="Arial" w:cs="Arial"/>
          <w:b/>
          <w:sz w:val="20"/>
          <w:szCs w:val="20"/>
        </w:rPr>
      </w:pPr>
      <w:r w:rsidRPr="00ED3F0D">
        <w:rPr>
          <w:rFonts w:ascii="Arial" w:hAnsi="Arial" w:cs="Arial"/>
          <w:b/>
          <w:color w:val="000000" w:themeColor="text1"/>
          <w:sz w:val="20"/>
          <w:szCs w:val="20"/>
        </w:rPr>
        <w:tab/>
      </w:r>
      <w:r w:rsidRPr="00ED3F0D">
        <w:rPr>
          <w:rFonts w:ascii="Arial" w:hAnsi="Arial" w:cs="Arial"/>
          <w:b/>
          <w:sz w:val="20"/>
          <w:szCs w:val="20"/>
        </w:rPr>
        <w:tab/>
        <w:t xml:space="preserve">  (žig ponudnika in podpis osebe/oseb, ki so pooblaščene za podpis ponudbe)</w:t>
      </w:r>
    </w:p>
    <w:p w14:paraId="01FA655C" w14:textId="77777777" w:rsidR="00B023C9" w:rsidRPr="00ED3F0D" w:rsidRDefault="00B023C9" w:rsidP="003C5188">
      <w:pPr>
        <w:rPr>
          <w:rFonts w:ascii="Arial" w:hAnsi="Arial" w:cs="Arial"/>
          <w:sz w:val="20"/>
          <w:szCs w:val="20"/>
        </w:rPr>
      </w:pPr>
    </w:p>
    <w:p w14:paraId="7E0F3C81" w14:textId="77777777" w:rsidR="00B023C9" w:rsidRPr="00ED3F0D" w:rsidRDefault="00B023C9" w:rsidP="003C5188">
      <w:pPr>
        <w:rPr>
          <w:rFonts w:ascii="Arial" w:hAnsi="Arial" w:cs="Arial"/>
          <w:sz w:val="20"/>
          <w:szCs w:val="20"/>
        </w:rPr>
      </w:pPr>
    </w:p>
    <w:p w14:paraId="29912903" w14:textId="77777777" w:rsidR="00B023C9" w:rsidRPr="00ED3F0D" w:rsidRDefault="00B023C9" w:rsidP="003C5188">
      <w:pPr>
        <w:rPr>
          <w:rFonts w:ascii="Arial" w:hAnsi="Arial" w:cs="Arial"/>
          <w:sz w:val="20"/>
          <w:szCs w:val="20"/>
        </w:rPr>
      </w:pPr>
    </w:p>
    <w:p w14:paraId="12770CDB" w14:textId="77777777" w:rsidR="007A64EB" w:rsidRPr="00ED3F0D" w:rsidRDefault="007A64EB" w:rsidP="00670D26">
      <w:pPr>
        <w:widowControl w:val="0"/>
        <w:rPr>
          <w:rFonts w:ascii="Arial" w:hAnsi="Arial" w:cs="Arial"/>
          <w:b/>
          <w:color w:val="0D0D0D" w:themeColor="text1" w:themeTint="F2"/>
          <w:sz w:val="20"/>
          <w:szCs w:val="20"/>
        </w:rPr>
      </w:pPr>
    </w:p>
    <w:p w14:paraId="24529B49" w14:textId="77777777" w:rsidR="00445749" w:rsidRPr="00ED3F0D" w:rsidRDefault="00AB0501" w:rsidP="00CD2FCE">
      <w:pPr>
        <w:pageBreakBefore/>
        <w:widowControl w:val="0"/>
        <w:rPr>
          <w:rFonts w:ascii="Arial" w:hAnsi="Arial" w:cs="Arial"/>
          <w:b/>
          <w:sz w:val="20"/>
          <w:szCs w:val="20"/>
        </w:rPr>
      </w:pPr>
      <w:r w:rsidRPr="00ED3F0D">
        <w:rPr>
          <w:rFonts w:ascii="Arial" w:hAnsi="Arial" w:cs="Arial"/>
          <w:b/>
          <w:color w:val="0D0D0D" w:themeColor="text1" w:themeTint="F2"/>
          <w:sz w:val="20"/>
          <w:szCs w:val="20"/>
        </w:rPr>
        <w:lastRenderedPageBreak/>
        <w:t>OBRAZEC</w:t>
      </w:r>
      <w:r w:rsidR="007124B4" w:rsidRPr="00ED3F0D">
        <w:rPr>
          <w:rFonts w:ascii="Arial" w:hAnsi="Arial" w:cs="Arial"/>
          <w:b/>
          <w:color w:val="0D0D0D" w:themeColor="text1" w:themeTint="F2"/>
          <w:sz w:val="20"/>
          <w:szCs w:val="20"/>
        </w:rPr>
        <w:t xml:space="preserve"> </w:t>
      </w:r>
      <w:r w:rsidR="004E6CAC" w:rsidRPr="00ED3F0D">
        <w:rPr>
          <w:rFonts w:ascii="Arial" w:hAnsi="Arial" w:cs="Arial"/>
          <w:b/>
          <w:color w:val="0D0D0D" w:themeColor="text1" w:themeTint="F2"/>
          <w:sz w:val="20"/>
          <w:szCs w:val="20"/>
        </w:rPr>
        <w:t xml:space="preserve">3  </w:t>
      </w:r>
      <w:r w:rsidR="004C3DBA" w:rsidRPr="00ED3F0D">
        <w:rPr>
          <w:rFonts w:ascii="Arial" w:hAnsi="Arial" w:cs="Arial"/>
          <w:b/>
          <w:color w:val="0D0D0D" w:themeColor="text1" w:themeTint="F2"/>
          <w:sz w:val="20"/>
          <w:szCs w:val="20"/>
        </w:rPr>
        <w:t xml:space="preserve">                    </w:t>
      </w:r>
      <w:r w:rsidR="00445749" w:rsidRPr="00ED3F0D">
        <w:rPr>
          <w:rFonts w:ascii="Arial" w:hAnsi="Arial" w:cs="Arial"/>
          <w:b/>
          <w:sz w:val="20"/>
          <w:szCs w:val="20"/>
        </w:rPr>
        <w:t xml:space="preserve">                                                                                            VZOREC POGODBE</w:t>
      </w:r>
    </w:p>
    <w:p w14:paraId="101BFFBD" w14:textId="77777777" w:rsidR="003E2E91" w:rsidRPr="00ED3F0D" w:rsidRDefault="003E2E91" w:rsidP="007124B4">
      <w:pPr>
        <w:autoSpaceDE w:val="0"/>
        <w:autoSpaceDN w:val="0"/>
        <w:adjustRightInd w:val="0"/>
        <w:rPr>
          <w:rFonts w:ascii="Arial" w:hAnsi="Arial" w:cs="Arial"/>
          <w:b/>
          <w:color w:val="0D0D0D" w:themeColor="text1" w:themeTint="F2"/>
          <w:sz w:val="20"/>
          <w:szCs w:val="20"/>
        </w:rPr>
      </w:pPr>
    </w:p>
    <w:p w14:paraId="1D2E9C53" w14:textId="77777777" w:rsidR="00563713" w:rsidRPr="00ED3F0D" w:rsidRDefault="00035256" w:rsidP="007124B4">
      <w:pPr>
        <w:autoSpaceDE w:val="0"/>
        <w:autoSpaceDN w:val="0"/>
        <w:adjustRightInd w:val="0"/>
        <w:rPr>
          <w:rFonts w:ascii="Arial" w:hAnsi="Arial" w:cs="Arial"/>
          <w:b/>
          <w:color w:val="0D0D0D" w:themeColor="text1" w:themeTint="F2"/>
          <w:sz w:val="20"/>
          <w:szCs w:val="20"/>
        </w:rPr>
      </w:pPr>
      <w:r w:rsidRPr="00ED3F0D">
        <w:rPr>
          <w:rFonts w:ascii="Arial" w:hAnsi="Arial" w:cs="Arial"/>
          <w:b/>
          <w:noProof/>
          <w:color w:val="0D0D0D" w:themeColor="text1" w:themeTint="F2"/>
          <w:sz w:val="20"/>
          <w:szCs w:val="20"/>
        </w:rPr>
        <w:drawing>
          <wp:inline distT="0" distB="0" distL="0" distR="0" wp14:anchorId="1DF737B1" wp14:editId="3020409E">
            <wp:extent cx="1762125" cy="280670"/>
            <wp:effectExtent l="0" t="0" r="9525" b="508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202FEB81" w14:textId="64FA22B1" w:rsidR="00B62464" w:rsidRPr="00ED3F0D" w:rsidRDefault="00563713" w:rsidP="00B62464">
      <w:pPr>
        <w:jc w:val="both"/>
        <w:rPr>
          <w:rFonts w:ascii="Arial" w:eastAsia="Batang" w:hAnsi="Arial" w:cs="Arial"/>
          <w:color w:val="0D0D0D" w:themeColor="text1" w:themeTint="F2"/>
          <w:sz w:val="20"/>
          <w:szCs w:val="20"/>
          <w:lang w:eastAsia="ko-KR"/>
        </w:rPr>
      </w:pPr>
      <w:r w:rsidRPr="00ED3F0D">
        <w:rPr>
          <w:rFonts w:ascii="Arial" w:eastAsia="Batang" w:hAnsi="Arial" w:cs="Arial"/>
          <w:sz w:val="20"/>
          <w:szCs w:val="20"/>
          <w:lang w:eastAsia="ko-KR"/>
        </w:rPr>
        <w:t xml:space="preserve">Na podlagi izvedenega postopka javnega </w:t>
      </w:r>
      <w:r w:rsidRPr="00ED3F0D">
        <w:rPr>
          <w:rFonts w:ascii="Arial" w:eastAsia="Batang" w:hAnsi="Arial" w:cs="Arial"/>
          <w:color w:val="0D0D0D" w:themeColor="text1" w:themeTint="F2"/>
          <w:sz w:val="20"/>
          <w:szCs w:val="20"/>
          <w:lang w:eastAsia="ko-KR"/>
        </w:rPr>
        <w:t>naročanja po 4</w:t>
      </w:r>
      <w:r w:rsidR="00785DC2" w:rsidRPr="00ED3F0D">
        <w:rPr>
          <w:rFonts w:ascii="Arial" w:eastAsia="Batang" w:hAnsi="Arial" w:cs="Arial"/>
          <w:color w:val="0D0D0D" w:themeColor="text1" w:themeTint="F2"/>
          <w:sz w:val="20"/>
          <w:szCs w:val="20"/>
          <w:lang w:eastAsia="ko-KR"/>
        </w:rPr>
        <w:t>5</w:t>
      </w:r>
      <w:r w:rsidRPr="00ED3F0D">
        <w:rPr>
          <w:rFonts w:ascii="Arial" w:eastAsia="Batang" w:hAnsi="Arial" w:cs="Arial"/>
          <w:color w:val="0D0D0D" w:themeColor="text1" w:themeTint="F2"/>
          <w:sz w:val="20"/>
          <w:szCs w:val="20"/>
          <w:lang w:eastAsia="ko-KR"/>
        </w:rPr>
        <w:t xml:space="preserve">. členu  </w:t>
      </w:r>
      <w:r w:rsidR="00DE2C03" w:rsidRPr="00ED3F0D">
        <w:rPr>
          <w:rFonts w:ascii="Arial" w:eastAsia="Batang" w:hAnsi="Arial" w:cs="Arial"/>
          <w:color w:val="0D0D0D" w:themeColor="text1" w:themeTint="F2"/>
          <w:sz w:val="20"/>
          <w:szCs w:val="20"/>
          <w:lang w:eastAsia="ko-KR"/>
        </w:rPr>
        <w:t xml:space="preserve">Zakona o javnem naročanju </w:t>
      </w:r>
      <w:r w:rsidRPr="00ED3F0D">
        <w:rPr>
          <w:rFonts w:ascii="Arial" w:eastAsia="Batang" w:hAnsi="Arial" w:cs="Arial"/>
          <w:color w:val="0D0D0D" w:themeColor="text1" w:themeTint="F2"/>
          <w:sz w:val="20"/>
          <w:szCs w:val="20"/>
          <w:lang w:eastAsia="ko-KR"/>
        </w:rPr>
        <w:t xml:space="preserve">(Uradni list RS, </w:t>
      </w:r>
    </w:p>
    <w:p w14:paraId="696A750C" w14:textId="77777777" w:rsidR="00563713" w:rsidRPr="00ED3F0D" w:rsidRDefault="00563713" w:rsidP="00B62464">
      <w:pPr>
        <w:jc w:val="both"/>
        <w:rPr>
          <w:rFonts w:ascii="Arial" w:eastAsia="Batang" w:hAnsi="Arial" w:cs="Arial"/>
          <w:strike/>
          <w:sz w:val="20"/>
          <w:szCs w:val="20"/>
          <w:lang w:eastAsia="ko-KR"/>
        </w:rPr>
      </w:pPr>
      <w:r w:rsidRPr="00ED3F0D">
        <w:rPr>
          <w:rFonts w:ascii="Arial" w:eastAsia="Batang" w:hAnsi="Arial" w:cs="Arial"/>
          <w:color w:val="0D0D0D" w:themeColor="text1" w:themeTint="F2"/>
          <w:sz w:val="20"/>
          <w:szCs w:val="20"/>
          <w:lang w:eastAsia="ko-KR"/>
        </w:rPr>
        <w:t>št. 91/15</w:t>
      </w:r>
      <w:r w:rsidR="007A45E6" w:rsidRPr="00ED3F0D">
        <w:rPr>
          <w:rFonts w:ascii="Arial" w:eastAsia="Batang" w:hAnsi="Arial" w:cs="Arial"/>
          <w:color w:val="0D0D0D" w:themeColor="text1" w:themeTint="F2"/>
          <w:sz w:val="20"/>
          <w:szCs w:val="20"/>
          <w:lang w:eastAsia="ko-KR"/>
        </w:rPr>
        <w:t xml:space="preserve">, </w:t>
      </w:r>
      <w:r w:rsidR="00E60B86" w:rsidRPr="00ED3F0D">
        <w:rPr>
          <w:rFonts w:ascii="Arial" w:hAnsi="Arial" w:cs="Arial"/>
          <w:color w:val="0D0D0D" w:themeColor="text1" w:themeTint="F2"/>
          <w:sz w:val="20"/>
          <w:szCs w:val="20"/>
        </w:rPr>
        <w:t>14/18</w:t>
      </w:r>
      <w:r w:rsidR="007A45E6" w:rsidRPr="00ED3F0D">
        <w:rPr>
          <w:rFonts w:ascii="Arial" w:hAnsi="Arial" w:cs="Arial"/>
          <w:color w:val="0D0D0D" w:themeColor="text1" w:themeTint="F2"/>
          <w:sz w:val="20"/>
          <w:szCs w:val="20"/>
        </w:rPr>
        <w:t xml:space="preserve">, </w:t>
      </w:r>
      <w:r w:rsidR="00E305AA" w:rsidRPr="00ED3F0D">
        <w:rPr>
          <w:rFonts w:ascii="Arial" w:hAnsi="Arial" w:cs="Arial"/>
          <w:color w:val="0D0D0D" w:themeColor="text1" w:themeTint="F2"/>
          <w:sz w:val="20"/>
          <w:szCs w:val="20"/>
        </w:rPr>
        <w:t xml:space="preserve"> 121/21</w:t>
      </w:r>
      <w:r w:rsidR="00EB34B4" w:rsidRPr="00ED3F0D">
        <w:rPr>
          <w:rFonts w:ascii="Arial" w:hAnsi="Arial" w:cs="Arial"/>
          <w:color w:val="0D0D0D" w:themeColor="text1" w:themeTint="F2"/>
          <w:sz w:val="20"/>
          <w:szCs w:val="20"/>
        </w:rPr>
        <w:t xml:space="preserve">, </w:t>
      </w:r>
      <w:r w:rsidR="007A45E6" w:rsidRPr="00ED3F0D">
        <w:rPr>
          <w:rFonts w:ascii="Arial" w:hAnsi="Arial" w:cs="Arial"/>
          <w:color w:val="0D0D0D" w:themeColor="text1" w:themeTint="F2"/>
          <w:sz w:val="20"/>
          <w:szCs w:val="20"/>
        </w:rPr>
        <w:t>10/22</w:t>
      </w:r>
      <w:r w:rsidR="00A80C40" w:rsidRPr="00ED3F0D">
        <w:rPr>
          <w:rFonts w:ascii="Arial" w:hAnsi="Arial" w:cs="Arial"/>
          <w:iCs/>
          <w:color w:val="0D0D0D" w:themeColor="text1" w:themeTint="F2"/>
          <w:sz w:val="20"/>
          <w:szCs w:val="20"/>
        </w:rPr>
        <w:t xml:space="preserve">, </w:t>
      </w:r>
      <w:r w:rsidR="00EB34B4" w:rsidRPr="00ED3F0D">
        <w:rPr>
          <w:rFonts w:ascii="Arial" w:hAnsi="Arial" w:cs="Arial"/>
          <w:iCs/>
          <w:color w:val="0D0D0D" w:themeColor="text1" w:themeTint="F2"/>
          <w:sz w:val="20"/>
          <w:szCs w:val="20"/>
        </w:rPr>
        <w:t xml:space="preserve">74/22 – </w:t>
      </w:r>
      <w:proofErr w:type="spellStart"/>
      <w:r w:rsidR="00EB34B4" w:rsidRPr="00ED3F0D">
        <w:rPr>
          <w:rFonts w:ascii="Arial" w:hAnsi="Arial" w:cs="Arial"/>
          <w:iCs/>
          <w:color w:val="0D0D0D" w:themeColor="text1" w:themeTint="F2"/>
          <w:sz w:val="20"/>
          <w:szCs w:val="20"/>
        </w:rPr>
        <w:t>odl</w:t>
      </w:r>
      <w:proofErr w:type="spellEnd"/>
      <w:r w:rsidR="00EB34B4" w:rsidRPr="00ED3F0D">
        <w:rPr>
          <w:rFonts w:ascii="Arial" w:hAnsi="Arial" w:cs="Arial"/>
          <w:iCs/>
          <w:color w:val="0D0D0D" w:themeColor="text1" w:themeTint="F2"/>
          <w:sz w:val="20"/>
          <w:szCs w:val="20"/>
        </w:rPr>
        <w:t>. US</w:t>
      </w:r>
      <w:r w:rsidRPr="00ED3F0D">
        <w:rPr>
          <w:rFonts w:ascii="Arial" w:eastAsia="Batang" w:hAnsi="Arial" w:cs="Arial"/>
          <w:color w:val="0D0D0D" w:themeColor="text1" w:themeTint="F2"/>
          <w:sz w:val="20"/>
          <w:szCs w:val="20"/>
          <w:lang w:eastAsia="ko-KR"/>
        </w:rPr>
        <w:t xml:space="preserve">, </w:t>
      </w:r>
      <w:r w:rsidR="00A80C40" w:rsidRPr="00ED3F0D">
        <w:rPr>
          <w:rFonts w:ascii="Arial" w:hAnsi="Arial" w:cs="Arial"/>
          <w:color w:val="0D0D0D" w:themeColor="text1" w:themeTint="F2"/>
          <w:sz w:val="20"/>
          <w:szCs w:val="20"/>
        </w:rPr>
        <w:t xml:space="preserve">100/22- ZNUZSZS </w:t>
      </w:r>
      <w:r w:rsidR="00A80C40" w:rsidRPr="00ED3F0D">
        <w:rPr>
          <w:rFonts w:ascii="Arial" w:hAnsi="Arial" w:cs="Arial"/>
          <w:color w:val="000000" w:themeColor="text1"/>
          <w:sz w:val="20"/>
          <w:szCs w:val="20"/>
        </w:rPr>
        <w:t>in 28/23</w:t>
      </w:r>
      <w:r w:rsidR="004876A0" w:rsidRPr="00ED3F0D">
        <w:t xml:space="preserve"> </w:t>
      </w:r>
      <w:r w:rsidR="004876A0" w:rsidRPr="00ED3F0D">
        <w:rPr>
          <w:rFonts w:ascii="Arial" w:hAnsi="Arial" w:cs="Arial"/>
          <w:color w:val="000000" w:themeColor="text1"/>
          <w:sz w:val="20"/>
          <w:szCs w:val="20"/>
        </w:rPr>
        <w:t>ter 88/2023 – ZOPNN-F</w:t>
      </w:r>
      <w:r w:rsidR="00A80C40" w:rsidRPr="00ED3F0D">
        <w:rPr>
          <w:rFonts w:ascii="Arial" w:hAnsi="Arial" w:cs="Arial"/>
          <w:color w:val="000000" w:themeColor="text1"/>
          <w:sz w:val="20"/>
          <w:szCs w:val="20"/>
        </w:rPr>
        <w:t xml:space="preserve">; </w:t>
      </w:r>
      <w:r w:rsidRPr="00ED3F0D">
        <w:rPr>
          <w:rFonts w:ascii="Arial" w:eastAsia="Batang" w:hAnsi="Arial" w:cs="Arial"/>
          <w:color w:val="000000" w:themeColor="text1"/>
          <w:sz w:val="20"/>
          <w:szCs w:val="20"/>
          <w:lang w:eastAsia="ko-KR"/>
        </w:rPr>
        <w:t xml:space="preserve">v </w:t>
      </w:r>
      <w:r w:rsidRPr="00ED3F0D">
        <w:rPr>
          <w:rFonts w:ascii="Arial" w:eastAsia="Batang" w:hAnsi="Arial" w:cs="Arial"/>
          <w:sz w:val="20"/>
          <w:szCs w:val="20"/>
          <w:lang w:eastAsia="ko-KR"/>
        </w:rPr>
        <w:t xml:space="preserve">nadaljevanju ZJN-3) </w:t>
      </w:r>
    </w:p>
    <w:p w14:paraId="34194E9D" w14:textId="77777777" w:rsidR="00563713" w:rsidRPr="00ED3F0D" w:rsidRDefault="00563713" w:rsidP="00B62464">
      <w:pPr>
        <w:jc w:val="both"/>
        <w:rPr>
          <w:rFonts w:ascii="Arial" w:eastAsia="Batang" w:hAnsi="Arial" w:cs="Arial"/>
          <w:sz w:val="20"/>
          <w:szCs w:val="20"/>
          <w:lang w:eastAsia="ko-KR"/>
        </w:rPr>
      </w:pPr>
    </w:p>
    <w:p w14:paraId="49E99D2C" w14:textId="77777777" w:rsidR="00563713" w:rsidRPr="00ED3F0D" w:rsidRDefault="00563713" w:rsidP="00563713">
      <w:pPr>
        <w:spacing w:before="120"/>
        <w:jc w:val="both"/>
        <w:rPr>
          <w:rFonts w:ascii="Arial" w:eastAsia="Batang" w:hAnsi="Arial" w:cs="Arial"/>
          <w:b/>
          <w:sz w:val="20"/>
          <w:szCs w:val="20"/>
          <w:lang w:eastAsia="ko-KR"/>
        </w:rPr>
      </w:pPr>
      <w:r w:rsidRPr="00ED3F0D">
        <w:rPr>
          <w:rFonts w:ascii="Arial" w:eastAsia="Batang" w:hAnsi="Arial" w:cs="Arial"/>
          <w:b/>
          <w:sz w:val="20"/>
          <w:szCs w:val="20"/>
          <w:lang w:eastAsia="ko-KR"/>
        </w:rPr>
        <w:t xml:space="preserve">SŽ – Infrastruktura, d.o.o.  </w:t>
      </w:r>
      <w:r w:rsidRPr="00ED3F0D">
        <w:rPr>
          <w:rFonts w:ascii="Arial" w:eastAsia="Batang" w:hAnsi="Arial" w:cs="Arial"/>
          <w:sz w:val="20"/>
          <w:szCs w:val="20"/>
          <w:lang w:eastAsia="ko-KR"/>
        </w:rPr>
        <w:t>1000 Ljubljana, Kolodvorska 11</w:t>
      </w:r>
    </w:p>
    <w:p w14:paraId="223F8D68" w14:textId="62580FDE" w:rsidR="00563713" w:rsidRPr="00ED3F0D" w:rsidRDefault="00563713" w:rsidP="00DF5034">
      <w:pPr>
        <w:spacing w:before="120"/>
        <w:jc w:val="both"/>
        <w:rPr>
          <w:rFonts w:ascii="Arial" w:eastAsia="Batang" w:hAnsi="Arial" w:cs="Arial"/>
          <w:sz w:val="20"/>
          <w:szCs w:val="20"/>
          <w:lang w:eastAsia="ko-KR"/>
        </w:rPr>
      </w:pPr>
      <w:r w:rsidRPr="00ED3F0D">
        <w:rPr>
          <w:rFonts w:ascii="Arial" w:eastAsia="Batang" w:hAnsi="Arial" w:cs="Arial"/>
          <w:sz w:val="20"/>
          <w:szCs w:val="20"/>
          <w:lang w:eastAsia="ko-KR"/>
        </w:rPr>
        <w:t xml:space="preserve">TR št. SI5602923-0259545562 (odprt pri NLB, d.d.), osnovni kapital </w:t>
      </w:r>
      <w:r w:rsidR="00DF5034">
        <w:rPr>
          <w:rFonts w:ascii="Arial" w:eastAsia="Batang" w:hAnsi="Arial" w:cs="Arial"/>
          <w:sz w:val="20"/>
          <w:szCs w:val="20"/>
          <w:lang w:eastAsia="ko-KR"/>
        </w:rPr>
        <w:t>9</w:t>
      </w:r>
      <w:r w:rsidRPr="00ED3F0D">
        <w:rPr>
          <w:rFonts w:ascii="Arial" w:eastAsia="Batang" w:hAnsi="Arial" w:cs="Arial"/>
          <w:sz w:val="20"/>
          <w:szCs w:val="20"/>
          <w:lang w:eastAsia="ko-KR"/>
        </w:rPr>
        <w:t>5.828.186,15 EUR, Mat. št.  6017177000, davčni zavezanec, Identifikacijska številka za DDV: SI94995737, ki jo zastopa</w:t>
      </w:r>
      <w:r w:rsidR="00DF5034">
        <w:rPr>
          <w:rFonts w:ascii="Arial" w:eastAsia="Batang" w:hAnsi="Arial" w:cs="Arial"/>
          <w:sz w:val="20"/>
          <w:szCs w:val="20"/>
          <w:lang w:eastAsia="ko-KR"/>
        </w:rPr>
        <w:t>ta</w:t>
      </w:r>
      <w:r w:rsidRPr="00ED3F0D">
        <w:rPr>
          <w:rFonts w:ascii="Arial" w:eastAsia="Batang" w:hAnsi="Arial" w:cs="Arial"/>
          <w:sz w:val="20"/>
          <w:szCs w:val="20"/>
          <w:lang w:eastAsia="ko-KR"/>
        </w:rPr>
        <w:t xml:space="preserve"> direktor, Matjaž KRANJC </w:t>
      </w:r>
      <w:r w:rsidR="00DF5034">
        <w:rPr>
          <w:rFonts w:ascii="Arial" w:eastAsia="Batang" w:hAnsi="Arial" w:cs="Arial"/>
          <w:sz w:val="20"/>
          <w:szCs w:val="20"/>
          <w:lang w:eastAsia="ko-KR"/>
        </w:rPr>
        <w:t xml:space="preserve">ter </w:t>
      </w:r>
      <w:r w:rsidR="00DF5034" w:rsidRPr="00DF5034">
        <w:rPr>
          <w:rFonts w:ascii="Arial" w:eastAsia="Batang" w:hAnsi="Arial" w:cs="Arial"/>
          <w:sz w:val="20"/>
          <w:szCs w:val="20"/>
          <w:lang w:eastAsia="ko-KR"/>
        </w:rPr>
        <w:t>Branka Oprešnik</w:t>
      </w:r>
      <w:r w:rsidR="00DF5034">
        <w:rPr>
          <w:rFonts w:ascii="Arial" w:eastAsia="Batang" w:hAnsi="Arial" w:cs="Arial"/>
          <w:sz w:val="20"/>
          <w:szCs w:val="20"/>
          <w:lang w:eastAsia="ko-KR"/>
        </w:rPr>
        <w:t xml:space="preserve">, </w:t>
      </w:r>
      <w:r w:rsidR="00DF5034" w:rsidRPr="00DF5034">
        <w:rPr>
          <w:rFonts w:ascii="Arial" w:eastAsia="Batang" w:hAnsi="Arial" w:cs="Arial"/>
          <w:sz w:val="20"/>
          <w:szCs w:val="20"/>
          <w:lang w:eastAsia="ko-KR"/>
        </w:rPr>
        <w:t xml:space="preserve">članica poslovodstva - direktorica </w:t>
      </w:r>
      <w:r w:rsidRPr="00ED3F0D">
        <w:rPr>
          <w:rFonts w:ascii="Arial" w:eastAsia="Batang" w:hAnsi="Arial" w:cs="Arial"/>
          <w:sz w:val="20"/>
          <w:szCs w:val="20"/>
          <w:lang w:eastAsia="ko-KR"/>
        </w:rPr>
        <w:t>(v nadaljnjem besedilu: NAROČNIK)</w:t>
      </w:r>
      <w:r w:rsidR="00DF5034">
        <w:rPr>
          <w:rFonts w:ascii="Arial" w:eastAsia="Batang" w:hAnsi="Arial" w:cs="Arial"/>
          <w:sz w:val="20"/>
          <w:szCs w:val="20"/>
          <w:lang w:eastAsia="ko-KR"/>
        </w:rPr>
        <w:t>.</w:t>
      </w:r>
    </w:p>
    <w:p w14:paraId="7B20A240" w14:textId="77777777" w:rsidR="00563713" w:rsidRPr="00ED3F0D" w:rsidRDefault="00563713" w:rsidP="00563713">
      <w:pPr>
        <w:spacing w:before="120"/>
        <w:jc w:val="both"/>
        <w:rPr>
          <w:rFonts w:ascii="Arial" w:eastAsia="Batang" w:hAnsi="Arial" w:cs="Arial"/>
          <w:sz w:val="20"/>
          <w:szCs w:val="20"/>
          <w:lang w:eastAsia="ko-KR"/>
        </w:rPr>
      </w:pPr>
    </w:p>
    <w:p w14:paraId="2DFD586D" w14:textId="77777777" w:rsidR="00563713" w:rsidRPr="00ED3F0D" w:rsidRDefault="00563713" w:rsidP="00563713">
      <w:pPr>
        <w:spacing w:before="120"/>
        <w:rPr>
          <w:rFonts w:ascii="Arial" w:eastAsia="Batang" w:hAnsi="Arial" w:cs="Arial"/>
          <w:sz w:val="20"/>
          <w:szCs w:val="20"/>
          <w:lang w:eastAsia="ko-KR"/>
        </w:rPr>
      </w:pPr>
      <w:r w:rsidRPr="00ED3F0D">
        <w:rPr>
          <w:rFonts w:ascii="Arial" w:eastAsia="Batang" w:hAnsi="Arial" w:cs="Arial"/>
          <w:sz w:val="20"/>
          <w:szCs w:val="20"/>
          <w:lang w:eastAsia="ko-KR"/>
        </w:rPr>
        <w:t>in</w:t>
      </w:r>
    </w:p>
    <w:p w14:paraId="6B362C14" w14:textId="77777777" w:rsidR="00563713" w:rsidRPr="00ED3F0D" w:rsidRDefault="00563713" w:rsidP="00563713">
      <w:pPr>
        <w:spacing w:before="120"/>
        <w:rPr>
          <w:rFonts w:ascii="Arial" w:eastAsia="Batang" w:hAnsi="Arial" w:cs="Arial"/>
          <w:sz w:val="20"/>
          <w:szCs w:val="20"/>
          <w:lang w:eastAsia="ko-KR"/>
        </w:rPr>
      </w:pPr>
    </w:p>
    <w:p w14:paraId="1845FD58" w14:textId="77777777" w:rsidR="00490739" w:rsidRPr="00ED3F0D" w:rsidRDefault="00490739" w:rsidP="00490739">
      <w:pPr>
        <w:spacing w:line="276" w:lineRule="auto"/>
        <w:jc w:val="both"/>
        <w:rPr>
          <w:rFonts w:ascii="Arial" w:eastAsia="Batang" w:hAnsi="Arial" w:cs="Arial"/>
          <w:sz w:val="20"/>
          <w:szCs w:val="20"/>
          <w:lang w:eastAsia="ko-KR"/>
        </w:rPr>
      </w:pPr>
      <w:r w:rsidRPr="00ED3F0D">
        <w:rPr>
          <w:rFonts w:ascii="Arial" w:eastAsia="Batang" w:hAnsi="Arial" w:cs="Arial"/>
          <w:sz w:val="20"/>
          <w:szCs w:val="20"/>
          <w:lang w:eastAsia="ko-KR"/>
        </w:rPr>
        <w:t>………………………………………………………………………………………………………</w:t>
      </w:r>
    </w:p>
    <w:p w14:paraId="5014D908" w14:textId="77777777" w:rsidR="00490739" w:rsidRPr="00ED3F0D" w:rsidRDefault="00490739" w:rsidP="00490739">
      <w:pPr>
        <w:spacing w:line="276" w:lineRule="auto"/>
        <w:jc w:val="both"/>
        <w:rPr>
          <w:rFonts w:ascii="Arial" w:eastAsia="Batang" w:hAnsi="Arial" w:cs="Arial"/>
          <w:sz w:val="20"/>
          <w:szCs w:val="20"/>
          <w:lang w:eastAsia="ko-KR"/>
        </w:rPr>
      </w:pPr>
      <w:r w:rsidRPr="00ED3F0D">
        <w:rPr>
          <w:rFonts w:ascii="Arial" w:eastAsia="Batang" w:hAnsi="Arial" w:cs="Arial"/>
          <w:sz w:val="20"/>
          <w:szCs w:val="20"/>
          <w:lang w:eastAsia="ko-KR"/>
        </w:rPr>
        <w:t xml:space="preserve">Osnovni kapital: .…………………………….., Identifikacijska številka za DDV: ………………, </w:t>
      </w:r>
    </w:p>
    <w:p w14:paraId="4AD6ED5C" w14:textId="77777777" w:rsidR="00490739" w:rsidRPr="00ED3F0D" w:rsidRDefault="00490739" w:rsidP="00490739">
      <w:pPr>
        <w:spacing w:line="276" w:lineRule="auto"/>
        <w:jc w:val="both"/>
        <w:rPr>
          <w:rFonts w:ascii="Arial" w:eastAsia="Batang" w:hAnsi="Arial" w:cs="Arial"/>
          <w:b/>
          <w:strike/>
          <w:sz w:val="20"/>
          <w:szCs w:val="20"/>
          <w:lang w:eastAsia="ko-KR"/>
        </w:rPr>
      </w:pPr>
      <w:r w:rsidRPr="00ED3F0D">
        <w:rPr>
          <w:rFonts w:ascii="Arial" w:eastAsia="Batang" w:hAnsi="Arial" w:cs="Arial"/>
          <w:sz w:val="20"/>
          <w:szCs w:val="20"/>
          <w:lang w:eastAsia="ko-KR"/>
        </w:rPr>
        <w:t>ki ga zastopa ………………………………………… (v nadaljnjem besedilu: IZVAJALEC)</w:t>
      </w:r>
    </w:p>
    <w:p w14:paraId="325CBA04" w14:textId="77777777" w:rsidR="00563713" w:rsidRPr="00ED3F0D" w:rsidRDefault="00563713" w:rsidP="00563713">
      <w:pPr>
        <w:spacing w:before="120"/>
        <w:rPr>
          <w:rFonts w:ascii="Arial" w:eastAsia="Batang" w:hAnsi="Arial" w:cs="Arial"/>
          <w:sz w:val="20"/>
          <w:szCs w:val="20"/>
          <w:lang w:eastAsia="ko-KR"/>
        </w:rPr>
      </w:pPr>
      <w:r w:rsidRPr="00ED3F0D">
        <w:rPr>
          <w:rFonts w:ascii="Arial" w:eastAsia="Batang" w:hAnsi="Arial" w:cs="Arial"/>
          <w:sz w:val="20"/>
          <w:szCs w:val="20"/>
          <w:lang w:eastAsia="ko-KR"/>
        </w:rPr>
        <w:t>sklepata naslednjo</w:t>
      </w:r>
    </w:p>
    <w:p w14:paraId="2A58EBE5" w14:textId="77777777" w:rsidR="00C36366" w:rsidRPr="00ED3F0D" w:rsidRDefault="00C36366" w:rsidP="00C36366">
      <w:pPr>
        <w:rPr>
          <w:rFonts w:ascii="Arial" w:hAnsi="Arial" w:cs="Arial"/>
          <w:sz w:val="20"/>
          <w:szCs w:val="20"/>
        </w:rPr>
      </w:pPr>
    </w:p>
    <w:p w14:paraId="305E6BC3" w14:textId="77777777" w:rsidR="00C36366" w:rsidRPr="00ED3F0D" w:rsidRDefault="00C36366" w:rsidP="00C36366">
      <w:pPr>
        <w:rPr>
          <w:rFonts w:ascii="Arial" w:hAnsi="Arial" w:cs="Arial"/>
          <w:b/>
          <w:sz w:val="20"/>
          <w:szCs w:val="20"/>
        </w:rPr>
      </w:pPr>
    </w:p>
    <w:p w14:paraId="3158DAD4" w14:textId="02C4BEBC" w:rsidR="00C36366" w:rsidRPr="00ED3F0D" w:rsidRDefault="00C36366" w:rsidP="00C36366">
      <w:pPr>
        <w:jc w:val="center"/>
        <w:rPr>
          <w:rFonts w:ascii="Arial" w:hAnsi="Arial" w:cs="Arial"/>
          <w:b/>
          <w:kern w:val="28"/>
          <w:sz w:val="20"/>
          <w:szCs w:val="20"/>
        </w:rPr>
      </w:pPr>
      <w:bookmarkStart w:id="10" w:name="_Toc513809732"/>
      <w:bookmarkStart w:id="11" w:name="_Toc519764009"/>
      <w:r w:rsidRPr="00ED3F0D">
        <w:rPr>
          <w:rFonts w:ascii="Arial" w:hAnsi="Arial" w:cs="Arial"/>
          <w:b/>
          <w:kern w:val="28"/>
          <w:sz w:val="20"/>
          <w:szCs w:val="20"/>
        </w:rPr>
        <w:t>POGODBO NAB št.: ______ /20</w:t>
      </w:r>
      <w:r w:rsidR="00086E3D" w:rsidRPr="00ED3F0D">
        <w:rPr>
          <w:rFonts w:ascii="Arial" w:hAnsi="Arial" w:cs="Arial"/>
          <w:b/>
          <w:kern w:val="28"/>
          <w:sz w:val="20"/>
          <w:szCs w:val="20"/>
        </w:rPr>
        <w:t>2</w:t>
      </w:r>
      <w:r w:rsidR="00C83E81">
        <w:rPr>
          <w:rFonts w:ascii="Arial" w:hAnsi="Arial" w:cs="Arial"/>
          <w:b/>
          <w:kern w:val="28"/>
          <w:sz w:val="20"/>
          <w:szCs w:val="20"/>
        </w:rPr>
        <w:t>6</w:t>
      </w:r>
      <w:r w:rsidRPr="00ED3F0D">
        <w:rPr>
          <w:rFonts w:ascii="Arial" w:hAnsi="Arial" w:cs="Arial"/>
          <w:b/>
          <w:kern w:val="28"/>
          <w:sz w:val="20"/>
          <w:szCs w:val="20"/>
        </w:rPr>
        <w:t>/</w:t>
      </w:r>
      <w:bookmarkEnd w:id="10"/>
      <w:bookmarkEnd w:id="11"/>
      <w:r w:rsidR="00B62464" w:rsidRPr="00ED3F0D">
        <w:rPr>
          <w:rFonts w:ascii="Arial" w:hAnsi="Arial" w:cs="Arial"/>
          <w:b/>
          <w:kern w:val="28"/>
          <w:sz w:val="20"/>
          <w:szCs w:val="20"/>
        </w:rPr>
        <w:t>1</w:t>
      </w:r>
      <w:r w:rsidR="00366092" w:rsidRPr="00ED3F0D">
        <w:rPr>
          <w:rFonts w:ascii="Arial" w:hAnsi="Arial" w:cs="Arial"/>
          <w:b/>
          <w:kern w:val="28"/>
          <w:sz w:val="20"/>
          <w:szCs w:val="20"/>
        </w:rPr>
        <w:t>0</w:t>
      </w:r>
    </w:p>
    <w:p w14:paraId="38CFB954" w14:textId="77777777" w:rsidR="00C36366" w:rsidRPr="00ED3F0D" w:rsidRDefault="00C36366" w:rsidP="00C36366">
      <w:pPr>
        <w:jc w:val="center"/>
        <w:rPr>
          <w:rFonts w:ascii="Arial" w:hAnsi="Arial" w:cs="Arial"/>
          <w:b/>
          <w:kern w:val="28"/>
          <w:sz w:val="20"/>
          <w:szCs w:val="20"/>
        </w:rPr>
      </w:pPr>
    </w:p>
    <w:p w14:paraId="14059BD7" w14:textId="3AFBF629" w:rsidR="00C36366" w:rsidRPr="00D31F59" w:rsidRDefault="00C36366" w:rsidP="008E2473">
      <w:pPr>
        <w:jc w:val="both"/>
        <w:rPr>
          <w:rFonts w:ascii="Arial" w:hAnsi="Arial" w:cs="Arial"/>
          <w:b/>
          <w:color w:val="000000" w:themeColor="text1"/>
          <w:sz w:val="20"/>
          <w:szCs w:val="20"/>
        </w:rPr>
      </w:pPr>
      <w:r w:rsidRPr="00ED3F0D">
        <w:rPr>
          <w:rFonts w:ascii="Arial" w:hAnsi="Arial" w:cs="Arial"/>
          <w:sz w:val="20"/>
          <w:szCs w:val="20"/>
        </w:rPr>
        <w:t>Pogodbeni stranki uvodoma ugotavljata, da je bil izvajalec</w:t>
      </w:r>
      <w:r w:rsidRPr="00ED3F0D">
        <w:rPr>
          <w:rFonts w:ascii="Arial" w:hAnsi="Arial" w:cs="Arial"/>
          <w:color w:val="FF0000"/>
          <w:sz w:val="20"/>
          <w:szCs w:val="20"/>
        </w:rPr>
        <w:t xml:space="preserve"> </w:t>
      </w:r>
      <w:r w:rsidRPr="00ED3F0D">
        <w:rPr>
          <w:rFonts w:ascii="Arial" w:hAnsi="Arial" w:cs="Arial"/>
          <w:iCs/>
          <w:sz w:val="20"/>
          <w:szCs w:val="20"/>
        </w:rPr>
        <w:t>n</w:t>
      </w:r>
      <w:r w:rsidRPr="00ED3F0D">
        <w:rPr>
          <w:rFonts w:ascii="Arial" w:hAnsi="Arial" w:cs="Arial"/>
          <w:sz w:val="20"/>
          <w:szCs w:val="20"/>
        </w:rPr>
        <w:t>a podlagi izvedenega javnega naročila, objavljenega na Portalu javnih na</w:t>
      </w:r>
      <w:r w:rsidR="00F83FB5" w:rsidRPr="00ED3F0D">
        <w:rPr>
          <w:rFonts w:ascii="Arial" w:hAnsi="Arial" w:cs="Arial"/>
          <w:sz w:val="20"/>
          <w:szCs w:val="20"/>
        </w:rPr>
        <w:t>ročil, št. objave JN_______/20</w:t>
      </w:r>
      <w:r w:rsidR="00351412" w:rsidRPr="00ED3F0D">
        <w:rPr>
          <w:rFonts w:ascii="Arial" w:hAnsi="Arial" w:cs="Arial"/>
          <w:sz w:val="20"/>
          <w:szCs w:val="20"/>
        </w:rPr>
        <w:t>2</w:t>
      </w:r>
      <w:r w:rsidR="00C83E81">
        <w:rPr>
          <w:rFonts w:ascii="Arial" w:hAnsi="Arial" w:cs="Arial"/>
          <w:sz w:val="20"/>
          <w:szCs w:val="20"/>
        </w:rPr>
        <w:t>6</w:t>
      </w:r>
      <w:r w:rsidR="00DF3012" w:rsidRPr="00ED3F0D">
        <w:rPr>
          <w:rFonts w:ascii="Arial" w:hAnsi="Arial" w:cs="Arial"/>
          <w:sz w:val="20"/>
          <w:szCs w:val="20"/>
        </w:rPr>
        <w:t xml:space="preserve">, z dne </w:t>
      </w:r>
      <w:r w:rsidR="00F825A2" w:rsidRPr="00ED3F0D">
        <w:rPr>
          <w:rFonts w:ascii="Arial" w:hAnsi="Arial" w:cs="Arial"/>
          <w:color w:val="000000" w:themeColor="text1"/>
          <w:sz w:val="20"/>
          <w:szCs w:val="20"/>
        </w:rPr>
        <w:t xml:space="preserve">………... ter na portalu TED (Tender </w:t>
      </w:r>
      <w:proofErr w:type="spellStart"/>
      <w:r w:rsidR="00F825A2" w:rsidRPr="00D31F59">
        <w:rPr>
          <w:rFonts w:ascii="Arial" w:hAnsi="Arial" w:cs="Arial"/>
          <w:color w:val="000000" w:themeColor="text1"/>
          <w:sz w:val="20"/>
          <w:szCs w:val="20"/>
        </w:rPr>
        <w:t>Electronic</w:t>
      </w:r>
      <w:proofErr w:type="spellEnd"/>
      <w:r w:rsidR="00F825A2" w:rsidRPr="00D31F59">
        <w:rPr>
          <w:rFonts w:ascii="Arial" w:hAnsi="Arial" w:cs="Arial"/>
          <w:color w:val="000000" w:themeColor="text1"/>
          <w:sz w:val="20"/>
          <w:szCs w:val="20"/>
        </w:rPr>
        <w:t xml:space="preserve"> </w:t>
      </w:r>
      <w:proofErr w:type="spellStart"/>
      <w:r w:rsidR="00F825A2" w:rsidRPr="00D31F59">
        <w:rPr>
          <w:rFonts w:ascii="Arial" w:hAnsi="Arial" w:cs="Arial"/>
          <w:color w:val="000000" w:themeColor="text1"/>
          <w:sz w:val="20"/>
          <w:szCs w:val="20"/>
        </w:rPr>
        <w:t>Daily</w:t>
      </w:r>
      <w:proofErr w:type="spellEnd"/>
      <w:r w:rsidR="00F825A2" w:rsidRPr="00D31F59">
        <w:rPr>
          <w:rFonts w:ascii="Arial" w:hAnsi="Arial" w:cs="Arial"/>
          <w:color w:val="000000" w:themeColor="text1"/>
          <w:sz w:val="20"/>
          <w:szCs w:val="20"/>
        </w:rPr>
        <w:t>) pod oznako ………………….. z dne ……………...</w:t>
      </w:r>
      <w:r w:rsidR="00DF3012" w:rsidRPr="00D31F59">
        <w:rPr>
          <w:rFonts w:ascii="Arial" w:hAnsi="Arial" w:cs="Arial"/>
          <w:color w:val="000000" w:themeColor="text1"/>
          <w:sz w:val="20"/>
          <w:szCs w:val="20"/>
        </w:rPr>
        <w:t xml:space="preserve">, </w:t>
      </w:r>
      <w:r w:rsidRPr="00D31F59">
        <w:rPr>
          <w:rFonts w:ascii="Arial" w:hAnsi="Arial" w:cs="Arial"/>
          <w:color w:val="000000" w:themeColor="text1"/>
          <w:sz w:val="20"/>
          <w:szCs w:val="20"/>
        </w:rPr>
        <w:t xml:space="preserve"> izbr</w:t>
      </w:r>
      <w:r w:rsidR="002F2240" w:rsidRPr="00D31F59">
        <w:rPr>
          <w:rFonts w:ascii="Arial" w:hAnsi="Arial" w:cs="Arial"/>
          <w:color w:val="000000" w:themeColor="text1"/>
          <w:sz w:val="20"/>
          <w:szCs w:val="20"/>
        </w:rPr>
        <w:t xml:space="preserve">an kot najugodnejši ponudnik za: </w:t>
      </w:r>
      <w:r w:rsidR="004E6924" w:rsidRPr="00D31F59">
        <w:rPr>
          <w:rFonts w:ascii="Arial" w:hAnsi="Arial" w:cs="Arial"/>
          <w:b/>
          <w:color w:val="000000" w:themeColor="text1"/>
          <w:sz w:val="20"/>
          <w:szCs w:val="20"/>
        </w:rPr>
        <w:t>»</w:t>
      </w:r>
      <w:r w:rsidR="00851ABB" w:rsidRPr="00D31F59">
        <w:rPr>
          <w:rFonts w:ascii="Arial" w:hAnsi="Arial" w:cs="Arial"/>
          <w:b/>
          <w:bCs/>
          <w:color w:val="000000" w:themeColor="text1"/>
          <w:sz w:val="20"/>
          <w:szCs w:val="20"/>
        </w:rPr>
        <w:t>Demontaža, montaža in prestavitev SV in TK naprav ob izvajanju gradbenih del za obdobje treh let</w:t>
      </w:r>
      <w:r w:rsidR="00D6525A" w:rsidRPr="00D31F59">
        <w:rPr>
          <w:rFonts w:ascii="Arial" w:hAnsi="Arial" w:cs="Arial"/>
          <w:b/>
          <w:bCs/>
          <w:color w:val="000000" w:themeColor="text1"/>
          <w:sz w:val="20"/>
          <w:szCs w:val="20"/>
        </w:rPr>
        <w:t>«</w:t>
      </w:r>
      <w:r w:rsidR="008609E2" w:rsidRPr="00D31F59">
        <w:rPr>
          <w:rFonts w:ascii="Arial" w:hAnsi="Arial" w:cs="Arial"/>
          <w:b/>
          <w:bCs/>
          <w:color w:val="000000" w:themeColor="text1"/>
          <w:sz w:val="20"/>
          <w:szCs w:val="20"/>
        </w:rPr>
        <w:t>.</w:t>
      </w:r>
    </w:p>
    <w:p w14:paraId="36385628" w14:textId="77777777" w:rsidR="00C36366" w:rsidRPr="00D31F59" w:rsidRDefault="00C36366" w:rsidP="00445749">
      <w:pPr>
        <w:tabs>
          <w:tab w:val="left" w:pos="0"/>
        </w:tabs>
        <w:spacing w:line="240" w:lineRule="exact"/>
        <w:ind w:right="22"/>
        <w:jc w:val="both"/>
        <w:rPr>
          <w:rFonts w:ascii="Arial" w:hAnsi="Arial" w:cs="Arial"/>
          <w:b/>
          <w:color w:val="000000" w:themeColor="text1"/>
          <w:sz w:val="20"/>
          <w:szCs w:val="20"/>
        </w:rPr>
      </w:pPr>
    </w:p>
    <w:p w14:paraId="2A4E0836" w14:textId="6C10BA62" w:rsidR="00C36366" w:rsidRPr="00D31F59" w:rsidRDefault="00C36366" w:rsidP="00445749">
      <w:pPr>
        <w:tabs>
          <w:tab w:val="left" w:pos="6345"/>
        </w:tabs>
        <w:jc w:val="both"/>
        <w:rPr>
          <w:rFonts w:ascii="Arial" w:hAnsi="Arial" w:cs="Arial"/>
          <w:b/>
          <w:color w:val="000000" w:themeColor="text1"/>
          <w:sz w:val="20"/>
          <w:szCs w:val="20"/>
        </w:rPr>
      </w:pPr>
    </w:p>
    <w:p w14:paraId="6A3652D9" w14:textId="77777777" w:rsidR="00C83E81" w:rsidRPr="00D31F59" w:rsidRDefault="00C83E81" w:rsidP="00C83E81">
      <w:pPr>
        <w:tabs>
          <w:tab w:val="left" w:pos="6345"/>
        </w:tabs>
        <w:rPr>
          <w:rFonts w:ascii="Arial" w:hAnsi="Arial" w:cs="Arial"/>
          <w:b/>
          <w:color w:val="000000" w:themeColor="text1"/>
          <w:sz w:val="20"/>
          <w:szCs w:val="20"/>
        </w:rPr>
      </w:pPr>
      <w:r w:rsidRPr="00D31F59">
        <w:rPr>
          <w:rFonts w:ascii="Arial" w:hAnsi="Arial" w:cs="Arial"/>
          <w:b/>
          <w:color w:val="000000" w:themeColor="text1"/>
          <w:sz w:val="20"/>
          <w:szCs w:val="20"/>
        </w:rPr>
        <w:t>I. PREDMET POGODBE</w:t>
      </w:r>
    </w:p>
    <w:p w14:paraId="411548E4" w14:textId="77777777" w:rsidR="00C83E81" w:rsidRPr="00D31F59" w:rsidRDefault="00C83E81" w:rsidP="00C83E81">
      <w:pPr>
        <w:pStyle w:val="Odstavekseznama"/>
        <w:numPr>
          <w:ilvl w:val="0"/>
          <w:numId w:val="43"/>
        </w:numPr>
        <w:jc w:val="center"/>
        <w:rPr>
          <w:rFonts w:ascii="Arial" w:hAnsi="Arial" w:cs="Arial"/>
          <w:b/>
          <w:color w:val="000000" w:themeColor="text1"/>
          <w:sz w:val="20"/>
        </w:rPr>
      </w:pPr>
      <w:r w:rsidRPr="00D31F59">
        <w:rPr>
          <w:rFonts w:ascii="Arial" w:hAnsi="Arial" w:cs="Arial"/>
          <w:b/>
          <w:color w:val="000000" w:themeColor="text1"/>
          <w:sz w:val="20"/>
        </w:rPr>
        <w:t>člen</w:t>
      </w:r>
    </w:p>
    <w:p w14:paraId="6A4FAD9F" w14:textId="77777777" w:rsidR="008C28A3" w:rsidRPr="00D31F59" w:rsidRDefault="008C28A3" w:rsidP="00C83E81">
      <w:pPr>
        <w:jc w:val="both"/>
        <w:rPr>
          <w:rFonts w:ascii="Arial" w:hAnsi="Arial" w:cs="Arial"/>
          <w:color w:val="000000" w:themeColor="text1"/>
          <w:sz w:val="20"/>
          <w:szCs w:val="20"/>
        </w:rPr>
      </w:pPr>
    </w:p>
    <w:p w14:paraId="689A288B" w14:textId="0C05B674" w:rsidR="00C83E81" w:rsidRPr="00D31F59" w:rsidRDefault="00C83E81" w:rsidP="00C83E81">
      <w:pPr>
        <w:jc w:val="both"/>
        <w:rPr>
          <w:rFonts w:ascii="Arial" w:hAnsi="Arial" w:cs="Arial"/>
          <w:color w:val="000000" w:themeColor="text1"/>
          <w:sz w:val="20"/>
          <w:szCs w:val="20"/>
        </w:rPr>
      </w:pPr>
      <w:r w:rsidRPr="00D31F59">
        <w:rPr>
          <w:rFonts w:ascii="Arial" w:hAnsi="Arial" w:cs="Arial"/>
          <w:color w:val="000000" w:themeColor="text1"/>
          <w:sz w:val="20"/>
          <w:szCs w:val="20"/>
        </w:rPr>
        <w:t xml:space="preserve">S to pogodbo se pogodbeni stranki dogovorita o </w:t>
      </w:r>
      <w:r w:rsidR="008C28A3" w:rsidRPr="00D31F59">
        <w:rPr>
          <w:rFonts w:ascii="Arial" w:hAnsi="Arial" w:cs="Arial"/>
          <w:color w:val="000000" w:themeColor="text1"/>
          <w:sz w:val="20"/>
          <w:szCs w:val="20"/>
        </w:rPr>
        <w:t xml:space="preserve">storitvah </w:t>
      </w:r>
      <w:r w:rsidRPr="00D31F59">
        <w:rPr>
          <w:rFonts w:ascii="Arial" w:hAnsi="Arial" w:cs="Arial"/>
          <w:color w:val="000000" w:themeColor="text1"/>
          <w:sz w:val="20"/>
          <w:szCs w:val="20"/>
        </w:rPr>
        <w:t>demontaž</w:t>
      </w:r>
      <w:r w:rsidR="008C28A3" w:rsidRPr="00D31F59">
        <w:rPr>
          <w:rFonts w:ascii="Arial" w:hAnsi="Arial" w:cs="Arial"/>
          <w:color w:val="000000" w:themeColor="text1"/>
          <w:sz w:val="20"/>
          <w:szCs w:val="20"/>
        </w:rPr>
        <w:t>e</w:t>
      </w:r>
      <w:r w:rsidRPr="00D31F59">
        <w:rPr>
          <w:rFonts w:ascii="Arial" w:hAnsi="Arial" w:cs="Arial"/>
          <w:color w:val="000000" w:themeColor="text1"/>
          <w:sz w:val="20"/>
          <w:szCs w:val="20"/>
        </w:rPr>
        <w:t>, montaž</w:t>
      </w:r>
      <w:r w:rsidR="008C28A3" w:rsidRPr="00D31F59">
        <w:rPr>
          <w:rFonts w:ascii="Arial" w:hAnsi="Arial" w:cs="Arial"/>
          <w:color w:val="000000" w:themeColor="text1"/>
          <w:sz w:val="20"/>
          <w:szCs w:val="20"/>
        </w:rPr>
        <w:t>e</w:t>
      </w:r>
      <w:r w:rsidRPr="00D31F59">
        <w:rPr>
          <w:rFonts w:ascii="Arial" w:hAnsi="Arial" w:cs="Arial"/>
          <w:color w:val="000000" w:themeColor="text1"/>
          <w:sz w:val="20"/>
          <w:szCs w:val="20"/>
        </w:rPr>
        <w:t xml:space="preserve"> in prestavitv</w:t>
      </w:r>
      <w:r w:rsidR="008C28A3" w:rsidRPr="00D31F59">
        <w:rPr>
          <w:rFonts w:ascii="Arial" w:hAnsi="Arial" w:cs="Arial"/>
          <w:color w:val="000000" w:themeColor="text1"/>
          <w:sz w:val="20"/>
          <w:szCs w:val="20"/>
        </w:rPr>
        <w:t>e</w:t>
      </w:r>
      <w:r w:rsidRPr="00D31F59">
        <w:rPr>
          <w:rFonts w:ascii="Arial" w:hAnsi="Arial" w:cs="Arial"/>
          <w:color w:val="000000" w:themeColor="text1"/>
          <w:sz w:val="20"/>
          <w:szCs w:val="20"/>
        </w:rPr>
        <w:t xml:space="preserve"> SV</w:t>
      </w:r>
      <w:r w:rsidR="009513FE" w:rsidRPr="00D31F59">
        <w:rPr>
          <w:rFonts w:ascii="Arial" w:hAnsi="Arial" w:cs="Arial"/>
          <w:color w:val="000000" w:themeColor="text1"/>
          <w:sz w:val="20"/>
          <w:szCs w:val="20"/>
        </w:rPr>
        <w:t xml:space="preserve"> in </w:t>
      </w:r>
      <w:r w:rsidRPr="00D31F59">
        <w:rPr>
          <w:rFonts w:ascii="Arial" w:hAnsi="Arial" w:cs="Arial"/>
          <w:color w:val="000000" w:themeColor="text1"/>
          <w:sz w:val="20"/>
          <w:szCs w:val="20"/>
        </w:rPr>
        <w:t>TK  naprav ob izvajanju gradbenih del</w:t>
      </w:r>
      <w:r w:rsidR="008C28A3" w:rsidRPr="00D31F59">
        <w:rPr>
          <w:rFonts w:ascii="Arial" w:hAnsi="Arial" w:cs="Arial"/>
          <w:color w:val="000000" w:themeColor="text1"/>
          <w:sz w:val="20"/>
          <w:szCs w:val="20"/>
        </w:rPr>
        <w:t xml:space="preserve"> na progah JŽI (predmetna gradbena dela na progah JŽI niso predmet te pogodbe)</w:t>
      </w:r>
      <w:r w:rsidR="00B55D69" w:rsidRPr="00D31F59">
        <w:rPr>
          <w:rFonts w:ascii="Arial" w:hAnsi="Arial" w:cs="Arial"/>
          <w:color w:val="000000" w:themeColor="text1"/>
          <w:sz w:val="20"/>
          <w:szCs w:val="20"/>
        </w:rPr>
        <w:t xml:space="preserve"> na območju cele Slovenije, </w:t>
      </w:r>
      <w:r w:rsidRPr="00D31F59">
        <w:rPr>
          <w:rFonts w:ascii="Arial" w:hAnsi="Arial" w:cs="Arial"/>
          <w:color w:val="000000" w:themeColor="text1"/>
          <w:sz w:val="20"/>
          <w:szCs w:val="20"/>
        </w:rPr>
        <w:t>skladno z zahtevami naročnika iz razpisne dokumentacije</w:t>
      </w:r>
      <w:r w:rsidR="00B55D69" w:rsidRPr="00D31F59">
        <w:rPr>
          <w:rFonts w:ascii="Arial" w:hAnsi="Arial" w:cs="Arial"/>
          <w:color w:val="000000" w:themeColor="text1"/>
          <w:sz w:val="20"/>
          <w:szCs w:val="20"/>
        </w:rPr>
        <w:t xml:space="preserve"> ter</w:t>
      </w:r>
      <w:r w:rsidRPr="00D31F59">
        <w:rPr>
          <w:rFonts w:ascii="Arial" w:hAnsi="Arial" w:cs="Arial"/>
          <w:color w:val="000000" w:themeColor="text1"/>
          <w:sz w:val="20"/>
          <w:szCs w:val="20"/>
        </w:rPr>
        <w:t xml:space="preserve"> razpisne</w:t>
      </w:r>
      <w:r w:rsidR="00B55D69" w:rsidRPr="00D31F59">
        <w:rPr>
          <w:rFonts w:ascii="Arial" w:hAnsi="Arial" w:cs="Arial"/>
          <w:color w:val="000000" w:themeColor="text1"/>
          <w:sz w:val="20"/>
          <w:szCs w:val="20"/>
        </w:rPr>
        <w:t>ga</w:t>
      </w:r>
      <w:r w:rsidRPr="00D31F59">
        <w:rPr>
          <w:rFonts w:ascii="Arial" w:hAnsi="Arial" w:cs="Arial"/>
          <w:color w:val="000000" w:themeColor="text1"/>
          <w:sz w:val="20"/>
          <w:szCs w:val="20"/>
        </w:rPr>
        <w:t xml:space="preserve"> obrazc</w:t>
      </w:r>
      <w:r w:rsidR="00B55D69" w:rsidRPr="00D31F59">
        <w:rPr>
          <w:rFonts w:ascii="Arial" w:hAnsi="Arial" w:cs="Arial"/>
          <w:color w:val="000000" w:themeColor="text1"/>
          <w:sz w:val="20"/>
          <w:szCs w:val="20"/>
        </w:rPr>
        <w:t>a</w:t>
      </w:r>
      <w:r w:rsidR="009513FE" w:rsidRPr="00D31F59">
        <w:rPr>
          <w:rFonts w:ascii="Arial" w:hAnsi="Arial" w:cs="Arial"/>
          <w:color w:val="000000" w:themeColor="text1"/>
          <w:sz w:val="20"/>
          <w:szCs w:val="20"/>
        </w:rPr>
        <w:t xml:space="preserve"> 13 – Splošne in</w:t>
      </w:r>
      <w:r w:rsidRPr="00D31F59">
        <w:rPr>
          <w:rFonts w:ascii="Arial" w:hAnsi="Arial" w:cs="Arial"/>
          <w:color w:val="000000" w:themeColor="text1"/>
          <w:sz w:val="20"/>
          <w:szCs w:val="20"/>
        </w:rPr>
        <w:t xml:space="preserve"> </w:t>
      </w:r>
      <w:r w:rsidR="009513FE" w:rsidRPr="00D31F59">
        <w:rPr>
          <w:rFonts w:ascii="Arial" w:hAnsi="Arial" w:cs="Arial"/>
          <w:color w:val="000000" w:themeColor="text1"/>
          <w:sz w:val="20"/>
          <w:szCs w:val="20"/>
        </w:rPr>
        <w:t>t</w:t>
      </w:r>
      <w:r w:rsidRPr="00D31F59">
        <w:rPr>
          <w:rFonts w:ascii="Arial" w:hAnsi="Arial" w:cs="Arial"/>
          <w:color w:val="000000" w:themeColor="text1"/>
          <w:sz w:val="20"/>
          <w:szCs w:val="20"/>
        </w:rPr>
        <w:t>ehnične zahteve, ki je priloga te pogodbe.</w:t>
      </w:r>
    </w:p>
    <w:p w14:paraId="7D1254E7" w14:textId="77777777" w:rsidR="00C83E81" w:rsidRPr="00D31F59" w:rsidRDefault="00C83E81" w:rsidP="00C83E81">
      <w:pPr>
        <w:jc w:val="both"/>
        <w:rPr>
          <w:rFonts w:ascii="Arial" w:hAnsi="Arial" w:cs="Arial"/>
          <w:color w:val="000000" w:themeColor="text1"/>
          <w:sz w:val="20"/>
          <w:szCs w:val="20"/>
        </w:rPr>
      </w:pPr>
    </w:p>
    <w:p w14:paraId="43501E26" w14:textId="77777777" w:rsidR="00C83E81" w:rsidRPr="00887F9B" w:rsidRDefault="00C83E81" w:rsidP="00C83E81">
      <w:pPr>
        <w:pStyle w:val="Telobesedila"/>
        <w:spacing w:after="0"/>
        <w:jc w:val="both"/>
        <w:rPr>
          <w:rFonts w:ascii="Arial" w:hAnsi="Arial" w:cs="Arial"/>
          <w:sz w:val="20"/>
          <w:szCs w:val="20"/>
        </w:rPr>
      </w:pPr>
      <w:r w:rsidRPr="00D31F59">
        <w:rPr>
          <w:rFonts w:ascii="Arial" w:hAnsi="Arial" w:cs="Arial"/>
          <w:color w:val="000000" w:themeColor="text1"/>
          <w:sz w:val="20"/>
          <w:szCs w:val="20"/>
        </w:rPr>
        <w:t xml:space="preserve">Sestavni del te pogodbe so pogoji, določeni z razpisno dokumentacijo, in ponudbena dokumentacija </w:t>
      </w:r>
      <w:r w:rsidRPr="00887F9B">
        <w:rPr>
          <w:rFonts w:ascii="Arial" w:hAnsi="Arial" w:cs="Arial"/>
          <w:sz w:val="20"/>
          <w:szCs w:val="20"/>
        </w:rPr>
        <w:t>ponudnika.</w:t>
      </w:r>
    </w:p>
    <w:p w14:paraId="73A177EF" w14:textId="77777777" w:rsidR="00C83E81" w:rsidRPr="00887F9B" w:rsidRDefault="00C83E81" w:rsidP="00C83E81">
      <w:pPr>
        <w:pStyle w:val="Telobesedila"/>
        <w:spacing w:after="0"/>
        <w:jc w:val="both"/>
        <w:rPr>
          <w:rFonts w:ascii="Arial" w:hAnsi="Arial" w:cs="Arial"/>
          <w:sz w:val="20"/>
          <w:szCs w:val="20"/>
        </w:rPr>
      </w:pPr>
    </w:p>
    <w:p w14:paraId="14830DC1" w14:textId="77777777" w:rsidR="00C83E81" w:rsidRPr="00887F9B" w:rsidRDefault="00C83E81" w:rsidP="00C83E81">
      <w:pPr>
        <w:pStyle w:val="Telo"/>
        <w:keepLines w:val="0"/>
        <w:spacing w:before="0"/>
        <w:rPr>
          <w:rFonts w:ascii="Arial" w:hAnsi="Arial" w:cs="Arial"/>
          <w:i w:val="0"/>
          <w:sz w:val="20"/>
        </w:rPr>
      </w:pPr>
      <w:r w:rsidRPr="00887F9B">
        <w:rPr>
          <w:rFonts w:ascii="Arial" w:hAnsi="Arial" w:cs="Arial"/>
          <w:i w:val="0"/>
          <w:sz w:val="20"/>
        </w:rPr>
        <w:t>Izvajalec se obvezuje, da bo naročene storitve demontaže, montaže in prestavitve SV opravil skladno z določili 4. člena te pogodbe.</w:t>
      </w:r>
    </w:p>
    <w:p w14:paraId="02B35765" w14:textId="77777777" w:rsidR="00C83E81" w:rsidRPr="00887F9B" w:rsidRDefault="00C83E81" w:rsidP="00C83E81">
      <w:pPr>
        <w:pStyle w:val="Telo"/>
        <w:keepLines w:val="0"/>
        <w:spacing w:before="0"/>
        <w:rPr>
          <w:rFonts w:ascii="Arial" w:hAnsi="Arial" w:cs="Arial"/>
          <w:i w:val="0"/>
          <w:sz w:val="20"/>
        </w:rPr>
      </w:pPr>
    </w:p>
    <w:p w14:paraId="352C6C99" w14:textId="77777777" w:rsidR="00C83E81" w:rsidRPr="00887F9B" w:rsidRDefault="00C83E81" w:rsidP="00C83E81">
      <w:pPr>
        <w:pStyle w:val="Telo"/>
        <w:keepLines w:val="0"/>
        <w:spacing w:before="0"/>
        <w:rPr>
          <w:rFonts w:ascii="Arial" w:hAnsi="Arial" w:cs="Arial"/>
          <w:i w:val="0"/>
          <w:sz w:val="20"/>
        </w:rPr>
      </w:pPr>
      <w:r w:rsidRPr="00887F9B">
        <w:rPr>
          <w:rFonts w:ascii="Arial" w:hAnsi="Arial" w:cs="Arial"/>
          <w:i w:val="0"/>
          <w:sz w:val="20"/>
        </w:rPr>
        <w:t>Vrsta storitev in pogodbena cena so skladne s ponudbo št.:……….z dne………… po javnem razpisu objavljenem na Portalu javnih naročil RS  št.: ……z dne………….</w:t>
      </w:r>
    </w:p>
    <w:p w14:paraId="044EF830" w14:textId="77777777" w:rsidR="00C83E81" w:rsidRPr="00887F9B" w:rsidRDefault="00C83E81" w:rsidP="00C83E81">
      <w:pPr>
        <w:pStyle w:val="Telo"/>
        <w:keepLines w:val="0"/>
        <w:spacing w:before="0"/>
        <w:rPr>
          <w:rFonts w:ascii="Arial" w:hAnsi="Arial" w:cs="Arial"/>
          <w:i w:val="0"/>
          <w:sz w:val="20"/>
        </w:rPr>
      </w:pPr>
    </w:p>
    <w:p w14:paraId="6494024E" w14:textId="77777777" w:rsidR="00C83E81" w:rsidRPr="00887F9B" w:rsidRDefault="00C83E81" w:rsidP="00C83E81">
      <w:pPr>
        <w:pStyle w:val="Telo"/>
        <w:keepLines w:val="0"/>
        <w:spacing w:before="0"/>
        <w:rPr>
          <w:rFonts w:ascii="Arial" w:hAnsi="Arial" w:cs="Arial"/>
          <w:b/>
          <w:i w:val="0"/>
          <w:sz w:val="20"/>
        </w:rPr>
      </w:pPr>
      <w:r w:rsidRPr="00DF5034">
        <w:rPr>
          <w:rFonts w:ascii="Arial" w:hAnsi="Arial" w:cs="Arial"/>
          <w:b/>
          <w:i w:val="0"/>
          <w:sz w:val="20"/>
        </w:rPr>
        <w:t>II. PODIZVAJALCI</w:t>
      </w:r>
    </w:p>
    <w:p w14:paraId="1D29655F" w14:textId="52C4DC23" w:rsidR="00C83E81" w:rsidRPr="00AD5540" w:rsidRDefault="00C83E81" w:rsidP="00AD5540">
      <w:pPr>
        <w:pStyle w:val="Odstavekseznama"/>
        <w:numPr>
          <w:ilvl w:val="0"/>
          <w:numId w:val="43"/>
        </w:numPr>
        <w:jc w:val="center"/>
        <w:rPr>
          <w:rFonts w:ascii="Arial" w:hAnsi="Arial" w:cs="Arial"/>
          <w:b/>
          <w:sz w:val="20"/>
        </w:rPr>
      </w:pPr>
      <w:r w:rsidRPr="00AD5540">
        <w:rPr>
          <w:rFonts w:ascii="Arial" w:hAnsi="Arial" w:cs="Arial"/>
          <w:b/>
          <w:sz w:val="20"/>
        </w:rPr>
        <w:t>člen</w:t>
      </w:r>
    </w:p>
    <w:p w14:paraId="5822AABA"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Poleg izvajalca sodelujejo pri izvedbi naročila tudi naslednji podizvajalci:</w:t>
      </w:r>
    </w:p>
    <w:p w14:paraId="44FC8AC5"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 xml:space="preserve">1._____________________________________________________________(naziv, polni naslov, matična številka, davčna številka in transakcijski račun) </w:t>
      </w:r>
    </w:p>
    <w:p w14:paraId="2764824E"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 vrsta del, ki jih bo izvedel podizvajalec in vsaka vrsta blaga, ki ga bo dobavil podizvajalec: ………………………………………………………………………………………………………</w:t>
      </w:r>
    </w:p>
    <w:p w14:paraId="55E7C2E6"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 predmet, količina, vrednost, kraj in rok izvedbe del: ………………………………………………………………………………………………</w:t>
      </w:r>
    </w:p>
    <w:p w14:paraId="6204346E" w14:textId="77777777" w:rsidR="00ED69A0" w:rsidRDefault="00ED69A0" w:rsidP="00C83E81">
      <w:pPr>
        <w:jc w:val="both"/>
        <w:rPr>
          <w:rFonts w:ascii="Arial" w:hAnsi="Arial" w:cs="Arial"/>
          <w:sz w:val="20"/>
          <w:szCs w:val="20"/>
        </w:rPr>
      </w:pPr>
    </w:p>
    <w:p w14:paraId="65E2F8B2" w14:textId="77777777" w:rsidR="00D8165E" w:rsidRDefault="00D8165E" w:rsidP="00C83E81">
      <w:pPr>
        <w:jc w:val="both"/>
        <w:rPr>
          <w:rFonts w:ascii="Arial" w:hAnsi="Arial" w:cs="Arial"/>
          <w:sz w:val="20"/>
          <w:szCs w:val="20"/>
        </w:rPr>
      </w:pPr>
    </w:p>
    <w:p w14:paraId="372CE638" w14:textId="4EFD48E9" w:rsidR="00C83E81" w:rsidRPr="00887F9B" w:rsidRDefault="00C83E81" w:rsidP="00C83E81">
      <w:pPr>
        <w:jc w:val="both"/>
        <w:rPr>
          <w:rFonts w:ascii="Arial" w:hAnsi="Arial" w:cs="Arial"/>
          <w:sz w:val="20"/>
          <w:szCs w:val="20"/>
        </w:rPr>
      </w:pPr>
      <w:r w:rsidRPr="00887F9B">
        <w:rPr>
          <w:rFonts w:ascii="Arial" w:hAnsi="Arial" w:cs="Arial"/>
          <w:sz w:val="20"/>
          <w:szCs w:val="20"/>
        </w:rPr>
        <w:lastRenderedPageBreak/>
        <w:t xml:space="preserve">2. ._____________________________________________________________(naziv, polni naslov, matična številka, davčna številka in transakcijski račun) </w:t>
      </w:r>
    </w:p>
    <w:p w14:paraId="5088C510"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 vrsta del, ki jih bo izvedel podizvajalec in vsaka vrsta blaga, ki ga bo dobavil podizvajalec: ………………………………………………………………………………………………………</w:t>
      </w:r>
    </w:p>
    <w:p w14:paraId="29FCE509"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 predmet, količina, vrednost, kraj in rok izvedbe del:………………………………………………………………………………………………</w:t>
      </w:r>
    </w:p>
    <w:p w14:paraId="65EB4529" w14:textId="77777777" w:rsidR="00C83E81" w:rsidRPr="00887F9B" w:rsidRDefault="00C83E81" w:rsidP="00C83E81">
      <w:pPr>
        <w:jc w:val="both"/>
        <w:rPr>
          <w:rFonts w:ascii="Arial" w:hAnsi="Arial" w:cs="Arial"/>
          <w:sz w:val="20"/>
          <w:szCs w:val="20"/>
        </w:rPr>
      </w:pPr>
    </w:p>
    <w:p w14:paraId="0DC92D42"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87F9B">
        <w:rPr>
          <w:rFonts w:ascii="Arial" w:hAnsi="Arial" w:cs="Arial"/>
          <w:sz w:val="20"/>
          <w:szCs w:val="20"/>
        </w:rPr>
        <w:t>ev</w:t>
      </w:r>
      <w:proofErr w:type="spellEnd"/>
      <w:r w:rsidRPr="00887F9B">
        <w:rPr>
          <w:rFonts w:ascii="Arial" w:hAnsi="Arial" w:cs="Arial"/>
          <w:sz w:val="20"/>
          <w:szCs w:val="20"/>
        </w:rPr>
        <w:t>.</w:t>
      </w:r>
    </w:p>
    <w:p w14:paraId="79D9FE03"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Roki plačil podizvajalcem so enaki, kot so določeni za plačilo obveznosti naročnika do izvajalca v tej pogodbi.</w:t>
      </w:r>
    </w:p>
    <w:p w14:paraId="3AF2AC68"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Podizvajalec, ki je v ponudbi zahteval neposredno plačilo v skladu z 94. členom ZJN-3, mora naročniku posredovati kopijo pogodbe, ki jo je sklenil z izvajalcem, v petih (5) dneh od sklenitve te pogodbe.</w:t>
      </w:r>
    </w:p>
    <w:p w14:paraId="0ACCDA3E"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6FDD226F" w14:textId="77777777" w:rsidR="00C83E81" w:rsidRPr="00887F9B" w:rsidRDefault="00C83E81" w:rsidP="00C83E81">
      <w:pPr>
        <w:jc w:val="both"/>
        <w:rPr>
          <w:rFonts w:ascii="Arial" w:hAnsi="Arial" w:cs="Arial"/>
          <w:sz w:val="20"/>
          <w:szCs w:val="20"/>
        </w:rPr>
      </w:pPr>
    </w:p>
    <w:p w14:paraId="117EF915" w14:textId="77777777" w:rsidR="00C83E81" w:rsidRPr="00887F9B" w:rsidRDefault="00C83E81" w:rsidP="00C83E81">
      <w:pPr>
        <w:rPr>
          <w:rFonts w:ascii="Arial" w:hAnsi="Arial" w:cs="Arial"/>
          <w:b/>
          <w:sz w:val="20"/>
          <w:szCs w:val="20"/>
        </w:rPr>
      </w:pPr>
      <w:r w:rsidRPr="00887F9B">
        <w:rPr>
          <w:rFonts w:ascii="Arial" w:hAnsi="Arial" w:cs="Arial"/>
          <w:b/>
          <w:sz w:val="20"/>
          <w:szCs w:val="20"/>
        </w:rPr>
        <w:t>III. CENA IN ROK IZVEDBE</w:t>
      </w:r>
    </w:p>
    <w:p w14:paraId="4F265EBD" w14:textId="77777777" w:rsidR="00C83E81" w:rsidRPr="00887F9B" w:rsidRDefault="00C83E81" w:rsidP="00C83E81">
      <w:pPr>
        <w:jc w:val="center"/>
        <w:rPr>
          <w:rFonts w:ascii="Arial" w:hAnsi="Arial" w:cs="Arial"/>
          <w:b/>
          <w:sz w:val="20"/>
          <w:szCs w:val="20"/>
        </w:rPr>
      </w:pPr>
      <w:r w:rsidRPr="00887F9B">
        <w:rPr>
          <w:rFonts w:ascii="Arial" w:hAnsi="Arial" w:cs="Arial"/>
          <w:b/>
          <w:sz w:val="20"/>
          <w:szCs w:val="20"/>
        </w:rPr>
        <w:t>3. člen</w:t>
      </w:r>
    </w:p>
    <w:p w14:paraId="0E0D56C6" w14:textId="77777777" w:rsidR="00C83E81" w:rsidRPr="00887F9B" w:rsidRDefault="00C83E81" w:rsidP="00C83E81">
      <w:pPr>
        <w:pStyle w:val="Telobesedila"/>
        <w:spacing w:after="0"/>
        <w:jc w:val="both"/>
        <w:outlineLvl w:val="0"/>
        <w:rPr>
          <w:rFonts w:ascii="Arial" w:hAnsi="Arial" w:cs="Arial"/>
          <w:sz w:val="20"/>
          <w:szCs w:val="20"/>
        </w:rPr>
      </w:pPr>
      <w:bookmarkStart w:id="12" w:name="_Toc74749117"/>
      <w:bookmarkStart w:id="13" w:name="_Toc74762867"/>
      <w:bookmarkStart w:id="14" w:name="_Toc77673122"/>
      <w:bookmarkStart w:id="15" w:name="_Toc159928295"/>
      <w:r w:rsidRPr="00887F9B">
        <w:rPr>
          <w:rFonts w:ascii="Arial" w:hAnsi="Arial" w:cs="Arial"/>
          <w:sz w:val="20"/>
          <w:szCs w:val="20"/>
        </w:rPr>
        <w:t>Pogodbene cene po tej pogodbi so določene na podlagi ponudbenega predračuna in so skladne s ponudbo št. _________, ki je sestavni del te pogodbe.</w:t>
      </w:r>
      <w:bookmarkEnd w:id="12"/>
      <w:bookmarkEnd w:id="13"/>
      <w:bookmarkEnd w:id="14"/>
      <w:bookmarkEnd w:id="15"/>
    </w:p>
    <w:p w14:paraId="30C6A2CD" w14:textId="77777777" w:rsidR="00C83E81" w:rsidRPr="00887F9B" w:rsidRDefault="00C83E81" w:rsidP="00C83E81">
      <w:pPr>
        <w:pStyle w:val="Telo"/>
        <w:spacing w:before="0"/>
        <w:rPr>
          <w:rFonts w:ascii="Arial" w:hAnsi="Arial" w:cs="Arial"/>
          <w:i w:val="0"/>
          <w:sz w:val="20"/>
        </w:rPr>
      </w:pPr>
    </w:p>
    <w:p w14:paraId="4F606724" w14:textId="77777777" w:rsidR="00C83E81" w:rsidRPr="00887F9B" w:rsidRDefault="00C83E81" w:rsidP="00C83E81">
      <w:pPr>
        <w:pStyle w:val="Telobesedila"/>
        <w:spacing w:after="0"/>
        <w:jc w:val="both"/>
        <w:rPr>
          <w:rFonts w:ascii="Arial" w:hAnsi="Arial" w:cs="Arial"/>
          <w:sz w:val="20"/>
          <w:szCs w:val="20"/>
        </w:rPr>
      </w:pPr>
      <w:r w:rsidRPr="00887F9B">
        <w:rPr>
          <w:rFonts w:ascii="Arial" w:hAnsi="Arial" w:cs="Arial"/>
          <w:sz w:val="20"/>
          <w:szCs w:val="20"/>
        </w:rPr>
        <w:t>Cene so v času veljavnosti pogodbe fiksne in nespremenljive ves čas veljavnosti pogodbe in zajemajo vse morebitne podražitve del oziroma storitev. Če naročnik ugotovi, da je izvajalec zaračunal storitev po višji ceni kot je ta določena s pogodbo, jo mora na zahtevo naročnika popraviti oziroma uskladiti s ceno iz te pogodbe.</w:t>
      </w:r>
    </w:p>
    <w:p w14:paraId="4061B3A8" w14:textId="77777777" w:rsidR="00C83E81" w:rsidRPr="00887F9B" w:rsidRDefault="00C83E81" w:rsidP="00C83E81">
      <w:pPr>
        <w:rPr>
          <w:rFonts w:ascii="Arial" w:hAnsi="Arial" w:cs="Arial"/>
          <w:sz w:val="20"/>
          <w:szCs w:val="20"/>
        </w:rPr>
      </w:pPr>
    </w:p>
    <w:p w14:paraId="7F361D3A" w14:textId="77777777" w:rsidR="00C83E81" w:rsidRPr="00887F9B" w:rsidRDefault="00C83E81" w:rsidP="00C83E81">
      <w:pPr>
        <w:rPr>
          <w:rFonts w:ascii="Arial" w:hAnsi="Arial" w:cs="Arial"/>
          <w:sz w:val="20"/>
          <w:szCs w:val="20"/>
        </w:rPr>
      </w:pPr>
      <w:r w:rsidRPr="00887F9B">
        <w:rPr>
          <w:rFonts w:ascii="Arial" w:hAnsi="Arial" w:cs="Arial"/>
          <w:sz w:val="20"/>
          <w:szCs w:val="20"/>
        </w:rPr>
        <w:t>Cene na enoto mere so določene na podlagi prejete ponudbe št.:………… in znaša………………….</w:t>
      </w:r>
    </w:p>
    <w:p w14:paraId="5A0C3B2C" w14:textId="77777777" w:rsidR="00C83E81" w:rsidRPr="00887F9B" w:rsidRDefault="00C83E81" w:rsidP="00C83E81">
      <w:pPr>
        <w:rPr>
          <w:rFonts w:ascii="Arial" w:hAnsi="Arial" w:cs="Arial"/>
          <w:sz w:val="20"/>
          <w:szCs w:val="20"/>
        </w:rPr>
      </w:pPr>
    </w:p>
    <w:p w14:paraId="2246DFA0" w14:textId="77777777" w:rsidR="00C83E81" w:rsidRPr="00D31F59" w:rsidRDefault="00C83E81" w:rsidP="00C83E81">
      <w:pPr>
        <w:autoSpaceDE w:val="0"/>
        <w:autoSpaceDN w:val="0"/>
        <w:adjustRightInd w:val="0"/>
        <w:rPr>
          <w:rFonts w:ascii="Arial" w:hAnsi="Arial" w:cs="Arial"/>
          <w:color w:val="000000" w:themeColor="text1"/>
          <w:sz w:val="20"/>
          <w:szCs w:val="20"/>
        </w:rPr>
      </w:pPr>
      <w:r w:rsidRPr="00D31F59">
        <w:rPr>
          <w:rFonts w:ascii="Arial" w:hAnsi="Arial" w:cs="Arial"/>
          <w:color w:val="000000" w:themeColor="text1"/>
          <w:sz w:val="20"/>
          <w:szCs w:val="20"/>
        </w:rPr>
        <w:t>Naročnik si v času pogodbenega razmerja pridržuje pravico spremeniti ocenjeno količino iz ponudbenega predračuna, z odstopanjem do ± 30%.</w:t>
      </w:r>
    </w:p>
    <w:p w14:paraId="13FDD265" w14:textId="77777777" w:rsidR="00C83E81" w:rsidRPr="00D31F59" w:rsidRDefault="00C83E81" w:rsidP="00C83E81">
      <w:pPr>
        <w:rPr>
          <w:rFonts w:ascii="Arial" w:hAnsi="Arial" w:cs="Arial"/>
          <w:color w:val="000000" w:themeColor="text1"/>
          <w:sz w:val="20"/>
          <w:szCs w:val="20"/>
        </w:rPr>
      </w:pPr>
    </w:p>
    <w:p w14:paraId="0B7D3B4B" w14:textId="5B7B0270" w:rsidR="00C83E81" w:rsidRPr="00D31F59" w:rsidRDefault="00C83E81" w:rsidP="00C83E81">
      <w:pPr>
        <w:rPr>
          <w:rFonts w:ascii="Arial" w:hAnsi="Arial" w:cs="Arial"/>
          <w:color w:val="000000" w:themeColor="text1"/>
          <w:sz w:val="20"/>
          <w:szCs w:val="20"/>
        </w:rPr>
      </w:pPr>
      <w:r w:rsidRPr="00D31F59">
        <w:rPr>
          <w:rFonts w:ascii="Arial" w:hAnsi="Arial" w:cs="Arial"/>
          <w:color w:val="000000" w:themeColor="text1"/>
          <w:sz w:val="20"/>
          <w:szCs w:val="20"/>
        </w:rPr>
        <w:t xml:space="preserve">Ocenjena vrednost pogodbe </w:t>
      </w:r>
      <w:r w:rsidR="00DF5034" w:rsidRPr="00D31F59">
        <w:rPr>
          <w:rFonts w:ascii="Arial" w:hAnsi="Arial" w:cs="Arial"/>
          <w:color w:val="000000" w:themeColor="text1"/>
          <w:sz w:val="20"/>
          <w:szCs w:val="20"/>
        </w:rPr>
        <w:t>znaša</w:t>
      </w:r>
      <w:r w:rsidRPr="00D31F59">
        <w:rPr>
          <w:rFonts w:ascii="Arial" w:hAnsi="Arial" w:cs="Arial"/>
          <w:color w:val="000000" w:themeColor="text1"/>
          <w:sz w:val="20"/>
          <w:szCs w:val="20"/>
        </w:rPr>
        <w:t xml:space="preserve"> _______________ EUR brez DDV</w:t>
      </w:r>
      <w:r w:rsidR="00DF5034" w:rsidRPr="00D31F59">
        <w:rPr>
          <w:rFonts w:ascii="Arial" w:hAnsi="Arial" w:cs="Arial"/>
          <w:color w:val="000000" w:themeColor="text1"/>
          <w:sz w:val="20"/>
          <w:szCs w:val="20"/>
        </w:rPr>
        <w:t xml:space="preserve"> oziroma _______________ EUR z DDV</w:t>
      </w:r>
      <w:r w:rsidRPr="00D31F59">
        <w:rPr>
          <w:rFonts w:ascii="Arial" w:hAnsi="Arial" w:cs="Arial"/>
          <w:color w:val="000000" w:themeColor="text1"/>
          <w:sz w:val="20"/>
          <w:szCs w:val="20"/>
        </w:rPr>
        <w:t>.</w:t>
      </w:r>
    </w:p>
    <w:p w14:paraId="2392F147" w14:textId="77777777" w:rsidR="00DF5034" w:rsidRPr="00D31F59" w:rsidRDefault="00DF5034" w:rsidP="00C83E81">
      <w:pPr>
        <w:rPr>
          <w:i/>
          <w:color w:val="000000" w:themeColor="text1"/>
          <w:sz w:val="16"/>
          <w:szCs w:val="16"/>
        </w:rPr>
      </w:pPr>
    </w:p>
    <w:p w14:paraId="014CABEF" w14:textId="0553B06A" w:rsidR="008C28A3" w:rsidRPr="00D31F59" w:rsidRDefault="00C83E81" w:rsidP="00C83E81">
      <w:pPr>
        <w:pStyle w:val="Pripombabesedilo"/>
        <w:jc w:val="both"/>
        <w:rPr>
          <w:rFonts w:ascii="Arial" w:hAnsi="Arial" w:cs="Arial"/>
          <w:color w:val="000000" w:themeColor="text1"/>
        </w:rPr>
      </w:pPr>
      <w:r w:rsidRPr="00D31F59">
        <w:rPr>
          <w:rFonts w:ascii="Arial" w:hAnsi="Arial" w:cs="Arial"/>
          <w:color w:val="000000" w:themeColor="text1"/>
        </w:rPr>
        <w:t>Obračun del se opravi po dejansko opravljeni količini dela. Navedena cena je nespremenljiva ves čas pogodbenega razmerja</w:t>
      </w:r>
      <w:r w:rsidR="008C28A3" w:rsidRPr="00D31F59">
        <w:rPr>
          <w:rFonts w:ascii="Arial" w:hAnsi="Arial" w:cs="Arial"/>
          <w:color w:val="000000" w:themeColor="text1"/>
        </w:rPr>
        <w:t>. Dela se bodo izvajala na območju/progah Sekcije SVTK Celje, Sekcije SVTK Ljubljana in Sekcije SVTK Postojna za Službo vzdrževanja za elektrotehnično dejavnost. Izvajalec bo pod nadzorom vzdrževalca SV in TK naprav opravljal potrebna dela navedena v seznamu nabora del in sicer opravljanje del na kos.</w:t>
      </w:r>
    </w:p>
    <w:p w14:paraId="7E4F1EA5" w14:textId="77777777" w:rsidR="00C83E81" w:rsidRPr="00D31F59" w:rsidRDefault="00C83E81" w:rsidP="00C83E81">
      <w:pPr>
        <w:rPr>
          <w:i/>
          <w:color w:val="000000" w:themeColor="text1"/>
          <w:sz w:val="16"/>
          <w:szCs w:val="16"/>
        </w:rPr>
      </w:pPr>
    </w:p>
    <w:p w14:paraId="3C57A7F0" w14:textId="77777777" w:rsidR="00C83E81" w:rsidRPr="00D31F59" w:rsidRDefault="00C83E81" w:rsidP="00C83E81">
      <w:pPr>
        <w:jc w:val="center"/>
        <w:rPr>
          <w:rFonts w:ascii="Arial" w:hAnsi="Arial" w:cs="Arial"/>
          <w:b/>
          <w:color w:val="000000" w:themeColor="text1"/>
          <w:sz w:val="20"/>
          <w:szCs w:val="20"/>
        </w:rPr>
      </w:pPr>
      <w:r w:rsidRPr="00D31F59">
        <w:rPr>
          <w:rFonts w:ascii="Arial" w:hAnsi="Arial" w:cs="Arial"/>
          <w:b/>
          <w:color w:val="000000" w:themeColor="text1"/>
          <w:sz w:val="20"/>
          <w:szCs w:val="20"/>
        </w:rPr>
        <w:t>4. člen</w:t>
      </w:r>
    </w:p>
    <w:p w14:paraId="09D26FBE" w14:textId="77777777" w:rsidR="00C83E81" w:rsidRPr="00D31F59" w:rsidRDefault="00C83E81" w:rsidP="00C83E81">
      <w:pPr>
        <w:autoSpaceDE w:val="0"/>
        <w:autoSpaceDN w:val="0"/>
        <w:adjustRightInd w:val="0"/>
        <w:jc w:val="both"/>
        <w:rPr>
          <w:rFonts w:ascii="Arial" w:hAnsi="Arial" w:cs="Arial"/>
          <w:color w:val="000000" w:themeColor="text1"/>
          <w:sz w:val="20"/>
          <w:szCs w:val="20"/>
        </w:rPr>
      </w:pPr>
    </w:p>
    <w:p w14:paraId="69157F6C" w14:textId="624D4CCA" w:rsidR="00C83E81" w:rsidRPr="00887F9B" w:rsidRDefault="00C83E81" w:rsidP="00C83E81">
      <w:pPr>
        <w:pStyle w:val="Telo"/>
        <w:keepLines w:val="0"/>
        <w:spacing w:before="0"/>
        <w:rPr>
          <w:rFonts w:ascii="Arial" w:hAnsi="Arial" w:cs="Arial"/>
          <w:i w:val="0"/>
          <w:sz w:val="20"/>
        </w:rPr>
      </w:pPr>
      <w:r w:rsidRPr="00D31F59">
        <w:rPr>
          <w:rFonts w:ascii="Arial" w:hAnsi="Arial" w:cs="Arial"/>
          <w:i w:val="0"/>
          <w:color w:val="000000" w:themeColor="text1"/>
          <w:sz w:val="20"/>
        </w:rPr>
        <w:t xml:space="preserve">Izvajalec se obvezuje, da bo naročene storitve izvajal na zahtevanih lokacijah naročnika v obdobju </w:t>
      </w:r>
      <w:r w:rsidR="00DF5034" w:rsidRPr="00D31F59">
        <w:rPr>
          <w:rFonts w:ascii="Arial" w:hAnsi="Arial" w:cs="Arial"/>
          <w:i w:val="0"/>
          <w:color w:val="000000" w:themeColor="text1"/>
          <w:sz w:val="20"/>
        </w:rPr>
        <w:t>3</w:t>
      </w:r>
      <w:r w:rsidRPr="00D31F59">
        <w:rPr>
          <w:rFonts w:ascii="Arial" w:hAnsi="Arial" w:cs="Arial"/>
          <w:i w:val="0"/>
          <w:color w:val="000000" w:themeColor="text1"/>
          <w:sz w:val="20"/>
        </w:rPr>
        <w:t xml:space="preserve"> (</w:t>
      </w:r>
      <w:r w:rsidR="00DF5034" w:rsidRPr="00D31F59">
        <w:rPr>
          <w:rFonts w:ascii="Arial" w:hAnsi="Arial" w:cs="Arial"/>
          <w:i w:val="0"/>
          <w:color w:val="000000" w:themeColor="text1"/>
          <w:sz w:val="20"/>
        </w:rPr>
        <w:t>treh</w:t>
      </w:r>
      <w:r w:rsidRPr="00D31F59">
        <w:rPr>
          <w:rFonts w:ascii="Arial" w:hAnsi="Arial" w:cs="Arial"/>
          <w:i w:val="0"/>
          <w:color w:val="000000" w:themeColor="text1"/>
          <w:sz w:val="20"/>
        </w:rPr>
        <w:t xml:space="preserve">) let od </w:t>
      </w:r>
      <w:r w:rsidR="00DF5034" w:rsidRPr="00D31F59">
        <w:rPr>
          <w:rFonts w:ascii="Arial" w:hAnsi="Arial" w:cs="Arial"/>
          <w:i w:val="0"/>
          <w:color w:val="000000" w:themeColor="text1"/>
          <w:sz w:val="20"/>
        </w:rPr>
        <w:t xml:space="preserve">obojestranskega </w:t>
      </w:r>
      <w:r w:rsidRPr="00D31F59">
        <w:rPr>
          <w:rFonts w:ascii="Arial" w:hAnsi="Arial" w:cs="Arial"/>
          <w:i w:val="0"/>
          <w:color w:val="000000" w:themeColor="text1"/>
          <w:sz w:val="20"/>
        </w:rPr>
        <w:t xml:space="preserve">podpisa pogodbe, v skladu s pravili stroke, pod nadzorom  strokovnega osebja </w:t>
      </w:r>
      <w:r w:rsidRPr="00887F9B">
        <w:rPr>
          <w:rFonts w:ascii="Arial" w:hAnsi="Arial" w:cs="Arial"/>
          <w:i w:val="0"/>
          <w:sz w:val="20"/>
        </w:rPr>
        <w:t xml:space="preserve">upravljavca JŽI (naročnika) z naslednjimi roki izvedbe: </w:t>
      </w:r>
    </w:p>
    <w:p w14:paraId="78C6434C" w14:textId="77777777" w:rsidR="00C83E81" w:rsidRPr="00887F9B" w:rsidRDefault="00C83E81" w:rsidP="00C83E81">
      <w:pPr>
        <w:pStyle w:val="Telo"/>
        <w:keepLines w:val="0"/>
        <w:numPr>
          <w:ilvl w:val="0"/>
          <w:numId w:val="45"/>
        </w:numPr>
        <w:spacing w:before="0"/>
        <w:rPr>
          <w:rFonts w:ascii="Arial" w:hAnsi="Arial" w:cs="Arial"/>
          <w:i w:val="0"/>
          <w:sz w:val="20"/>
        </w:rPr>
      </w:pPr>
      <w:r w:rsidRPr="00887F9B">
        <w:rPr>
          <w:rFonts w:ascii="Arial" w:hAnsi="Arial" w:cs="Arial"/>
          <w:i w:val="0"/>
          <w:sz w:val="20"/>
        </w:rPr>
        <w:t>Izvedba vseh napovedanih del po predhodnem obvestilu s strani naročnika – telefonsko in po e-pošti na naslov izvajalca.</w:t>
      </w:r>
    </w:p>
    <w:p w14:paraId="6910BE7B" w14:textId="77777777" w:rsidR="00C83E81" w:rsidRPr="00887F9B" w:rsidRDefault="00C83E81" w:rsidP="00C83E81">
      <w:pPr>
        <w:pStyle w:val="Odstavekseznama"/>
        <w:numPr>
          <w:ilvl w:val="0"/>
          <w:numId w:val="45"/>
        </w:numPr>
        <w:jc w:val="both"/>
        <w:rPr>
          <w:rFonts w:ascii="Arial" w:hAnsi="Arial" w:cs="Arial"/>
          <w:sz w:val="20"/>
        </w:rPr>
      </w:pPr>
      <w:r w:rsidRPr="00887F9B">
        <w:rPr>
          <w:rFonts w:ascii="Arial" w:hAnsi="Arial" w:cs="Arial"/>
          <w:sz w:val="20"/>
        </w:rPr>
        <w:t>Naročnik je dolžan obvestiti izvajalca sedem (7) dni pred napovedanimi deli, izvajalec pa se mora odzvati in opraviti v naprej dogovorjena dela. Dela morajo biti opravljena na dan, ko potekajo gradbena dela in je potrebna demontaža, montaža ali zamenjava SV elementov. Naročnik ima možnost preklica zaradi nepredvidene situacije in je za preklic v naprej napovedanih del dolžan obvestiti  izvajalca najmanj štiriindvajset (24) ur pred začetkom napovedanih del.</w:t>
      </w:r>
    </w:p>
    <w:p w14:paraId="426868E6" w14:textId="77777777" w:rsidR="00C83E81" w:rsidRPr="00887F9B" w:rsidRDefault="00C83E81" w:rsidP="00C83E81">
      <w:pPr>
        <w:autoSpaceDE w:val="0"/>
        <w:autoSpaceDN w:val="0"/>
        <w:adjustRightInd w:val="0"/>
        <w:jc w:val="both"/>
        <w:rPr>
          <w:rFonts w:ascii="Arial" w:hAnsi="Arial" w:cs="Arial"/>
          <w:sz w:val="20"/>
          <w:szCs w:val="20"/>
        </w:rPr>
      </w:pPr>
    </w:p>
    <w:p w14:paraId="3A8D0ED4" w14:textId="77777777" w:rsidR="00C83E81" w:rsidRDefault="00C83E81" w:rsidP="00C83E81">
      <w:pPr>
        <w:jc w:val="both"/>
        <w:rPr>
          <w:rFonts w:ascii="Arial" w:hAnsi="Arial" w:cs="Arial"/>
          <w:sz w:val="20"/>
          <w:szCs w:val="20"/>
        </w:rPr>
      </w:pPr>
      <w:r w:rsidRPr="00887F9B">
        <w:rPr>
          <w:rFonts w:ascii="Arial" w:hAnsi="Arial" w:cs="Arial"/>
          <w:sz w:val="20"/>
          <w:szCs w:val="20"/>
        </w:rPr>
        <w:t>Naročnik prevzame od izvajalca opravljeno storitev s podpisom delovnega naloga in pod pogojem, da je bilo delo (izvedena storitev) ustrezno in strokovno izvedeno ter v dogovorjeni količini.</w:t>
      </w:r>
    </w:p>
    <w:p w14:paraId="70F13269" w14:textId="77777777" w:rsidR="00D8165E" w:rsidRDefault="00D8165E" w:rsidP="00C83E81">
      <w:pPr>
        <w:jc w:val="both"/>
        <w:rPr>
          <w:rFonts w:ascii="Arial" w:hAnsi="Arial" w:cs="Arial"/>
          <w:sz w:val="20"/>
          <w:szCs w:val="20"/>
        </w:rPr>
      </w:pPr>
    </w:p>
    <w:p w14:paraId="41A66527" w14:textId="77777777" w:rsidR="00D8165E" w:rsidRDefault="00D8165E" w:rsidP="00C83E81">
      <w:pPr>
        <w:jc w:val="both"/>
        <w:rPr>
          <w:rFonts w:ascii="Arial" w:hAnsi="Arial" w:cs="Arial"/>
          <w:sz w:val="20"/>
          <w:szCs w:val="20"/>
        </w:rPr>
      </w:pPr>
    </w:p>
    <w:p w14:paraId="780C834A" w14:textId="77777777" w:rsidR="00D8165E" w:rsidRDefault="00D8165E" w:rsidP="00C83E81">
      <w:pPr>
        <w:jc w:val="both"/>
        <w:rPr>
          <w:rFonts w:ascii="Arial" w:hAnsi="Arial" w:cs="Arial"/>
          <w:sz w:val="20"/>
          <w:szCs w:val="20"/>
        </w:rPr>
      </w:pPr>
    </w:p>
    <w:p w14:paraId="4179971A" w14:textId="77777777" w:rsidR="00D8165E" w:rsidRPr="00887F9B" w:rsidRDefault="00D8165E" w:rsidP="00C83E81">
      <w:pPr>
        <w:jc w:val="both"/>
        <w:rPr>
          <w:rFonts w:ascii="Arial" w:hAnsi="Arial" w:cs="Arial"/>
          <w:sz w:val="20"/>
          <w:szCs w:val="20"/>
        </w:rPr>
      </w:pPr>
    </w:p>
    <w:p w14:paraId="643636B5" w14:textId="77777777" w:rsidR="00DF5034" w:rsidRDefault="00DF5034" w:rsidP="00C83E81">
      <w:pPr>
        <w:rPr>
          <w:rFonts w:ascii="Arial" w:hAnsi="Arial" w:cs="Arial"/>
          <w:b/>
          <w:sz w:val="20"/>
          <w:szCs w:val="20"/>
        </w:rPr>
      </w:pPr>
    </w:p>
    <w:p w14:paraId="507EBB99" w14:textId="584B84E5" w:rsidR="00C83E81" w:rsidRPr="00887F9B" w:rsidRDefault="00C83E81" w:rsidP="00C83E81">
      <w:pPr>
        <w:rPr>
          <w:rFonts w:ascii="Arial" w:hAnsi="Arial" w:cs="Arial"/>
          <w:b/>
          <w:sz w:val="20"/>
          <w:szCs w:val="20"/>
        </w:rPr>
      </w:pPr>
      <w:r w:rsidRPr="00887F9B">
        <w:rPr>
          <w:rFonts w:ascii="Arial" w:hAnsi="Arial" w:cs="Arial"/>
          <w:b/>
          <w:sz w:val="20"/>
          <w:szCs w:val="20"/>
        </w:rPr>
        <w:lastRenderedPageBreak/>
        <w:t>IV. NAČIN PLAČILA</w:t>
      </w:r>
    </w:p>
    <w:p w14:paraId="28EFBB98" w14:textId="77777777" w:rsidR="00C83E81" w:rsidRPr="00887F9B" w:rsidRDefault="00C83E81" w:rsidP="00C83E81">
      <w:pPr>
        <w:jc w:val="center"/>
        <w:rPr>
          <w:rFonts w:ascii="Arial" w:hAnsi="Arial" w:cs="Arial"/>
          <w:b/>
          <w:sz w:val="20"/>
          <w:szCs w:val="20"/>
        </w:rPr>
      </w:pPr>
      <w:r w:rsidRPr="00887F9B">
        <w:rPr>
          <w:rFonts w:ascii="Arial" w:hAnsi="Arial" w:cs="Arial"/>
          <w:b/>
          <w:sz w:val="20"/>
          <w:szCs w:val="20"/>
        </w:rPr>
        <w:t>5. člen</w:t>
      </w:r>
    </w:p>
    <w:p w14:paraId="0FFC75FC"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Izvajalec mora svojemu računu priložiti tudi potrjene račune svojih podizvajalcev.</w:t>
      </w:r>
    </w:p>
    <w:p w14:paraId="63470E20" w14:textId="77777777" w:rsidR="00C83E81" w:rsidRPr="00887F9B" w:rsidRDefault="00C83E81" w:rsidP="00C83E81">
      <w:pPr>
        <w:jc w:val="both"/>
        <w:rPr>
          <w:rFonts w:ascii="Arial" w:hAnsi="Arial" w:cs="Arial"/>
          <w:sz w:val="20"/>
          <w:szCs w:val="20"/>
        </w:rPr>
      </w:pPr>
    </w:p>
    <w:p w14:paraId="37F5C9B4" w14:textId="77777777" w:rsidR="00C83E81" w:rsidRPr="00887F9B" w:rsidRDefault="00C83E81" w:rsidP="00C83E81">
      <w:pPr>
        <w:pStyle w:val="Pripombabesedilo"/>
        <w:rPr>
          <w:rFonts w:ascii="Arial" w:hAnsi="Arial" w:cs="Arial"/>
        </w:rPr>
      </w:pPr>
      <w:r w:rsidRPr="00887F9B">
        <w:rPr>
          <w:rFonts w:ascii="Arial" w:hAnsi="Arial" w:cs="Arial"/>
        </w:rPr>
        <w:t xml:space="preserve">Izvajalec mora k računu priložiti s strani predstavnika naročnika podpisan delovni nalog. </w:t>
      </w:r>
    </w:p>
    <w:p w14:paraId="6B47BD54" w14:textId="77777777" w:rsidR="00C83E81" w:rsidRPr="00887F9B" w:rsidRDefault="00C83E81" w:rsidP="00C83E81">
      <w:pPr>
        <w:jc w:val="both"/>
        <w:rPr>
          <w:rFonts w:ascii="Arial" w:hAnsi="Arial" w:cs="Arial"/>
          <w:sz w:val="20"/>
          <w:szCs w:val="20"/>
        </w:rPr>
      </w:pPr>
    </w:p>
    <w:p w14:paraId="3A372F89" w14:textId="77777777" w:rsidR="00C83E81" w:rsidRPr="00887F9B" w:rsidRDefault="00C83E81" w:rsidP="00C83E81">
      <w:pPr>
        <w:jc w:val="both"/>
        <w:rPr>
          <w:rFonts w:ascii="Arial" w:hAnsi="Arial" w:cs="Arial"/>
          <w:bCs/>
          <w:iCs/>
          <w:sz w:val="20"/>
          <w:szCs w:val="20"/>
        </w:rPr>
      </w:pPr>
      <w:r w:rsidRPr="00887F9B">
        <w:rPr>
          <w:rFonts w:ascii="Arial" w:hAnsi="Arial" w:cs="Arial"/>
          <w:sz w:val="20"/>
          <w:szCs w:val="20"/>
        </w:rPr>
        <w:t>Poleg številke pogodbe je o</w:t>
      </w:r>
      <w:r w:rsidRPr="00887F9B">
        <w:rPr>
          <w:rFonts w:ascii="Arial" w:hAnsi="Arial" w:cs="Arial"/>
          <w:bCs/>
          <w:iCs/>
          <w:sz w:val="20"/>
          <w:szCs w:val="20"/>
        </w:rPr>
        <w:t>bvezen podatek na vsakem izdanem računu sklic na številko nabavnega naročila na osnovi pogodbe, ki jo bo naročnik sporočil izvajalcu po podpisu pogodbe.</w:t>
      </w:r>
    </w:p>
    <w:p w14:paraId="72276386" w14:textId="77777777" w:rsidR="00C83E81" w:rsidRPr="00887F9B" w:rsidRDefault="00C83E81" w:rsidP="00C83E81">
      <w:pPr>
        <w:jc w:val="both"/>
        <w:rPr>
          <w:rFonts w:ascii="Arial" w:hAnsi="Arial" w:cs="Arial"/>
          <w:sz w:val="20"/>
          <w:szCs w:val="20"/>
        </w:rPr>
      </w:pPr>
    </w:p>
    <w:p w14:paraId="6C21F3D4"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Naročnik se zavezuje, da bo svojo obveznost do izvajalca iz 3. člena te pogodbe poravnal v</w:t>
      </w:r>
      <w:r w:rsidRPr="00887F9B">
        <w:rPr>
          <w:rFonts w:ascii="Arial" w:hAnsi="Arial" w:cs="Arial"/>
          <w:color w:val="FF0000"/>
          <w:sz w:val="20"/>
          <w:szCs w:val="20"/>
        </w:rPr>
        <w:t xml:space="preserve"> </w:t>
      </w:r>
      <w:r w:rsidRPr="00887F9B">
        <w:rPr>
          <w:rFonts w:ascii="Arial" w:hAnsi="Arial" w:cs="Arial"/>
          <w:sz w:val="20"/>
          <w:szCs w:val="20"/>
        </w:rPr>
        <w:t>30 dneh od prejema računa  na transakcijski račun izvajalca št. …………....................., odprt pri.............................</w:t>
      </w:r>
    </w:p>
    <w:p w14:paraId="6D93F86F" w14:textId="77777777" w:rsidR="00C83E81" w:rsidRPr="00887F9B" w:rsidRDefault="00C83E81" w:rsidP="00C83E81">
      <w:pPr>
        <w:jc w:val="both"/>
        <w:rPr>
          <w:rFonts w:ascii="Arial" w:hAnsi="Arial" w:cs="Arial"/>
          <w:sz w:val="20"/>
          <w:szCs w:val="20"/>
        </w:rPr>
      </w:pPr>
    </w:p>
    <w:p w14:paraId="60AEB43B"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Za nepravočasno poravnane obveznosti po tej pogodbi je naročnik dolžan plačati zakonite zamudne obresti.</w:t>
      </w:r>
    </w:p>
    <w:p w14:paraId="294529A8" w14:textId="77777777" w:rsidR="00C83E81" w:rsidRPr="00887F9B" w:rsidRDefault="00C83E81" w:rsidP="00C83E81">
      <w:pPr>
        <w:rPr>
          <w:rFonts w:ascii="Arial" w:hAnsi="Arial" w:cs="Arial"/>
          <w:b/>
          <w:sz w:val="20"/>
          <w:szCs w:val="20"/>
        </w:rPr>
      </w:pPr>
    </w:p>
    <w:p w14:paraId="5D5BCCEC" w14:textId="77777777" w:rsidR="00C83E81" w:rsidRPr="00887F9B" w:rsidRDefault="00C83E81" w:rsidP="00C83E81">
      <w:pPr>
        <w:rPr>
          <w:rFonts w:ascii="Arial" w:hAnsi="Arial" w:cs="Arial"/>
          <w:b/>
          <w:sz w:val="20"/>
          <w:szCs w:val="20"/>
        </w:rPr>
      </w:pPr>
      <w:r w:rsidRPr="00887F9B">
        <w:rPr>
          <w:rFonts w:ascii="Arial" w:hAnsi="Arial" w:cs="Arial"/>
          <w:b/>
          <w:sz w:val="20"/>
          <w:szCs w:val="20"/>
        </w:rPr>
        <w:t>V. ODSTOP DENARNE TERJATVE</w:t>
      </w:r>
    </w:p>
    <w:p w14:paraId="25D17119" w14:textId="77777777" w:rsidR="00C83E81" w:rsidRPr="00887F9B" w:rsidRDefault="00C83E81" w:rsidP="00C83E81">
      <w:pPr>
        <w:jc w:val="center"/>
        <w:rPr>
          <w:rFonts w:ascii="Arial" w:hAnsi="Arial" w:cs="Arial"/>
          <w:b/>
          <w:sz w:val="20"/>
          <w:szCs w:val="20"/>
        </w:rPr>
      </w:pPr>
      <w:r w:rsidRPr="00887F9B">
        <w:rPr>
          <w:rFonts w:ascii="Arial" w:hAnsi="Arial" w:cs="Arial"/>
          <w:b/>
          <w:sz w:val="20"/>
          <w:szCs w:val="20"/>
        </w:rPr>
        <w:t>6. člen</w:t>
      </w:r>
    </w:p>
    <w:p w14:paraId="6EEC8D1E" w14:textId="77777777" w:rsidR="00C83E81" w:rsidRPr="00887F9B" w:rsidRDefault="00C83E81" w:rsidP="00C83E81">
      <w:pPr>
        <w:jc w:val="both"/>
        <w:rPr>
          <w:rFonts w:ascii="Arial" w:hAnsi="Arial" w:cs="Arial"/>
          <w:noProof/>
          <w:sz w:val="20"/>
          <w:szCs w:val="20"/>
        </w:rPr>
      </w:pPr>
      <w:r w:rsidRPr="00887F9B">
        <w:rPr>
          <w:rFonts w:ascii="Arial" w:hAnsi="Arial" w:cs="Arial"/>
          <w:noProof/>
          <w:sz w:val="20"/>
          <w:szCs w:val="20"/>
        </w:rPr>
        <w:t>Izvajalec ne sme svoje denarne terjatve do naročnika</w:t>
      </w:r>
      <w:r w:rsidRPr="00887F9B">
        <w:rPr>
          <w:rFonts w:ascii="Arial" w:hAnsi="Arial" w:cs="Arial"/>
          <w:noProof/>
          <w:color w:val="00B050"/>
          <w:sz w:val="20"/>
          <w:szCs w:val="20"/>
        </w:rPr>
        <w:t xml:space="preserve"> </w:t>
      </w:r>
      <w:r w:rsidRPr="00887F9B">
        <w:rPr>
          <w:rFonts w:ascii="Arial" w:hAnsi="Arial" w:cs="Arial"/>
          <w:noProof/>
          <w:sz w:val="20"/>
          <w:szCs w:val="20"/>
        </w:rPr>
        <w:t>odstopiti tretji osebi brez predhodnega pisnega soglasja naročnika. V primeru, da naročnik s prenosom terjatve soglaša, sme izvajalcu zaračunati manipulativne stroške takšnega prenosa v višini 3 % vrednosti prenesene terjatve (brez DDV) oziroma ne več kot 100,00 EUR brez DDV.</w:t>
      </w:r>
    </w:p>
    <w:p w14:paraId="03EEAB38" w14:textId="77777777" w:rsidR="00C83E81" w:rsidRPr="00887F9B" w:rsidRDefault="00C83E81" w:rsidP="00C83E81">
      <w:pPr>
        <w:jc w:val="both"/>
        <w:rPr>
          <w:rFonts w:ascii="Arial" w:hAnsi="Arial" w:cs="Arial"/>
          <w:b/>
          <w:sz w:val="20"/>
          <w:szCs w:val="20"/>
        </w:rPr>
      </w:pPr>
    </w:p>
    <w:p w14:paraId="762B256F" w14:textId="77777777" w:rsidR="00C83E81" w:rsidRPr="00887F9B" w:rsidRDefault="00C83E81" w:rsidP="00C83E81">
      <w:pPr>
        <w:rPr>
          <w:rFonts w:ascii="Arial" w:hAnsi="Arial" w:cs="Arial"/>
          <w:b/>
          <w:sz w:val="20"/>
          <w:szCs w:val="20"/>
        </w:rPr>
      </w:pPr>
      <w:r w:rsidRPr="00887F9B">
        <w:rPr>
          <w:rFonts w:ascii="Arial" w:hAnsi="Arial" w:cs="Arial"/>
          <w:b/>
          <w:sz w:val="20"/>
          <w:szCs w:val="20"/>
        </w:rPr>
        <w:t>VI. KAKOVOST OPRAVLJENIH STORITEV</w:t>
      </w:r>
    </w:p>
    <w:p w14:paraId="704805F6" w14:textId="77777777" w:rsidR="00C83E81" w:rsidRPr="00887F9B" w:rsidRDefault="00C83E81" w:rsidP="00C83E81">
      <w:pPr>
        <w:rPr>
          <w:rFonts w:ascii="Arial" w:hAnsi="Arial" w:cs="Arial"/>
          <w:sz w:val="20"/>
          <w:szCs w:val="20"/>
        </w:rPr>
      </w:pPr>
    </w:p>
    <w:p w14:paraId="1619AB47" w14:textId="77777777" w:rsidR="00C83E81" w:rsidRPr="00887F9B" w:rsidRDefault="00C83E81" w:rsidP="00C83E81">
      <w:pPr>
        <w:jc w:val="center"/>
        <w:rPr>
          <w:rFonts w:ascii="Arial" w:hAnsi="Arial" w:cs="Arial"/>
          <w:b/>
          <w:sz w:val="20"/>
          <w:szCs w:val="20"/>
        </w:rPr>
      </w:pPr>
      <w:r w:rsidRPr="00887F9B">
        <w:rPr>
          <w:rFonts w:ascii="Arial" w:hAnsi="Arial" w:cs="Arial"/>
          <w:b/>
          <w:sz w:val="20"/>
          <w:szCs w:val="20"/>
        </w:rPr>
        <w:t xml:space="preserve">7. člen </w:t>
      </w:r>
    </w:p>
    <w:p w14:paraId="71CC6E79"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Kakovost opravljenih storitev mora ustrezati tehnični specifikaciji, kontrolni in prevzemni dokumentaciji, opredeljenih standardih in ostalih dogovorjenih zahtevah, ki so sestavni del razpisne dokumentacije in te  pogodbe.</w:t>
      </w:r>
    </w:p>
    <w:p w14:paraId="4AB71430" w14:textId="77777777" w:rsidR="00C83E81" w:rsidRPr="00887F9B" w:rsidRDefault="00C83E81" w:rsidP="00C83E81">
      <w:pPr>
        <w:pStyle w:val="Telobesedila"/>
        <w:spacing w:after="0"/>
        <w:rPr>
          <w:rFonts w:ascii="Arial" w:hAnsi="Arial" w:cs="Arial"/>
          <w:sz w:val="20"/>
          <w:szCs w:val="20"/>
        </w:rPr>
      </w:pPr>
    </w:p>
    <w:p w14:paraId="6C8E5591" w14:textId="77777777" w:rsidR="00C83E81" w:rsidRPr="00887F9B" w:rsidRDefault="00C83E81" w:rsidP="00C83E81">
      <w:pPr>
        <w:pStyle w:val="Telobesedila"/>
        <w:spacing w:after="0"/>
        <w:jc w:val="both"/>
        <w:rPr>
          <w:rFonts w:ascii="Arial" w:hAnsi="Arial" w:cs="Arial"/>
          <w:sz w:val="20"/>
          <w:szCs w:val="20"/>
        </w:rPr>
      </w:pPr>
      <w:r w:rsidRPr="00887F9B">
        <w:rPr>
          <w:rFonts w:ascii="Arial" w:hAnsi="Arial" w:cs="Arial"/>
          <w:sz w:val="20"/>
          <w:szCs w:val="20"/>
        </w:rPr>
        <w:t>Naročnik se obvezuje prevzeti naročene storitve v celoti na podlagi delovnih nalogov.  Prevzem opravljenih storitev se opravi takoj po končanih delih.</w:t>
      </w:r>
    </w:p>
    <w:p w14:paraId="2B759D9A" w14:textId="77777777" w:rsidR="00C83E81" w:rsidRPr="00887F9B" w:rsidRDefault="00C83E81" w:rsidP="00C83E81">
      <w:pPr>
        <w:pStyle w:val="Telobesedila"/>
        <w:spacing w:after="0"/>
        <w:rPr>
          <w:rFonts w:ascii="Arial" w:hAnsi="Arial" w:cs="Arial"/>
          <w:sz w:val="20"/>
          <w:szCs w:val="20"/>
        </w:rPr>
      </w:pPr>
    </w:p>
    <w:p w14:paraId="5A2BF596" w14:textId="77777777" w:rsidR="00C83E81" w:rsidRPr="00887F9B" w:rsidRDefault="00C83E81" w:rsidP="00C83E81">
      <w:pPr>
        <w:pStyle w:val="Telobesedila"/>
        <w:spacing w:after="0"/>
        <w:jc w:val="both"/>
        <w:rPr>
          <w:rFonts w:ascii="Arial" w:hAnsi="Arial" w:cs="Arial"/>
          <w:sz w:val="20"/>
          <w:szCs w:val="20"/>
        </w:rPr>
      </w:pPr>
      <w:r w:rsidRPr="00887F9B">
        <w:rPr>
          <w:rFonts w:ascii="Arial" w:hAnsi="Arial" w:cs="Arial"/>
          <w:sz w:val="20"/>
          <w:szCs w:val="20"/>
        </w:rPr>
        <w:t xml:space="preserve">Če naročnik ugotovi, da storitev ni ustrezno kakovostno opravljena, jo takoj zavrne in zahteva, od izvajalca, da dela opravi strokovno in kakovostno ustrezno. </w:t>
      </w:r>
    </w:p>
    <w:p w14:paraId="637950C2" w14:textId="77777777" w:rsidR="00C83E81" w:rsidRPr="00887F9B" w:rsidRDefault="00C83E81" w:rsidP="00C83E81">
      <w:pPr>
        <w:pStyle w:val="Telobesedila"/>
        <w:spacing w:after="0"/>
        <w:rPr>
          <w:rFonts w:ascii="Arial" w:hAnsi="Arial" w:cs="Arial"/>
          <w:sz w:val="20"/>
          <w:szCs w:val="20"/>
        </w:rPr>
      </w:pPr>
    </w:p>
    <w:p w14:paraId="401C1771" w14:textId="77777777" w:rsidR="00C83E81" w:rsidRPr="00FF476A" w:rsidRDefault="00C83E81" w:rsidP="00C83E81">
      <w:pPr>
        <w:jc w:val="both"/>
        <w:rPr>
          <w:rFonts w:ascii="Arial" w:hAnsi="Arial" w:cs="Arial"/>
          <w:sz w:val="20"/>
          <w:szCs w:val="20"/>
        </w:rPr>
      </w:pPr>
      <w:r w:rsidRPr="00FF476A">
        <w:rPr>
          <w:rFonts w:ascii="Arial" w:hAnsi="Arial" w:cs="Arial"/>
          <w:sz w:val="20"/>
          <w:szCs w:val="20"/>
        </w:rPr>
        <w:t>Reklamacije zaradi kakovostnih napak bo naročnik sporočil izvajalcu takoj, najkasneje pa v 8 dneh od izvedene storitve. Rok za rešitev reklamacije je v najkrajšem možnem času oziroma največ 5 dni od prejema pisnega obvestila o reklamaciji.</w:t>
      </w:r>
    </w:p>
    <w:p w14:paraId="10BC1249" w14:textId="77777777" w:rsidR="00C83E81" w:rsidRPr="00887F9B" w:rsidRDefault="00C83E81" w:rsidP="00C83E81">
      <w:pPr>
        <w:jc w:val="both"/>
        <w:rPr>
          <w:rFonts w:ascii="Arial" w:hAnsi="Arial" w:cs="Arial"/>
          <w:sz w:val="20"/>
          <w:szCs w:val="20"/>
        </w:rPr>
      </w:pPr>
    </w:p>
    <w:p w14:paraId="1A1631E5" w14:textId="77777777" w:rsidR="00C83E81" w:rsidRPr="00887F9B" w:rsidRDefault="00C83E81" w:rsidP="00C83E81">
      <w:pPr>
        <w:jc w:val="both"/>
        <w:rPr>
          <w:rFonts w:ascii="Arial" w:hAnsi="Arial" w:cs="Arial"/>
          <w:sz w:val="20"/>
          <w:szCs w:val="20"/>
        </w:rPr>
      </w:pPr>
      <w:r w:rsidRPr="00887F9B">
        <w:rPr>
          <w:rFonts w:ascii="Arial" w:hAnsi="Arial" w:cs="Arial"/>
          <w:sz w:val="20"/>
          <w:szCs w:val="20"/>
        </w:rPr>
        <w:t>Izvajalec  se zavezuje, da bo v svojem procesu vzpostavil in vzdrževal sodoben nivo kakovosti storitev v skladu z zahtevami naročnika, kar bo dosegel z ustrezno tehnično in ostalo definiranostjo poslovnega procesa, kot tudi s sodobno organizacijo, modernimi metodami in tehnikami.</w:t>
      </w:r>
    </w:p>
    <w:p w14:paraId="6084DA95" w14:textId="77777777" w:rsidR="00C83E81" w:rsidRPr="00977538" w:rsidRDefault="00C83E81" w:rsidP="00C83E81">
      <w:pPr>
        <w:jc w:val="both"/>
        <w:rPr>
          <w:i/>
        </w:rPr>
      </w:pPr>
    </w:p>
    <w:p w14:paraId="63C26F67" w14:textId="77777777" w:rsidR="00C83E81" w:rsidRPr="00FF476A" w:rsidRDefault="00C83E81" w:rsidP="00C83E81">
      <w:pPr>
        <w:rPr>
          <w:rFonts w:ascii="Arial" w:hAnsi="Arial" w:cs="Arial"/>
          <w:b/>
          <w:sz w:val="20"/>
          <w:szCs w:val="20"/>
        </w:rPr>
      </w:pPr>
      <w:r w:rsidRPr="00FF476A">
        <w:rPr>
          <w:rFonts w:ascii="Arial" w:hAnsi="Arial" w:cs="Arial"/>
          <w:b/>
          <w:sz w:val="20"/>
          <w:szCs w:val="20"/>
        </w:rPr>
        <w:t>VII. PREVZEM STORITEV</w:t>
      </w:r>
    </w:p>
    <w:p w14:paraId="3538A420" w14:textId="77777777" w:rsidR="00C83E81" w:rsidRPr="00FF476A" w:rsidRDefault="00C83E81" w:rsidP="00AD5540">
      <w:pPr>
        <w:tabs>
          <w:tab w:val="left" w:pos="1365"/>
        </w:tabs>
        <w:jc w:val="center"/>
        <w:rPr>
          <w:rFonts w:ascii="Arial" w:hAnsi="Arial" w:cs="Arial"/>
          <w:b/>
          <w:sz w:val="20"/>
          <w:szCs w:val="20"/>
        </w:rPr>
      </w:pPr>
      <w:r w:rsidRPr="00FF476A">
        <w:rPr>
          <w:rFonts w:ascii="Arial" w:hAnsi="Arial" w:cs="Arial"/>
          <w:b/>
          <w:sz w:val="20"/>
          <w:szCs w:val="20"/>
        </w:rPr>
        <w:t>8. člen</w:t>
      </w:r>
    </w:p>
    <w:p w14:paraId="58FD3411" w14:textId="587B92CE" w:rsidR="00C83E81" w:rsidRPr="00FF476A" w:rsidRDefault="00C83E81" w:rsidP="00C83E81">
      <w:pPr>
        <w:pStyle w:val="Pripombabesedilo"/>
        <w:jc w:val="both"/>
        <w:rPr>
          <w:rFonts w:ascii="Arial" w:hAnsi="Arial" w:cs="Arial"/>
          <w:iCs/>
        </w:rPr>
      </w:pPr>
      <w:r w:rsidRPr="00FF476A">
        <w:rPr>
          <w:rFonts w:ascii="Arial" w:hAnsi="Arial" w:cs="Arial"/>
          <w:iCs/>
        </w:rPr>
        <w:t>Prevzem se bo opravil po demontaži, montaži oziroma prestavitvi SV</w:t>
      </w:r>
      <w:r w:rsidR="00C86588">
        <w:rPr>
          <w:rFonts w:ascii="Arial" w:hAnsi="Arial" w:cs="Arial"/>
          <w:iCs/>
        </w:rPr>
        <w:t xml:space="preserve"> in </w:t>
      </w:r>
      <w:r w:rsidRPr="00FF476A">
        <w:rPr>
          <w:rFonts w:ascii="Arial" w:hAnsi="Arial" w:cs="Arial"/>
          <w:iCs/>
        </w:rPr>
        <w:t xml:space="preserve">TK naprav na lokacijah naročnika. Pri prevzemu mora biti napisan in podpisan delovni nalog iz katerega je razvidno, da izvedene storitve izpolnjujejo vse tehnične zahteve naročnika, ki so priloga te pogodbe. </w:t>
      </w:r>
    </w:p>
    <w:p w14:paraId="04C36538" w14:textId="77777777" w:rsidR="00C83E81" w:rsidRPr="00FF476A" w:rsidRDefault="00C83E81" w:rsidP="00C83E81">
      <w:pPr>
        <w:pStyle w:val="Pripombabesedilo"/>
        <w:jc w:val="both"/>
        <w:rPr>
          <w:rFonts w:ascii="Arial" w:hAnsi="Arial" w:cs="Arial"/>
          <w:iCs/>
        </w:rPr>
      </w:pPr>
    </w:p>
    <w:p w14:paraId="570EBE2E" w14:textId="77777777" w:rsidR="00C83E81" w:rsidRPr="00FF476A" w:rsidRDefault="00C83E81" w:rsidP="00C83E81">
      <w:pPr>
        <w:pStyle w:val="Pripombabesedilo"/>
        <w:jc w:val="both"/>
        <w:rPr>
          <w:rFonts w:ascii="Arial" w:hAnsi="Arial" w:cs="Arial"/>
          <w:iCs/>
        </w:rPr>
      </w:pPr>
      <w:r w:rsidRPr="00FF476A">
        <w:rPr>
          <w:rFonts w:ascii="Arial" w:hAnsi="Arial" w:cs="Arial"/>
          <w:iCs/>
        </w:rPr>
        <w:t>Izvajalec mora naročniku  po vsakokratni končani izvedbi pogodbenih del izročiti:</w:t>
      </w:r>
    </w:p>
    <w:p w14:paraId="6BA2C453" w14:textId="77777777" w:rsidR="00C83E81" w:rsidRPr="00FF476A" w:rsidRDefault="00C83E81" w:rsidP="00C83E81">
      <w:pPr>
        <w:pStyle w:val="Pripombabesedilo"/>
        <w:jc w:val="both"/>
        <w:rPr>
          <w:rFonts w:ascii="Arial" w:hAnsi="Arial" w:cs="Arial"/>
          <w:iCs/>
        </w:rPr>
      </w:pPr>
    </w:p>
    <w:p w14:paraId="5E528748" w14:textId="77777777" w:rsidR="00C83E81" w:rsidRPr="00FF476A" w:rsidRDefault="00C83E81" w:rsidP="00C83E81">
      <w:pPr>
        <w:pStyle w:val="Odstavekseznama"/>
        <w:numPr>
          <w:ilvl w:val="0"/>
          <w:numId w:val="39"/>
        </w:numPr>
        <w:autoSpaceDE w:val="0"/>
        <w:autoSpaceDN w:val="0"/>
        <w:adjustRightInd w:val="0"/>
        <w:ind w:left="720"/>
        <w:contextualSpacing/>
        <w:jc w:val="both"/>
        <w:rPr>
          <w:rFonts w:ascii="Arial" w:hAnsi="Arial" w:cs="Arial"/>
          <w:iCs/>
          <w:sz w:val="20"/>
        </w:rPr>
      </w:pPr>
      <w:r w:rsidRPr="00FF476A">
        <w:rPr>
          <w:rFonts w:ascii="Arial" w:hAnsi="Arial" w:cs="Arial"/>
          <w:iCs/>
          <w:sz w:val="20"/>
        </w:rPr>
        <w:t>Delovni nalog s potrdilom o delovanju naprav, ki so bile predmet del;</w:t>
      </w:r>
    </w:p>
    <w:p w14:paraId="1F1CBAFC" w14:textId="77777777" w:rsidR="00C83E81" w:rsidRPr="00FF476A" w:rsidRDefault="00C83E81" w:rsidP="00C83E81">
      <w:pPr>
        <w:pStyle w:val="Odstavekseznama"/>
        <w:numPr>
          <w:ilvl w:val="0"/>
          <w:numId w:val="39"/>
        </w:numPr>
        <w:autoSpaceDE w:val="0"/>
        <w:autoSpaceDN w:val="0"/>
        <w:adjustRightInd w:val="0"/>
        <w:ind w:left="720"/>
        <w:contextualSpacing/>
        <w:jc w:val="both"/>
        <w:rPr>
          <w:rFonts w:ascii="Arial" w:hAnsi="Arial" w:cs="Arial"/>
          <w:iCs/>
          <w:sz w:val="20"/>
        </w:rPr>
      </w:pPr>
      <w:r w:rsidRPr="00FF476A">
        <w:rPr>
          <w:rFonts w:ascii="Arial" w:hAnsi="Arial" w:cs="Arial"/>
          <w:iCs/>
          <w:sz w:val="20"/>
        </w:rPr>
        <w:t>Garancijo na izvedbo del do pregleda s strani naročnika;</w:t>
      </w:r>
    </w:p>
    <w:p w14:paraId="2C3E299E" w14:textId="77777777" w:rsidR="00C83E81" w:rsidRPr="007C2E0A" w:rsidRDefault="00C83E81" w:rsidP="00C83E81">
      <w:pPr>
        <w:pStyle w:val="Pripombabesedilo"/>
        <w:jc w:val="both"/>
        <w:rPr>
          <w:i/>
          <w:iCs/>
          <w:sz w:val="16"/>
          <w:szCs w:val="16"/>
        </w:rPr>
      </w:pPr>
    </w:p>
    <w:p w14:paraId="67CF6498" w14:textId="77777777" w:rsidR="00C83E81" w:rsidRPr="00FF476A" w:rsidRDefault="00C83E81" w:rsidP="00C83E81">
      <w:pPr>
        <w:pStyle w:val="Pripombabesedilo"/>
        <w:jc w:val="both"/>
        <w:rPr>
          <w:rFonts w:ascii="Arial" w:hAnsi="Arial" w:cs="Arial"/>
        </w:rPr>
      </w:pPr>
      <w:r w:rsidRPr="00FF476A">
        <w:rPr>
          <w:rFonts w:ascii="Arial" w:hAnsi="Arial" w:cs="Arial"/>
          <w:iCs/>
        </w:rPr>
        <w:t>Z obeh strani podpisan prevzemni zapisnik oziroma delovni nalog mora biti priložen računu. Datum prevzema je datum izdaje končnega računa.</w:t>
      </w:r>
    </w:p>
    <w:p w14:paraId="1A52FF07" w14:textId="77777777" w:rsidR="00C83E81" w:rsidRDefault="00C83E81" w:rsidP="00C83E81">
      <w:pPr>
        <w:jc w:val="both"/>
        <w:rPr>
          <w:rFonts w:ascii="Arial" w:hAnsi="Arial" w:cs="Arial"/>
          <w:strike/>
          <w:sz w:val="20"/>
          <w:szCs w:val="20"/>
        </w:rPr>
      </w:pPr>
    </w:p>
    <w:p w14:paraId="424316A6" w14:textId="77777777" w:rsidR="00D8165E" w:rsidRDefault="00D8165E" w:rsidP="00C83E81">
      <w:pPr>
        <w:jc w:val="both"/>
        <w:rPr>
          <w:rFonts w:ascii="Arial" w:hAnsi="Arial" w:cs="Arial"/>
          <w:strike/>
          <w:sz w:val="20"/>
          <w:szCs w:val="20"/>
        </w:rPr>
      </w:pPr>
    </w:p>
    <w:p w14:paraId="097B330C" w14:textId="77777777" w:rsidR="00D8165E" w:rsidRDefault="00D8165E" w:rsidP="00C83E81">
      <w:pPr>
        <w:jc w:val="both"/>
        <w:rPr>
          <w:rFonts w:ascii="Arial" w:hAnsi="Arial" w:cs="Arial"/>
          <w:strike/>
          <w:sz w:val="20"/>
          <w:szCs w:val="20"/>
        </w:rPr>
      </w:pPr>
    </w:p>
    <w:p w14:paraId="0B39BF92" w14:textId="77777777" w:rsidR="00D8165E" w:rsidRDefault="00D8165E" w:rsidP="00C83E81">
      <w:pPr>
        <w:jc w:val="both"/>
        <w:rPr>
          <w:rFonts w:ascii="Arial" w:hAnsi="Arial" w:cs="Arial"/>
          <w:strike/>
          <w:sz w:val="20"/>
          <w:szCs w:val="20"/>
        </w:rPr>
      </w:pPr>
    </w:p>
    <w:p w14:paraId="0CF3C9C4" w14:textId="77777777" w:rsidR="00D8165E" w:rsidRDefault="00D8165E" w:rsidP="00C83E81">
      <w:pPr>
        <w:jc w:val="both"/>
        <w:rPr>
          <w:rFonts w:ascii="Arial" w:hAnsi="Arial" w:cs="Arial"/>
          <w:strike/>
          <w:sz w:val="20"/>
          <w:szCs w:val="20"/>
        </w:rPr>
      </w:pPr>
    </w:p>
    <w:p w14:paraId="55B58236" w14:textId="77777777" w:rsidR="00D8165E" w:rsidRDefault="00D8165E" w:rsidP="00C83E81">
      <w:pPr>
        <w:jc w:val="both"/>
        <w:rPr>
          <w:rFonts w:ascii="Arial" w:hAnsi="Arial" w:cs="Arial"/>
          <w:strike/>
          <w:sz w:val="20"/>
          <w:szCs w:val="20"/>
        </w:rPr>
      </w:pPr>
    </w:p>
    <w:p w14:paraId="5789FE59" w14:textId="77777777" w:rsidR="00D8165E" w:rsidRPr="00FF476A" w:rsidRDefault="00D8165E" w:rsidP="00C83E81">
      <w:pPr>
        <w:jc w:val="both"/>
        <w:rPr>
          <w:rFonts w:ascii="Arial" w:hAnsi="Arial" w:cs="Arial"/>
          <w:strike/>
          <w:sz w:val="20"/>
          <w:szCs w:val="20"/>
        </w:rPr>
      </w:pPr>
    </w:p>
    <w:p w14:paraId="7D0E60EB" w14:textId="77777777" w:rsidR="00C83E81" w:rsidRPr="00FF476A" w:rsidRDefault="00C83E81" w:rsidP="00C83E81">
      <w:pPr>
        <w:rPr>
          <w:rFonts w:ascii="Arial" w:hAnsi="Arial" w:cs="Arial"/>
          <w:b/>
          <w:sz w:val="20"/>
          <w:szCs w:val="20"/>
        </w:rPr>
      </w:pPr>
      <w:r w:rsidRPr="00FF476A">
        <w:rPr>
          <w:rFonts w:ascii="Arial" w:hAnsi="Arial" w:cs="Arial"/>
          <w:b/>
          <w:sz w:val="20"/>
          <w:szCs w:val="20"/>
        </w:rPr>
        <w:lastRenderedPageBreak/>
        <w:t>VIII. JAMSTVO IN GARANCIJA KAKOVOSTI</w:t>
      </w:r>
    </w:p>
    <w:p w14:paraId="2BA90C1C" w14:textId="77777777" w:rsidR="00C83E81" w:rsidRPr="00FF476A" w:rsidRDefault="00C83E81" w:rsidP="00C83E81">
      <w:pPr>
        <w:jc w:val="center"/>
        <w:rPr>
          <w:rFonts w:ascii="Arial" w:hAnsi="Arial" w:cs="Arial"/>
          <w:b/>
          <w:sz w:val="20"/>
          <w:szCs w:val="20"/>
        </w:rPr>
      </w:pPr>
    </w:p>
    <w:p w14:paraId="0F426804" w14:textId="77777777" w:rsidR="00C83E81" w:rsidRPr="00FF476A" w:rsidRDefault="00C83E81" w:rsidP="00AD5540">
      <w:pPr>
        <w:jc w:val="center"/>
        <w:rPr>
          <w:rFonts w:ascii="Arial" w:hAnsi="Arial" w:cs="Arial"/>
          <w:b/>
          <w:sz w:val="20"/>
          <w:szCs w:val="20"/>
        </w:rPr>
      </w:pPr>
      <w:r w:rsidRPr="00FF476A">
        <w:rPr>
          <w:rFonts w:ascii="Arial" w:hAnsi="Arial" w:cs="Arial"/>
          <w:b/>
          <w:sz w:val="20"/>
          <w:szCs w:val="20"/>
        </w:rPr>
        <w:t>9. člen</w:t>
      </w:r>
    </w:p>
    <w:p w14:paraId="019D0CC4" w14:textId="0A89B4D6" w:rsidR="00C83E81" w:rsidRPr="00FF476A" w:rsidRDefault="00C83E81" w:rsidP="00C83E81">
      <w:pPr>
        <w:tabs>
          <w:tab w:val="left" w:pos="3710"/>
        </w:tabs>
        <w:jc w:val="both"/>
        <w:rPr>
          <w:rFonts w:ascii="Arial" w:hAnsi="Arial" w:cs="Arial"/>
          <w:sz w:val="20"/>
          <w:szCs w:val="20"/>
        </w:rPr>
      </w:pPr>
      <w:r w:rsidRPr="00FF476A">
        <w:rPr>
          <w:rFonts w:ascii="Arial" w:hAnsi="Arial" w:cs="Arial"/>
          <w:sz w:val="20"/>
          <w:szCs w:val="20"/>
        </w:rPr>
        <w:t xml:space="preserve">Izvajalec jamči za kvaliteto izvedenih pogodbenih del. Kvaliteta izvedenih del mora ustrezati veljavnim standardom in normativom za tovrstne storitve in tistim, ki so zahtevani s strani naročnika. </w:t>
      </w:r>
    </w:p>
    <w:p w14:paraId="00FF6E3C" w14:textId="77777777" w:rsidR="00C83E81" w:rsidRPr="00FF476A" w:rsidRDefault="00C83E81" w:rsidP="00C83E81">
      <w:pPr>
        <w:tabs>
          <w:tab w:val="left" w:pos="3710"/>
        </w:tabs>
        <w:jc w:val="both"/>
        <w:rPr>
          <w:rFonts w:ascii="Arial" w:hAnsi="Arial" w:cs="Arial"/>
          <w:sz w:val="20"/>
          <w:szCs w:val="20"/>
        </w:rPr>
      </w:pPr>
    </w:p>
    <w:p w14:paraId="62349BA8" w14:textId="332531EE" w:rsidR="00C83E81" w:rsidRPr="00FF476A" w:rsidRDefault="00C86588" w:rsidP="00C83E81">
      <w:pPr>
        <w:jc w:val="both"/>
        <w:rPr>
          <w:rFonts w:ascii="Arial" w:hAnsi="Arial" w:cs="Arial"/>
          <w:sz w:val="20"/>
          <w:szCs w:val="20"/>
        </w:rPr>
      </w:pPr>
      <w:r w:rsidRPr="00C86588">
        <w:rPr>
          <w:rFonts w:ascii="Arial" w:hAnsi="Arial" w:cs="Arial"/>
          <w:sz w:val="20"/>
          <w:szCs w:val="20"/>
        </w:rPr>
        <w:t>V roku 10 (deset) delovnih dni od dneva obojestranskega podpisa pogodbe mora izvajalec naročniku SŽ–Infrastruktura, d.o.o. predložiti brezpogojno, nepreklicno bančno garancijo za dobro izvedbo pogodbenih obveznosti, unovčljivo na prvi poziv, v višini 10 % pogodbene vrednosti z DDV, z veljavnostjo vsaj 60 dni po izteku veljavnosti pogodbe.</w:t>
      </w:r>
    </w:p>
    <w:p w14:paraId="174479A6" w14:textId="77777777" w:rsidR="00C83E81" w:rsidRPr="00FF476A" w:rsidRDefault="00C83E81" w:rsidP="00C83E81">
      <w:pPr>
        <w:tabs>
          <w:tab w:val="left" w:pos="3710"/>
        </w:tabs>
        <w:jc w:val="both"/>
        <w:rPr>
          <w:rFonts w:ascii="Arial" w:hAnsi="Arial" w:cs="Arial"/>
          <w:sz w:val="20"/>
          <w:szCs w:val="20"/>
        </w:rPr>
      </w:pPr>
    </w:p>
    <w:p w14:paraId="38FB98F7" w14:textId="77777777" w:rsidR="00C83E81" w:rsidRPr="00FF476A" w:rsidRDefault="00C83E81" w:rsidP="00C83E81">
      <w:pPr>
        <w:jc w:val="center"/>
        <w:rPr>
          <w:rFonts w:ascii="Arial" w:hAnsi="Arial" w:cs="Arial"/>
          <w:b/>
          <w:sz w:val="20"/>
          <w:szCs w:val="20"/>
        </w:rPr>
      </w:pPr>
      <w:r w:rsidRPr="00FF476A">
        <w:rPr>
          <w:rFonts w:ascii="Arial" w:hAnsi="Arial" w:cs="Arial"/>
          <w:b/>
          <w:sz w:val="20"/>
          <w:szCs w:val="20"/>
        </w:rPr>
        <w:t>10. člen</w:t>
      </w:r>
    </w:p>
    <w:p w14:paraId="27281665" w14:textId="77777777" w:rsidR="00C83E81" w:rsidRPr="00FF476A" w:rsidRDefault="00C83E81" w:rsidP="00C83E81">
      <w:pPr>
        <w:rPr>
          <w:rFonts w:ascii="Arial" w:hAnsi="Arial" w:cs="Arial"/>
          <w:sz w:val="20"/>
          <w:szCs w:val="20"/>
        </w:rPr>
      </w:pPr>
      <w:r w:rsidRPr="00FF476A">
        <w:rPr>
          <w:rFonts w:ascii="Arial" w:hAnsi="Arial" w:cs="Arial"/>
          <w:sz w:val="20"/>
          <w:szCs w:val="20"/>
        </w:rPr>
        <w:t>Dodatne stroške pri naročnika zaradi odstopanja v kvaliteti, ki se pokažejo šele v procesu uporabe, kakor tudi zaradi skritih napak, nosi izvajalec.</w:t>
      </w:r>
    </w:p>
    <w:p w14:paraId="47EFF24A" w14:textId="77777777" w:rsidR="00C83E81" w:rsidRPr="00FF476A" w:rsidRDefault="00C83E81" w:rsidP="00C83E81">
      <w:pPr>
        <w:rPr>
          <w:rFonts w:ascii="Arial" w:hAnsi="Arial" w:cs="Arial"/>
          <w:b/>
          <w:sz w:val="20"/>
          <w:szCs w:val="20"/>
        </w:rPr>
      </w:pPr>
    </w:p>
    <w:p w14:paraId="5B2ED34D" w14:textId="77777777" w:rsidR="00C83E81" w:rsidRPr="00FF476A" w:rsidRDefault="00C83E81" w:rsidP="00C83E81">
      <w:pPr>
        <w:rPr>
          <w:rFonts w:ascii="Arial" w:hAnsi="Arial" w:cs="Arial"/>
          <w:sz w:val="20"/>
          <w:szCs w:val="20"/>
        </w:rPr>
      </w:pPr>
      <w:r w:rsidRPr="00FF476A">
        <w:rPr>
          <w:rFonts w:ascii="Arial" w:hAnsi="Arial" w:cs="Arial"/>
          <w:b/>
          <w:sz w:val="20"/>
          <w:szCs w:val="20"/>
        </w:rPr>
        <w:t>IX. NEIZPOLNJEVANJE POGODBENIH OBVEZNOSTI</w:t>
      </w:r>
    </w:p>
    <w:p w14:paraId="2E6D29AF" w14:textId="77777777" w:rsidR="00C83E81" w:rsidRPr="00FF476A" w:rsidRDefault="00C83E81" w:rsidP="00C83E81">
      <w:pPr>
        <w:jc w:val="center"/>
        <w:rPr>
          <w:rFonts w:ascii="Arial" w:hAnsi="Arial" w:cs="Arial"/>
          <w:b/>
          <w:sz w:val="20"/>
          <w:szCs w:val="20"/>
        </w:rPr>
      </w:pPr>
      <w:r w:rsidRPr="00FF476A">
        <w:rPr>
          <w:rFonts w:ascii="Arial" w:hAnsi="Arial" w:cs="Arial"/>
          <w:b/>
          <w:sz w:val="20"/>
          <w:szCs w:val="20"/>
        </w:rPr>
        <w:t>11. člen</w:t>
      </w:r>
    </w:p>
    <w:p w14:paraId="2CE4E9F4" w14:textId="77777777" w:rsidR="00C83E81" w:rsidRPr="00FF476A" w:rsidRDefault="00C83E81" w:rsidP="00C83E81">
      <w:pPr>
        <w:pStyle w:val="Noga"/>
        <w:spacing w:before="120" w:line="0" w:lineRule="atLeast"/>
        <w:jc w:val="both"/>
        <w:rPr>
          <w:rFonts w:ascii="Arial" w:hAnsi="Arial" w:cs="Arial"/>
          <w:spacing w:val="2"/>
          <w:szCs w:val="20"/>
        </w:rPr>
      </w:pPr>
      <w:r w:rsidRPr="00FF476A">
        <w:rPr>
          <w:rFonts w:ascii="Arial" w:hAnsi="Arial" w:cs="Arial"/>
          <w:spacing w:val="2"/>
          <w:szCs w:val="20"/>
        </w:rPr>
        <w:t xml:space="preserve">V primeru izvajalčeve zamude, neizpolnitve oziroma nepravilne izpolnitve pogodbenih obveznosti, ki je nastala izključno po krivdi izvajalca, si naročnik pridržuje pravico naročiti storitve pri naslednjem najugodnejšem ponudniku, od izvajalca pa terjati razliko med ceno, ki je bila dogovorjena in višjo ceno, po kateri je storitev nabavil pri naslednjem najugodnejšem ponudniku. </w:t>
      </w:r>
    </w:p>
    <w:p w14:paraId="64F00523" w14:textId="77777777" w:rsidR="00C83E81" w:rsidRPr="00FF476A" w:rsidRDefault="00C83E81" w:rsidP="00C83E81">
      <w:pPr>
        <w:pStyle w:val="Telobesedila"/>
        <w:spacing w:after="0"/>
        <w:jc w:val="both"/>
        <w:rPr>
          <w:rFonts w:ascii="Arial" w:hAnsi="Arial" w:cs="Arial"/>
          <w:sz w:val="20"/>
          <w:szCs w:val="20"/>
        </w:rPr>
      </w:pPr>
      <w:r w:rsidRPr="00FF476A">
        <w:rPr>
          <w:rFonts w:ascii="Arial" w:hAnsi="Arial" w:cs="Arial"/>
          <w:sz w:val="20"/>
          <w:szCs w:val="20"/>
        </w:rPr>
        <w:t xml:space="preserve">Naročnik bo vse pripombe v zvezi z izvrševanjem pogodbenih obveznosti po tej pogodbi sporočal izvajalcu v pisni obliki. </w:t>
      </w:r>
    </w:p>
    <w:p w14:paraId="67020533" w14:textId="77777777" w:rsidR="00C83E81" w:rsidRPr="00FF476A" w:rsidRDefault="00C83E81" w:rsidP="00C83E81">
      <w:pPr>
        <w:pStyle w:val="Telobesedila"/>
        <w:spacing w:after="0"/>
        <w:rPr>
          <w:rFonts w:ascii="Arial" w:hAnsi="Arial" w:cs="Arial"/>
          <w:sz w:val="20"/>
          <w:szCs w:val="20"/>
        </w:rPr>
      </w:pPr>
    </w:p>
    <w:p w14:paraId="538E6E89" w14:textId="77777777" w:rsidR="00C83E81" w:rsidRPr="00FF476A" w:rsidRDefault="00C83E81" w:rsidP="00C83E81">
      <w:pPr>
        <w:pStyle w:val="Telobesedila"/>
        <w:spacing w:after="0"/>
        <w:jc w:val="both"/>
        <w:rPr>
          <w:rFonts w:ascii="Arial" w:hAnsi="Arial" w:cs="Arial"/>
          <w:sz w:val="20"/>
          <w:szCs w:val="20"/>
        </w:rPr>
      </w:pPr>
      <w:r w:rsidRPr="00FF476A">
        <w:rPr>
          <w:rFonts w:ascii="Arial" w:hAnsi="Arial" w:cs="Arial"/>
          <w:sz w:val="20"/>
          <w:szCs w:val="20"/>
        </w:rPr>
        <w:t>Če izvajalec pri  izvedbah storitev ne bo upošteval upravičenih pripomb naročnika, lahko naročnik odstopi od pogodbe. O odstopu od pogodbe naročnik pisno obvesti izvajalca.</w:t>
      </w:r>
    </w:p>
    <w:p w14:paraId="1A336506" w14:textId="77777777" w:rsidR="00C83E81" w:rsidRPr="00FF476A" w:rsidRDefault="00C83E81" w:rsidP="00C83E81">
      <w:pPr>
        <w:pStyle w:val="Telobesedila"/>
        <w:spacing w:after="0"/>
        <w:jc w:val="both"/>
        <w:rPr>
          <w:rFonts w:ascii="Arial" w:hAnsi="Arial" w:cs="Arial"/>
          <w:sz w:val="20"/>
          <w:szCs w:val="20"/>
        </w:rPr>
      </w:pPr>
      <w:r w:rsidRPr="00FF476A">
        <w:rPr>
          <w:rFonts w:ascii="Arial" w:hAnsi="Arial" w:cs="Arial"/>
          <w:sz w:val="20"/>
          <w:szCs w:val="20"/>
        </w:rPr>
        <w:t>Pogodbeni stranki se obvezujeta, da bosta uredili vse potrebno za izvršitev pogodbe in da bosta ravnali kot dobra gospodarja.</w:t>
      </w:r>
    </w:p>
    <w:p w14:paraId="40B75632" w14:textId="77777777" w:rsidR="00C83E81" w:rsidRPr="00FF476A" w:rsidRDefault="00C83E81" w:rsidP="00C83E81">
      <w:pPr>
        <w:jc w:val="center"/>
        <w:rPr>
          <w:rFonts w:ascii="Arial" w:hAnsi="Arial" w:cs="Arial"/>
          <w:b/>
          <w:sz w:val="20"/>
          <w:szCs w:val="20"/>
        </w:rPr>
      </w:pPr>
      <w:r w:rsidRPr="00FF476A">
        <w:rPr>
          <w:rFonts w:ascii="Arial" w:hAnsi="Arial" w:cs="Arial"/>
          <w:b/>
          <w:sz w:val="20"/>
          <w:szCs w:val="20"/>
        </w:rPr>
        <w:t>12. člen</w:t>
      </w:r>
    </w:p>
    <w:p w14:paraId="54728CC9" w14:textId="77777777" w:rsidR="00C83E81" w:rsidRPr="00FF476A" w:rsidRDefault="00C83E81" w:rsidP="00C83E81">
      <w:pPr>
        <w:jc w:val="both"/>
        <w:rPr>
          <w:rFonts w:ascii="Arial" w:hAnsi="Arial" w:cs="Arial"/>
          <w:strike/>
          <w:sz w:val="20"/>
          <w:szCs w:val="20"/>
        </w:rPr>
      </w:pPr>
    </w:p>
    <w:p w14:paraId="498FE5F1" w14:textId="77777777" w:rsidR="00C83E81" w:rsidRPr="00FF476A" w:rsidRDefault="00C83E81" w:rsidP="00C83E81">
      <w:pPr>
        <w:jc w:val="both"/>
        <w:rPr>
          <w:rFonts w:ascii="Arial" w:hAnsi="Arial" w:cs="Arial"/>
          <w:sz w:val="20"/>
          <w:szCs w:val="20"/>
        </w:rPr>
      </w:pPr>
      <w:r w:rsidRPr="00FF476A">
        <w:rPr>
          <w:rFonts w:ascii="Arial" w:hAnsi="Arial" w:cs="Arial"/>
          <w:sz w:val="20"/>
          <w:szCs w:val="20"/>
        </w:rPr>
        <w:t>V primeru zamude pri izvedbi del ima naročnik pravico do pogodbene kazni, in sicer 5 ‰ (pet promilov) za vsak dan zamude od ocenjene pogodbene vrednosti, vendar največ do 10% ocenjene pogodbene vrednosti.</w:t>
      </w:r>
    </w:p>
    <w:p w14:paraId="3075301C" w14:textId="77777777" w:rsidR="00C83E81" w:rsidRPr="00FF476A" w:rsidRDefault="00C83E81" w:rsidP="00C83E81">
      <w:pPr>
        <w:jc w:val="both"/>
        <w:rPr>
          <w:rFonts w:ascii="Arial" w:hAnsi="Arial" w:cs="Arial"/>
          <w:sz w:val="20"/>
          <w:szCs w:val="20"/>
        </w:rPr>
      </w:pPr>
    </w:p>
    <w:p w14:paraId="1AC368AF" w14:textId="77777777" w:rsidR="00C83E81" w:rsidRPr="00FF476A" w:rsidRDefault="00C83E81" w:rsidP="00AD5540">
      <w:pPr>
        <w:jc w:val="center"/>
        <w:rPr>
          <w:rFonts w:ascii="Arial" w:hAnsi="Arial" w:cs="Arial"/>
          <w:b/>
          <w:sz w:val="20"/>
          <w:szCs w:val="20"/>
        </w:rPr>
      </w:pPr>
      <w:r w:rsidRPr="00FF476A">
        <w:rPr>
          <w:rFonts w:ascii="Arial" w:hAnsi="Arial" w:cs="Arial"/>
          <w:b/>
          <w:sz w:val="20"/>
          <w:szCs w:val="20"/>
        </w:rPr>
        <w:t>13. člen</w:t>
      </w:r>
    </w:p>
    <w:p w14:paraId="5593B220" w14:textId="77777777" w:rsidR="00C83E81" w:rsidRPr="00FF476A" w:rsidRDefault="00C83E81" w:rsidP="00C83E81">
      <w:pPr>
        <w:jc w:val="both"/>
        <w:rPr>
          <w:rFonts w:ascii="Arial" w:hAnsi="Arial" w:cs="Arial"/>
          <w:sz w:val="20"/>
          <w:szCs w:val="20"/>
        </w:rPr>
      </w:pPr>
      <w:r w:rsidRPr="00FF476A">
        <w:rPr>
          <w:rFonts w:ascii="Arial" w:hAnsi="Arial" w:cs="Arial"/>
          <w:sz w:val="20"/>
          <w:szCs w:val="20"/>
        </w:rPr>
        <w:t xml:space="preserve">Pogodbeni stranki sta sporazumni, da se specifikacija pogodbe, kakor tudi vsa poslovna, komercialna, tehnična in proizvodna dokumentacija šteje kot poslovna tajnost. </w:t>
      </w:r>
    </w:p>
    <w:p w14:paraId="1E256A71" w14:textId="77777777" w:rsidR="00C83E81" w:rsidRPr="00FF476A" w:rsidRDefault="00C83E81" w:rsidP="00C83E81">
      <w:pPr>
        <w:jc w:val="both"/>
        <w:rPr>
          <w:rFonts w:ascii="Arial" w:hAnsi="Arial" w:cs="Arial"/>
          <w:b/>
          <w:sz w:val="20"/>
          <w:szCs w:val="20"/>
        </w:rPr>
      </w:pPr>
    </w:p>
    <w:p w14:paraId="1C712B59" w14:textId="77777777" w:rsidR="00C83E81" w:rsidRPr="00FF476A" w:rsidRDefault="00C83E81" w:rsidP="00C83E81">
      <w:pPr>
        <w:autoSpaceDE w:val="0"/>
        <w:autoSpaceDN w:val="0"/>
        <w:adjustRightInd w:val="0"/>
        <w:jc w:val="both"/>
        <w:rPr>
          <w:rFonts w:ascii="Arial" w:hAnsi="Arial" w:cs="Arial"/>
          <w:b/>
          <w:bCs/>
          <w:iCs/>
          <w:sz w:val="20"/>
          <w:szCs w:val="20"/>
        </w:rPr>
      </w:pPr>
      <w:r w:rsidRPr="00FF476A">
        <w:rPr>
          <w:rFonts w:ascii="Arial" w:hAnsi="Arial" w:cs="Arial"/>
          <w:b/>
          <w:bCs/>
          <w:iCs/>
          <w:sz w:val="20"/>
          <w:szCs w:val="20"/>
        </w:rPr>
        <w:t xml:space="preserve">X. VELJAVNOST POGODBE </w:t>
      </w:r>
    </w:p>
    <w:p w14:paraId="3C98B4F2" w14:textId="77777777" w:rsidR="00C83E81" w:rsidRPr="00AD5540" w:rsidRDefault="00C83E81" w:rsidP="00AD5540">
      <w:pPr>
        <w:autoSpaceDE w:val="0"/>
        <w:autoSpaceDN w:val="0"/>
        <w:adjustRightInd w:val="0"/>
        <w:jc w:val="center"/>
        <w:rPr>
          <w:rFonts w:ascii="Arial" w:hAnsi="Arial" w:cs="Arial"/>
          <w:b/>
          <w:bCs/>
          <w:iCs/>
          <w:sz w:val="20"/>
        </w:rPr>
      </w:pPr>
      <w:r w:rsidRPr="00AD5540">
        <w:rPr>
          <w:rFonts w:ascii="Arial" w:hAnsi="Arial" w:cs="Arial"/>
          <w:b/>
          <w:bCs/>
          <w:iCs/>
          <w:sz w:val="20"/>
        </w:rPr>
        <w:t>14. člen</w:t>
      </w:r>
    </w:p>
    <w:p w14:paraId="496289EC" w14:textId="72492423" w:rsidR="00C83E81" w:rsidRDefault="00C83E81" w:rsidP="00C83E81">
      <w:pPr>
        <w:pStyle w:val="Telobesedila"/>
        <w:spacing w:after="0"/>
        <w:jc w:val="both"/>
        <w:rPr>
          <w:rFonts w:ascii="Arial" w:hAnsi="Arial" w:cs="Arial"/>
          <w:sz w:val="20"/>
          <w:szCs w:val="20"/>
        </w:rPr>
      </w:pPr>
      <w:r w:rsidRPr="00EE6B93">
        <w:rPr>
          <w:rFonts w:ascii="Arial" w:hAnsi="Arial" w:cs="Arial"/>
          <w:sz w:val="20"/>
          <w:szCs w:val="20"/>
        </w:rPr>
        <w:t xml:space="preserve">Pogodba je sklenjena za obdobje </w:t>
      </w:r>
      <w:r w:rsidR="00DF5034" w:rsidRPr="00EE6B93">
        <w:rPr>
          <w:rFonts w:ascii="Arial" w:hAnsi="Arial" w:cs="Arial"/>
          <w:sz w:val="20"/>
          <w:szCs w:val="20"/>
        </w:rPr>
        <w:t>3 (treh)</w:t>
      </w:r>
      <w:r w:rsidRPr="00EE6B93">
        <w:rPr>
          <w:rFonts w:ascii="Arial" w:hAnsi="Arial" w:cs="Arial"/>
          <w:sz w:val="20"/>
          <w:szCs w:val="20"/>
        </w:rPr>
        <w:t xml:space="preserve"> let od </w:t>
      </w:r>
      <w:r w:rsidR="00DF5034" w:rsidRPr="00EE6B93">
        <w:rPr>
          <w:rFonts w:ascii="Arial" w:hAnsi="Arial" w:cs="Arial"/>
          <w:sz w:val="20"/>
          <w:szCs w:val="20"/>
        </w:rPr>
        <w:t xml:space="preserve">obojestranskega </w:t>
      </w:r>
      <w:r w:rsidRPr="00EE6B93">
        <w:rPr>
          <w:rFonts w:ascii="Arial" w:hAnsi="Arial" w:cs="Arial"/>
          <w:sz w:val="20"/>
          <w:szCs w:val="20"/>
        </w:rPr>
        <w:t>podpisa in stopi v veljavo z dnem, ko jo podpišeta obe pogodbeni stranki in pod pogojem, da izvajalec naročniku predloži finančno zavarovanje (</w:t>
      </w:r>
      <w:r w:rsidR="00EE6B93" w:rsidRPr="00EE6B93">
        <w:rPr>
          <w:rFonts w:ascii="Arial" w:hAnsi="Arial" w:cs="Arial"/>
          <w:sz w:val="20"/>
          <w:szCs w:val="20"/>
        </w:rPr>
        <w:t>bančna garancija</w:t>
      </w:r>
      <w:r w:rsidRPr="00EE6B93">
        <w:rPr>
          <w:rFonts w:ascii="Arial" w:hAnsi="Arial" w:cs="Arial"/>
          <w:sz w:val="20"/>
          <w:szCs w:val="20"/>
        </w:rPr>
        <w:t>) za dobro izvedbo pogodbenih obveznosti.</w:t>
      </w:r>
      <w:r w:rsidRPr="00FF476A">
        <w:rPr>
          <w:rFonts w:ascii="Arial" w:hAnsi="Arial" w:cs="Arial"/>
          <w:sz w:val="20"/>
          <w:szCs w:val="20"/>
        </w:rPr>
        <w:t xml:space="preserve">  </w:t>
      </w:r>
    </w:p>
    <w:p w14:paraId="0357FB03" w14:textId="77777777" w:rsidR="00EE6B93" w:rsidRPr="00FF476A" w:rsidRDefault="00EE6B93" w:rsidP="00C83E81">
      <w:pPr>
        <w:pStyle w:val="Telobesedila"/>
        <w:spacing w:after="0"/>
        <w:jc w:val="both"/>
        <w:rPr>
          <w:rFonts w:ascii="Arial" w:hAnsi="Arial" w:cs="Arial"/>
          <w:sz w:val="20"/>
          <w:szCs w:val="20"/>
        </w:rPr>
      </w:pPr>
    </w:p>
    <w:p w14:paraId="6451ECB0" w14:textId="77777777" w:rsidR="00C83E81" w:rsidRPr="00FF476A" w:rsidRDefault="00C83E81" w:rsidP="00C83E81">
      <w:pPr>
        <w:pStyle w:val="Telobesedila"/>
        <w:spacing w:after="0"/>
        <w:jc w:val="both"/>
        <w:rPr>
          <w:rFonts w:ascii="Arial" w:hAnsi="Arial" w:cs="Arial"/>
          <w:sz w:val="20"/>
          <w:szCs w:val="20"/>
        </w:rPr>
      </w:pPr>
    </w:p>
    <w:p w14:paraId="35F2007E" w14:textId="77777777" w:rsidR="00C83E81" w:rsidRPr="00FF476A" w:rsidRDefault="00C83E81" w:rsidP="00C83E81">
      <w:pPr>
        <w:spacing w:line="240" w:lineRule="exact"/>
        <w:jc w:val="both"/>
        <w:rPr>
          <w:rFonts w:ascii="Arial" w:hAnsi="Arial" w:cs="Arial"/>
          <w:b/>
          <w:sz w:val="20"/>
          <w:szCs w:val="20"/>
        </w:rPr>
      </w:pPr>
      <w:r w:rsidRPr="00FF476A">
        <w:rPr>
          <w:rFonts w:ascii="Arial" w:hAnsi="Arial" w:cs="Arial"/>
          <w:b/>
          <w:sz w:val="20"/>
          <w:szCs w:val="20"/>
        </w:rPr>
        <w:t>XI. ZASTOPNIKI POGODBENIH STRANK/SKRBNIKI POGODBE</w:t>
      </w:r>
    </w:p>
    <w:tbl>
      <w:tblPr>
        <w:tblW w:w="9782" w:type="dxa"/>
        <w:tblInd w:w="-176" w:type="dxa"/>
        <w:tblLayout w:type="fixed"/>
        <w:tblLook w:val="0000" w:firstRow="0" w:lastRow="0" w:firstColumn="0" w:lastColumn="0" w:noHBand="0" w:noVBand="0"/>
      </w:tblPr>
      <w:tblGrid>
        <w:gridCol w:w="9782"/>
      </w:tblGrid>
      <w:tr w:rsidR="00C83E81" w:rsidRPr="00DD2B5E" w14:paraId="7CF954ED" w14:textId="77777777" w:rsidTr="00415B78">
        <w:trPr>
          <w:trHeight w:val="125"/>
        </w:trPr>
        <w:tc>
          <w:tcPr>
            <w:tcW w:w="9782" w:type="dxa"/>
          </w:tcPr>
          <w:p w14:paraId="2009B279" w14:textId="77777777" w:rsidR="00C83E81" w:rsidRPr="00DD2B5E" w:rsidRDefault="00C83E81" w:rsidP="00415B78">
            <w:pPr>
              <w:spacing w:line="240" w:lineRule="exact"/>
              <w:jc w:val="both"/>
              <w:rPr>
                <w:rFonts w:ascii="Arial" w:hAnsi="Arial" w:cs="Arial"/>
                <w:b/>
                <w:sz w:val="20"/>
                <w:szCs w:val="20"/>
              </w:rPr>
            </w:pPr>
          </w:p>
          <w:p w14:paraId="2F10977C" w14:textId="4B768AF8" w:rsidR="00C83E81" w:rsidRPr="00DD2B5E" w:rsidRDefault="00C83E81" w:rsidP="00AD5540">
            <w:pPr>
              <w:tabs>
                <w:tab w:val="left" w:pos="864"/>
              </w:tabs>
              <w:ind w:left="864" w:right="-752" w:hanging="864"/>
              <w:jc w:val="center"/>
              <w:rPr>
                <w:rFonts w:ascii="Arial" w:hAnsi="Arial" w:cs="Arial"/>
                <w:b/>
                <w:sz w:val="20"/>
                <w:szCs w:val="20"/>
              </w:rPr>
            </w:pPr>
            <w:r w:rsidRPr="00DD2B5E">
              <w:rPr>
                <w:rFonts w:ascii="Arial" w:hAnsi="Arial" w:cs="Arial"/>
                <w:b/>
                <w:sz w:val="20"/>
                <w:szCs w:val="20"/>
              </w:rPr>
              <w:t>1</w:t>
            </w:r>
            <w:r w:rsidR="00AD5540">
              <w:rPr>
                <w:rFonts w:ascii="Arial" w:hAnsi="Arial" w:cs="Arial"/>
                <w:b/>
                <w:sz w:val="20"/>
                <w:szCs w:val="20"/>
              </w:rPr>
              <w:t>5</w:t>
            </w:r>
            <w:r w:rsidRPr="00DD2B5E">
              <w:rPr>
                <w:rFonts w:ascii="Arial" w:hAnsi="Arial" w:cs="Arial"/>
                <w:b/>
                <w:sz w:val="20"/>
                <w:szCs w:val="20"/>
              </w:rPr>
              <w:t>. člen</w:t>
            </w:r>
          </w:p>
          <w:p w14:paraId="2A904D7C" w14:textId="77777777" w:rsidR="00C83E81" w:rsidRPr="00DD2B5E" w:rsidRDefault="00C83E81" w:rsidP="00415B78">
            <w:pPr>
              <w:spacing w:line="240" w:lineRule="exact"/>
              <w:jc w:val="both"/>
              <w:rPr>
                <w:rFonts w:ascii="Arial" w:hAnsi="Arial" w:cs="Arial"/>
                <w:b/>
                <w:sz w:val="20"/>
                <w:szCs w:val="20"/>
              </w:rPr>
            </w:pPr>
          </w:p>
        </w:tc>
      </w:tr>
      <w:tr w:rsidR="00C83E81" w:rsidRPr="00150044" w14:paraId="17F0058F" w14:textId="77777777" w:rsidTr="00415B78">
        <w:trPr>
          <w:trHeight w:val="125"/>
        </w:trPr>
        <w:tc>
          <w:tcPr>
            <w:tcW w:w="9782" w:type="dxa"/>
          </w:tcPr>
          <w:p w14:paraId="69792DF9" w14:textId="77777777" w:rsidR="00150044" w:rsidRPr="00150044" w:rsidRDefault="00150044" w:rsidP="00150044">
            <w:pPr>
              <w:spacing w:line="240" w:lineRule="exact"/>
              <w:ind w:left="33"/>
              <w:jc w:val="both"/>
              <w:rPr>
                <w:rFonts w:ascii="Arial" w:hAnsi="Arial" w:cs="Arial"/>
                <w:bCs/>
                <w:sz w:val="20"/>
                <w:szCs w:val="20"/>
              </w:rPr>
            </w:pPr>
            <w:r w:rsidRPr="00150044">
              <w:rPr>
                <w:rFonts w:ascii="Arial" w:hAnsi="Arial" w:cs="Arial"/>
                <w:bCs/>
                <w:sz w:val="20"/>
                <w:szCs w:val="20"/>
              </w:rPr>
              <w:t>Kontaktna oseba naročnika je …………………………, Tel.:………………….., e-pošta: ……………………..</w:t>
            </w:r>
          </w:p>
          <w:p w14:paraId="68E588EA" w14:textId="77777777" w:rsidR="00150044" w:rsidRPr="00150044" w:rsidRDefault="00150044" w:rsidP="00150044">
            <w:pPr>
              <w:spacing w:line="240" w:lineRule="exact"/>
              <w:ind w:left="33"/>
              <w:jc w:val="both"/>
              <w:rPr>
                <w:rFonts w:ascii="Arial" w:hAnsi="Arial" w:cs="Arial"/>
                <w:bCs/>
                <w:sz w:val="20"/>
                <w:szCs w:val="20"/>
              </w:rPr>
            </w:pPr>
          </w:p>
          <w:p w14:paraId="48C26295" w14:textId="77777777" w:rsidR="00150044" w:rsidRPr="00150044" w:rsidRDefault="00150044" w:rsidP="00150044">
            <w:pPr>
              <w:spacing w:line="240" w:lineRule="exact"/>
              <w:ind w:left="33"/>
              <w:jc w:val="both"/>
              <w:rPr>
                <w:rFonts w:ascii="Arial" w:hAnsi="Arial" w:cs="Arial"/>
                <w:bCs/>
                <w:sz w:val="20"/>
                <w:szCs w:val="20"/>
              </w:rPr>
            </w:pPr>
            <w:r w:rsidRPr="00150044">
              <w:rPr>
                <w:rFonts w:ascii="Arial" w:hAnsi="Arial" w:cs="Arial"/>
                <w:bCs/>
                <w:sz w:val="20"/>
                <w:szCs w:val="20"/>
              </w:rPr>
              <w:t>Skrbnik pogodbe s strani naročnika je…………………, Tel.:………………….., e-pošta:……………………...</w:t>
            </w:r>
          </w:p>
          <w:p w14:paraId="644CC558" w14:textId="77777777" w:rsidR="00150044" w:rsidRPr="00150044" w:rsidRDefault="00150044" w:rsidP="00150044">
            <w:pPr>
              <w:spacing w:line="240" w:lineRule="exact"/>
              <w:ind w:left="33"/>
              <w:jc w:val="both"/>
              <w:rPr>
                <w:rFonts w:ascii="Arial" w:hAnsi="Arial" w:cs="Arial"/>
                <w:bCs/>
                <w:sz w:val="20"/>
                <w:szCs w:val="20"/>
              </w:rPr>
            </w:pPr>
          </w:p>
          <w:p w14:paraId="703BAB4A" w14:textId="77777777" w:rsidR="00150044" w:rsidRPr="00150044" w:rsidRDefault="00150044" w:rsidP="00150044">
            <w:pPr>
              <w:spacing w:line="240" w:lineRule="exact"/>
              <w:ind w:left="33"/>
              <w:jc w:val="both"/>
              <w:rPr>
                <w:rFonts w:ascii="Arial" w:hAnsi="Arial" w:cs="Arial"/>
                <w:bCs/>
                <w:sz w:val="20"/>
                <w:szCs w:val="20"/>
              </w:rPr>
            </w:pPr>
            <w:r w:rsidRPr="00150044">
              <w:rPr>
                <w:rFonts w:ascii="Arial" w:hAnsi="Arial" w:cs="Arial"/>
                <w:bCs/>
                <w:sz w:val="20"/>
                <w:szCs w:val="20"/>
              </w:rPr>
              <w:t>Skrbnik pogodbe s strani izvajalca je…………………., Tel.:…………………, e-pošta:……………………….</w:t>
            </w:r>
          </w:p>
          <w:p w14:paraId="3C272C6C" w14:textId="77777777" w:rsidR="00150044" w:rsidRPr="00150044" w:rsidRDefault="00150044" w:rsidP="00150044">
            <w:pPr>
              <w:spacing w:line="240" w:lineRule="exact"/>
              <w:ind w:left="33"/>
              <w:jc w:val="both"/>
              <w:rPr>
                <w:rFonts w:ascii="Arial" w:hAnsi="Arial" w:cs="Arial"/>
                <w:bCs/>
                <w:sz w:val="20"/>
                <w:szCs w:val="20"/>
              </w:rPr>
            </w:pPr>
          </w:p>
          <w:p w14:paraId="45DFEC7F" w14:textId="77777777" w:rsidR="00150044" w:rsidRPr="00150044" w:rsidRDefault="00150044" w:rsidP="00150044">
            <w:pPr>
              <w:spacing w:line="240" w:lineRule="exact"/>
              <w:ind w:left="33"/>
              <w:jc w:val="both"/>
              <w:rPr>
                <w:rFonts w:ascii="Arial" w:hAnsi="Arial" w:cs="Arial"/>
                <w:bCs/>
                <w:sz w:val="20"/>
                <w:szCs w:val="20"/>
              </w:rPr>
            </w:pPr>
            <w:r w:rsidRPr="00150044">
              <w:rPr>
                <w:rFonts w:ascii="Arial" w:hAnsi="Arial" w:cs="Arial"/>
                <w:bCs/>
                <w:sz w:val="20"/>
                <w:szCs w:val="20"/>
              </w:rPr>
              <w:t>Pogodbeni stranki imata pravico v primeru objektivnih razlogov zamenjati v tej točki navedene zastopnike. O spremembi se morata pisno obvestiti. Zaradi spremembe skrbnika pogodbe ni potrebno sklepati aneksa k pogodbi.</w:t>
            </w:r>
          </w:p>
          <w:p w14:paraId="21E6379B" w14:textId="77777777" w:rsidR="00C83E81" w:rsidRPr="00150044" w:rsidRDefault="00C83E81" w:rsidP="00415B78">
            <w:pPr>
              <w:spacing w:line="240" w:lineRule="exact"/>
              <w:ind w:left="33"/>
              <w:jc w:val="both"/>
              <w:rPr>
                <w:rFonts w:ascii="Arial" w:hAnsi="Arial" w:cs="Arial"/>
                <w:bCs/>
                <w:sz w:val="20"/>
                <w:szCs w:val="20"/>
              </w:rPr>
            </w:pPr>
          </w:p>
        </w:tc>
      </w:tr>
    </w:tbl>
    <w:p w14:paraId="0D1B66AF" w14:textId="77777777" w:rsidR="00C83E81" w:rsidRDefault="00C83E81" w:rsidP="00C83E81">
      <w:pPr>
        <w:spacing w:line="240" w:lineRule="exact"/>
        <w:jc w:val="both"/>
        <w:rPr>
          <w:b/>
          <w:i/>
        </w:rPr>
      </w:pPr>
    </w:p>
    <w:p w14:paraId="7638F4C6" w14:textId="77777777" w:rsidR="00D8165E" w:rsidRDefault="00D8165E" w:rsidP="00C83E81">
      <w:pPr>
        <w:spacing w:line="240" w:lineRule="exact"/>
        <w:jc w:val="both"/>
        <w:rPr>
          <w:b/>
          <w:i/>
        </w:rPr>
      </w:pPr>
    </w:p>
    <w:p w14:paraId="6F3F01DE" w14:textId="77777777" w:rsidR="00C83E81" w:rsidRPr="00FF476A" w:rsidRDefault="00C83E81" w:rsidP="00C83E81">
      <w:pPr>
        <w:jc w:val="both"/>
        <w:rPr>
          <w:rFonts w:ascii="Arial" w:hAnsi="Arial" w:cs="Arial"/>
          <w:b/>
          <w:sz w:val="20"/>
          <w:szCs w:val="20"/>
        </w:rPr>
      </w:pPr>
      <w:r w:rsidRPr="00FF476A">
        <w:rPr>
          <w:rFonts w:ascii="Arial" w:hAnsi="Arial" w:cs="Arial"/>
          <w:b/>
          <w:sz w:val="20"/>
          <w:szCs w:val="20"/>
        </w:rPr>
        <w:lastRenderedPageBreak/>
        <w:t xml:space="preserve">XII. ODPOVED POGODBE </w:t>
      </w:r>
    </w:p>
    <w:p w14:paraId="5F3787A0" w14:textId="25E40F6B" w:rsidR="00C83E81" w:rsidRPr="00FF476A" w:rsidRDefault="00C83E81" w:rsidP="00C83E81">
      <w:pPr>
        <w:tabs>
          <w:tab w:val="left" w:pos="864"/>
        </w:tabs>
        <w:ind w:left="864" w:right="-752" w:hanging="864"/>
        <w:jc w:val="center"/>
        <w:rPr>
          <w:rFonts w:ascii="Arial" w:hAnsi="Arial" w:cs="Arial"/>
          <w:b/>
          <w:sz w:val="20"/>
          <w:szCs w:val="20"/>
        </w:rPr>
      </w:pPr>
      <w:r w:rsidRPr="00FF476A">
        <w:rPr>
          <w:rFonts w:ascii="Arial" w:hAnsi="Arial" w:cs="Arial"/>
          <w:b/>
          <w:sz w:val="20"/>
          <w:szCs w:val="20"/>
        </w:rPr>
        <w:t>1</w:t>
      </w:r>
      <w:r w:rsidR="00AD5540">
        <w:rPr>
          <w:rFonts w:ascii="Arial" w:hAnsi="Arial" w:cs="Arial"/>
          <w:b/>
          <w:sz w:val="20"/>
          <w:szCs w:val="20"/>
        </w:rPr>
        <w:t>6</w:t>
      </w:r>
      <w:r w:rsidRPr="00FF476A">
        <w:rPr>
          <w:rFonts w:ascii="Arial" w:hAnsi="Arial" w:cs="Arial"/>
          <w:b/>
          <w:sz w:val="20"/>
          <w:szCs w:val="20"/>
        </w:rPr>
        <w:t>. člen</w:t>
      </w:r>
    </w:p>
    <w:p w14:paraId="705AE734" w14:textId="77777777" w:rsidR="00C83E81" w:rsidRPr="00FF476A" w:rsidRDefault="00C83E81" w:rsidP="00C83E81">
      <w:pPr>
        <w:jc w:val="both"/>
        <w:rPr>
          <w:rFonts w:ascii="Arial" w:hAnsi="Arial" w:cs="Arial"/>
          <w:color w:val="000000"/>
          <w:sz w:val="20"/>
          <w:szCs w:val="20"/>
        </w:rPr>
      </w:pPr>
      <w:r w:rsidRPr="00FF476A">
        <w:rPr>
          <w:rFonts w:ascii="Arial" w:hAnsi="Arial" w:cs="Arial"/>
          <w:sz w:val="20"/>
          <w:szCs w:val="20"/>
        </w:rPr>
        <w:t xml:space="preserve">Izvajalec se zavezuje, da bo </w:t>
      </w:r>
      <w:r w:rsidRPr="00FF476A">
        <w:rPr>
          <w:rFonts w:ascii="Arial" w:hAnsi="Arial" w:cs="Arial"/>
          <w:color w:val="000000"/>
          <w:sz w:val="20"/>
          <w:szCs w:val="20"/>
        </w:rPr>
        <w:t xml:space="preserve">ves čas veljavnosti pogodbe opravljal storitve, ki jih je ponudil in za katere je predložil dokazila. </w:t>
      </w:r>
    </w:p>
    <w:p w14:paraId="6A64AD2D" w14:textId="77777777" w:rsidR="00C83E81" w:rsidRPr="00FF476A" w:rsidRDefault="00C83E81" w:rsidP="00C83E81">
      <w:pPr>
        <w:jc w:val="both"/>
        <w:rPr>
          <w:rFonts w:ascii="Arial" w:hAnsi="Arial" w:cs="Arial"/>
          <w:sz w:val="20"/>
          <w:szCs w:val="20"/>
        </w:rPr>
      </w:pPr>
      <w:r w:rsidRPr="00FF476A">
        <w:rPr>
          <w:rFonts w:ascii="Arial" w:hAnsi="Arial" w:cs="Arial"/>
          <w:sz w:val="20"/>
          <w:szCs w:val="20"/>
        </w:rPr>
        <w:t>V primeru, da izvajalec ne bo izpolnjeval pogodbenih obveznosti v skladu s prejšnjim odstavkom in zahtevami naročnika, začne naročnik ustrezne postopke za njeno</w:t>
      </w:r>
      <w:r w:rsidRPr="00FF476A">
        <w:rPr>
          <w:rFonts w:ascii="Arial" w:hAnsi="Arial" w:cs="Arial"/>
          <w:color w:val="FF0000"/>
          <w:sz w:val="20"/>
          <w:szCs w:val="20"/>
        </w:rPr>
        <w:t xml:space="preserve"> </w:t>
      </w:r>
      <w:r w:rsidRPr="00FF476A">
        <w:rPr>
          <w:rFonts w:ascii="Arial" w:hAnsi="Arial" w:cs="Arial"/>
          <w:sz w:val="20"/>
          <w:szCs w:val="20"/>
        </w:rPr>
        <w:t>odpoved.</w:t>
      </w:r>
    </w:p>
    <w:p w14:paraId="335477C8" w14:textId="77777777" w:rsidR="00C83E81" w:rsidRPr="00FF476A" w:rsidRDefault="00C83E81" w:rsidP="00C83E81">
      <w:pPr>
        <w:tabs>
          <w:tab w:val="left" w:pos="864"/>
        </w:tabs>
        <w:ind w:left="864" w:right="-752" w:hanging="864"/>
        <w:jc w:val="center"/>
        <w:rPr>
          <w:rFonts w:ascii="Arial" w:hAnsi="Arial" w:cs="Arial"/>
          <w:b/>
          <w:sz w:val="20"/>
          <w:szCs w:val="20"/>
        </w:rPr>
      </w:pPr>
    </w:p>
    <w:p w14:paraId="4A8404BA" w14:textId="77777777" w:rsidR="00C83E81" w:rsidRPr="00FF476A" w:rsidRDefault="00C83E81" w:rsidP="00C83E81">
      <w:pPr>
        <w:autoSpaceDE w:val="0"/>
        <w:autoSpaceDN w:val="0"/>
        <w:adjustRightInd w:val="0"/>
        <w:jc w:val="both"/>
        <w:rPr>
          <w:rFonts w:ascii="Arial" w:hAnsi="Arial" w:cs="Arial"/>
          <w:strike/>
          <w:sz w:val="20"/>
          <w:szCs w:val="20"/>
        </w:rPr>
      </w:pPr>
      <w:r w:rsidRPr="00FF476A">
        <w:rPr>
          <w:rFonts w:ascii="Arial" w:hAnsi="Arial" w:cs="Arial"/>
          <w:sz w:val="20"/>
          <w:szCs w:val="20"/>
        </w:rPr>
        <w:t>Stranki sta soglasni, da naročnik lahko pogodbo predčasno kadarkoli odpove z enomesečnim odpovednim rokom, ki začne teči s prvim dnem v naslednjem mesecu, ko je nasprotna stranka odpoved prejela.</w:t>
      </w:r>
    </w:p>
    <w:p w14:paraId="45B641F1" w14:textId="77777777" w:rsidR="00C83E81" w:rsidRPr="00FF476A" w:rsidRDefault="00C83E81" w:rsidP="00C83E81">
      <w:pPr>
        <w:pStyle w:val="Default"/>
        <w:jc w:val="both"/>
        <w:rPr>
          <w:rFonts w:ascii="Arial" w:hAnsi="Arial" w:cs="Arial"/>
          <w:color w:val="auto"/>
          <w:sz w:val="20"/>
          <w:szCs w:val="20"/>
        </w:rPr>
      </w:pPr>
    </w:p>
    <w:p w14:paraId="7C0C8361" w14:textId="77777777" w:rsidR="00C83E81" w:rsidRPr="00FF476A" w:rsidRDefault="00C83E81" w:rsidP="00C83E81">
      <w:pPr>
        <w:pStyle w:val="Default"/>
        <w:jc w:val="both"/>
        <w:rPr>
          <w:rFonts w:ascii="Arial" w:hAnsi="Arial" w:cs="Arial"/>
          <w:color w:val="auto"/>
          <w:sz w:val="20"/>
          <w:szCs w:val="20"/>
        </w:rPr>
      </w:pPr>
      <w:r w:rsidRPr="00FF476A">
        <w:rPr>
          <w:rFonts w:ascii="Arial" w:hAnsi="Arial" w:cs="Arial"/>
          <w:color w:val="auto"/>
          <w:sz w:val="20"/>
          <w:szCs w:val="20"/>
        </w:rPr>
        <w:t>V primeru, da izvajalec ne izpolnjuje pogodbenih obveznosti na način, predviden v tej pogodbi o izvedbi javnega naročila lahko začne naročnik ustrezne postopke za njeno odpoved.</w:t>
      </w:r>
    </w:p>
    <w:p w14:paraId="07190F5C" w14:textId="77777777" w:rsidR="00C83E81" w:rsidRPr="00FF476A" w:rsidRDefault="00C83E81" w:rsidP="00C83E81">
      <w:pPr>
        <w:tabs>
          <w:tab w:val="left" w:pos="864"/>
        </w:tabs>
        <w:ind w:right="-752"/>
        <w:rPr>
          <w:rFonts w:ascii="Arial" w:hAnsi="Arial" w:cs="Arial"/>
          <w:b/>
          <w:sz w:val="20"/>
          <w:szCs w:val="20"/>
        </w:rPr>
      </w:pPr>
    </w:p>
    <w:p w14:paraId="676EFE48" w14:textId="77777777" w:rsidR="00C83E81" w:rsidRPr="00FF476A" w:rsidRDefault="00C83E81" w:rsidP="00C83E81">
      <w:pPr>
        <w:jc w:val="both"/>
        <w:rPr>
          <w:rFonts w:ascii="Arial" w:hAnsi="Arial" w:cs="Arial"/>
          <w:sz w:val="20"/>
          <w:szCs w:val="20"/>
        </w:rPr>
      </w:pPr>
      <w:r w:rsidRPr="00FF476A">
        <w:rPr>
          <w:rFonts w:ascii="Arial" w:hAnsi="Arial" w:cs="Arial"/>
          <w:sz w:val="20"/>
          <w:szCs w:val="20"/>
        </w:rPr>
        <w:t xml:space="preserve">Naročnik bo odpovedal pogodbo tudi v primerih: </w:t>
      </w:r>
    </w:p>
    <w:p w14:paraId="281E0366" w14:textId="77777777" w:rsidR="00C83E81" w:rsidRPr="00FF476A" w:rsidRDefault="00C83E81" w:rsidP="00C83E81">
      <w:pPr>
        <w:pStyle w:val="Odstavekseznama"/>
        <w:numPr>
          <w:ilvl w:val="0"/>
          <w:numId w:val="42"/>
        </w:numPr>
        <w:tabs>
          <w:tab w:val="left" w:pos="846"/>
          <w:tab w:val="left" w:pos="1068"/>
        </w:tabs>
        <w:suppressAutoHyphens/>
        <w:jc w:val="both"/>
        <w:rPr>
          <w:rFonts w:ascii="Arial" w:hAnsi="Arial" w:cs="Arial"/>
          <w:sz w:val="20"/>
        </w:rPr>
      </w:pPr>
      <w:r w:rsidRPr="00FF476A">
        <w:rPr>
          <w:rFonts w:ascii="Arial" w:hAnsi="Arial" w:cs="Arial"/>
          <w:sz w:val="20"/>
        </w:rPr>
        <w:t>če izvajalec ne upošteva rokov izvedbe pogodbenih storitev,</w:t>
      </w:r>
    </w:p>
    <w:p w14:paraId="22752178" w14:textId="77777777" w:rsidR="00C83E81" w:rsidRPr="00FF476A" w:rsidRDefault="00C83E81" w:rsidP="00C83E81">
      <w:pPr>
        <w:pStyle w:val="Odstavekseznama1"/>
        <w:numPr>
          <w:ilvl w:val="0"/>
          <w:numId w:val="44"/>
        </w:numPr>
        <w:tabs>
          <w:tab w:val="left" w:pos="846"/>
          <w:tab w:val="left" w:pos="1068"/>
        </w:tabs>
        <w:suppressAutoHyphens/>
        <w:jc w:val="both"/>
        <w:rPr>
          <w:rFonts w:ascii="Arial" w:hAnsi="Arial" w:cs="Arial"/>
          <w:sz w:val="20"/>
        </w:rPr>
      </w:pPr>
      <w:r w:rsidRPr="00FF476A">
        <w:rPr>
          <w:rFonts w:ascii="Arial" w:hAnsi="Arial" w:cs="Arial"/>
          <w:sz w:val="20"/>
        </w:rPr>
        <w:t>če izvajalec ne upošteva reklamacij glede kakovosti, vrste in rokov izvedbe pogodbenih storitev ter ne odpravi posledic nekvalitetno opravljenih del na zahtevo naročnika,</w:t>
      </w:r>
    </w:p>
    <w:p w14:paraId="0291C207" w14:textId="77777777" w:rsidR="00C83E81" w:rsidRPr="00FF476A" w:rsidRDefault="00C83E81" w:rsidP="00C83E81">
      <w:pPr>
        <w:pStyle w:val="Odstavekseznama"/>
        <w:numPr>
          <w:ilvl w:val="0"/>
          <w:numId w:val="42"/>
        </w:numPr>
        <w:tabs>
          <w:tab w:val="left" w:pos="846"/>
          <w:tab w:val="left" w:pos="1068"/>
        </w:tabs>
        <w:suppressAutoHyphens/>
        <w:jc w:val="both"/>
        <w:rPr>
          <w:rFonts w:ascii="Arial" w:hAnsi="Arial" w:cs="Arial"/>
          <w:sz w:val="20"/>
        </w:rPr>
      </w:pPr>
      <w:r w:rsidRPr="00FF476A">
        <w:rPr>
          <w:rFonts w:ascii="Arial" w:hAnsi="Arial" w:cs="Arial"/>
          <w:sz w:val="20"/>
        </w:rPr>
        <w:t>če izvajalec ne odpravi napak reklamiranega dela v roku, ki ga določi naročnika;</w:t>
      </w:r>
    </w:p>
    <w:p w14:paraId="2CCD3A52" w14:textId="77777777" w:rsidR="00C83E81" w:rsidRPr="00FF476A" w:rsidRDefault="00C83E81" w:rsidP="00C83E81">
      <w:pPr>
        <w:pStyle w:val="Odstavekseznama"/>
        <w:numPr>
          <w:ilvl w:val="0"/>
          <w:numId w:val="42"/>
        </w:numPr>
        <w:tabs>
          <w:tab w:val="left" w:pos="846"/>
          <w:tab w:val="left" w:pos="1068"/>
        </w:tabs>
        <w:suppressAutoHyphens/>
        <w:jc w:val="both"/>
        <w:rPr>
          <w:rFonts w:ascii="Arial" w:hAnsi="Arial" w:cs="Arial"/>
          <w:sz w:val="20"/>
        </w:rPr>
      </w:pPr>
      <w:r w:rsidRPr="00FF476A">
        <w:rPr>
          <w:rFonts w:ascii="Arial" w:hAnsi="Arial" w:cs="Arial"/>
          <w:sz w:val="20"/>
        </w:rPr>
        <w:t xml:space="preserve">če naročnik po preverjanju kakovosti opravljenega dela (na stroške izvajalca se preverjanje izvede pri neodvisni instituciji v Sloveniji) ugotovi, da to ni izdelano v skladu s tehničnimi zahtevami naročnika. </w:t>
      </w:r>
    </w:p>
    <w:p w14:paraId="58EF11C9" w14:textId="77777777" w:rsidR="00661FF3" w:rsidRDefault="00661FF3" w:rsidP="00C83E81">
      <w:pPr>
        <w:autoSpaceDE w:val="0"/>
        <w:autoSpaceDN w:val="0"/>
        <w:adjustRightInd w:val="0"/>
        <w:jc w:val="both"/>
        <w:rPr>
          <w:rFonts w:ascii="Arial" w:hAnsi="Arial" w:cs="Arial"/>
          <w:sz w:val="20"/>
          <w:szCs w:val="20"/>
        </w:rPr>
      </w:pPr>
    </w:p>
    <w:p w14:paraId="584322F9" w14:textId="7706BF8A" w:rsidR="00C83E81" w:rsidRPr="00FF476A" w:rsidRDefault="00C83E81" w:rsidP="00C83E81">
      <w:pPr>
        <w:autoSpaceDE w:val="0"/>
        <w:autoSpaceDN w:val="0"/>
        <w:adjustRightInd w:val="0"/>
        <w:jc w:val="both"/>
        <w:rPr>
          <w:rFonts w:ascii="Arial" w:hAnsi="Arial" w:cs="Arial"/>
          <w:sz w:val="20"/>
          <w:szCs w:val="20"/>
        </w:rPr>
      </w:pPr>
      <w:r w:rsidRPr="00FF476A">
        <w:rPr>
          <w:rFonts w:ascii="Arial" w:hAnsi="Arial" w:cs="Arial"/>
          <w:sz w:val="20"/>
          <w:szCs w:val="20"/>
        </w:rPr>
        <w:t>Odpovedni rok prične teči s prvim dnem v naslednjem mesecu, ko je nasprotna stranka odpoved prejela.</w:t>
      </w:r>
    </w:p>
    <w:p w14:paraId="2A45FECF" w14:textId="77777777" w:rsidR="00C83E81" w:rsidRPr="00FF476A" w:rsidRDefault="00C83E81" w:rsidP="00C83E81">
      <w:pPr>
        <w:jc w:val="both"/>
        <w:rPr>
          <w:rFonts w:ascii="Arial" w:hAnsi="Arial" w:cs="Arial"/>
          <w:sz w:val="20"/>
          <w:szCs w:val="20"/>
        </w:rPr>
      </w:pPr>
      <w:r w:rsidRPr="00FF476A">
        <w:rPr>
          <w:rFonts w:ascii="Arial" w:hAnsi="Arial" w:cs="Arial"/>
          <w:sz w:val="20"/>
          <w:szCs w:val="20"/>
        </w:rPr>
        <w:t>Zaradi odpovedi pogodbe naročnik izvajalcu odškodninsko ni odgovoren.</w:t>
      </w:r>
    </w:p>
    <w:p w14:paraId="5A4D09B0" w14:textId="77777777" w:rsidR="00C83E81" w:rsidRDefault="00C83E81" w:rsidP="00C83E81">
      <w:pPr>
        <w:jc w:val="both"/>
        <w:rPr>
          <w:rFonts w:ascii="Arial" w:hAnsi="Arial" w:cs="Arial"/>
          <w:sz w:val="20"/>
          <w:szCs w:val="20"/>
        </w:rPr>
      </w:pPr>
    </w:p>
    <w:p w14:paraId="7A561ADB" w14:textId="472BB887" w:rsidR="00661FF3" w:rsidRPr="00661FF3" w:rsidRDefault="00661FF3" w:rsidP="00661FF3">
      <w:pPr>
        <w:widowControl w:val="0"/>
        <w:spacing w:before="240" w:after="160" w:line="259" w:lineRule="auto"/>
        <w:jc w:val="both"/>
        <w:rPr>
          <w:rFonts w:ascii="Arial" w:eastAsia="Calibri" w:hAnsi="Arial" w:cs="Arial"/>
          <w:b/>
          <w:color w:val="000000"/>
          <w:sz w:val="20"/>
          <w:szCs w:val="22"/>
          <w:lang w:eastAsia="en-US"/>
        </w:rPr>
      </w:pPr>
      <w:r>
        <w:rPr>
          <w:rFonts w:ascii="Arial" w:eastAsia="Calibri" w:hAnsi="Arial" w:cs="Arial"/>
          <w:b/>
          <w:color w:val="000000"/>
          <w:sz w:val="20"/>
          <w:szCs w:val="22"/>
          <w:lang w:eastAsia="en-US"/>
        </w:rPr>
        <w:t>X</w:t>
      </w:r>
      <w:r w:rsidR="00AD5540">
        <w:rPr>
          <w:rFonts w:ascii="Arial" w:eastAsia="Calibri" w:hAnsi="Arial" w:cs="Arial"/>
          <w:b/>
          <w:color w:val="000000"/>
          <w:sz w:val="20"/>
          <w:szCs w:val="22"/>
          <w:lang w:eastAsia="en-US"/>
        </w:rPr>
        <w:t>III</w:t>
      </w:r>
      <w:r>
        <w:rPr>
          <w:rFonts w:ascii="Arial" w:eastAsia="Calibri" w:hAnsi="Arial" w:cs="Arial"/>
          <w:b/>
          <w:color w:val="000000"/>
          <w:sz w:val="20"/>
          <w:szCs w:val="22"/>
          <w:lang w:eastAsia="en-US"/>
        </w:rPr>
        <w:t xml:space="preserve">. </w:t>
      </w:r>
      <w:r w:rsidRPr="00661FF3">
        <w:rPr>
          <w:rFonts w:ascii="Arial" w:eastAsia="Calibri" w:hAnsi="Arial" w:cs="Arial"/>
          <w:b/>
          <w:color w:val="000000"/>
          <w:sz w:val="20"/>
          <w:szCs w:val="22"/>
          <w:lang w:eastAsia="en-US"/>
        </w:rPr>
        <w:t>POGODBENA KAZEN ZARADI NEPOOBLAŠČENE UPORABE PODATKOV</w:t>
      </w:r>
    </w:p>
    <w:p w14:paraId="4AAA5825" w14:textId="08AF19D8" w:rsidR="00661FF3" w:rsidRPr="00661FF3" w:rsidRDefault="00661FF3" w:rsidP="00661FF3">
      <w:pPr>
        <w:widowControl w:val="0"/>
        <w:spacing w:after="160" w:line="259" w:lineRule="auto"/>
        <w:ind w:left="360"/>
        <w:contextualSpacing/>
        <w:jc w:val="center"/>
        <w:rPr>
          <w:rFonts w:ascii="Arial" w:eastAsia="Calibri" w:hAnsi="Arial" w:cs="Arial"/>
          <w:b/>
          <w:color w:val="000000"/>
          <w:sz w:val="20"/>
          <w:szCs w:val="22"/>
          <w:lang w:eastAsia="en-US"/>
        </w:rPr>
      </w:pPr>
      <w:r>
        <w:rPr>
          <w:rFonts w:ascii="Arial" w:eastAsia="Calibri" w:hAnsi="Arial" w:cs="Arial"/>
          <w:b/>
          <w:color w:val="000000"/>
          <w:sz w:val="20"/>
          <w:szCs w:val="22"/>
          <w:lang w:eastAsia="en-US"/>
        </w:rPr>
        <w:t>1</w:t>
      </w:r>
      <w:r w:rsidR="00AD5540">
        <w:rPr>
          <w:rFonts w:ascii="Arial" w:eastAsia="Calibri" w:hAnsi="Arial" w:cs="Arial"/>
          <w:b/>
          <w:color w:val="000000"/>
          <w:sz w:val="20"/>
          <w:szCs w:val="22"/>
          <w:lang w:eastAsia="en-US"/>
        </w:rPr>
        <w:t>7</w:t>
      </w:r>
      <w:r>
        <w:rPr>
          <w:rFonts w:ascii="Arial" w:eastAsia="Calibri" w:hAnsi="Arial" w:cs="Arial"/>
          <w:b/>
          <w:color w:val="000000"/>
          <w:sz w:val="20"/>
          <w:szCs w:val="22"/>
          <w:lang w:eastAsia="en-US"/>
        </w:rPr>
        <w:t xml:space="preserve">. </w:t>
      </w:r>
      <w:r w:rsidRPr="00661FF3">
        <w:rPr>
          <w:rFonts w:ascii="Arial" w:eastAsia="Calibri" w:hAnsi="Arial" w:cs="Arial"/>
          <w:b/>
          <w:color w:val="000000"/>
          <w:sz w:val="20"/>
          <w:szCs w:val="22"/>
          <w:lang w:eastAsia="en-US"/>
        </w:rPr>
        <w:t>člen</w:t>
      </w:r>
    </w:p>
    <w:p w14:paraId="0404551E" w14:textId="77777777" w:rsidR="00661FF3" w:rsidRPr="00661FF3" w:rsidRDefault="00661FF3" w:rsidP="00661FF3">
      <w:pPr>
        <w:spacing w:after="160" w:line="259" w:lineRule="auto"/>
        <w:ind w:left="33"/>
        <w:jc w:val="both"/>
        <w:rPr>
          <w:rFonts w:ascii="Arial" w:eastAsia="Calibri" w:hAnsi="Arial" w:cs="Arial"/>
          <w:noProof/>
          <w:color w:val="000000"/>
          <w:sz w:val="20"/>
          <w:szCs w:val="20"/>
          <w:lang w:eastAsia="en-US"/>
        </w:rPr>
      </w:pPr>
      <w:r w:rsidRPr="00661FF3">
        <w:rPr>
          <w:rFonts w:ascii="Arial" w:eastAsia="Calibri" w:hAnsi="Arial" w:cs="Arial"/>
          <w:noProof/>
          <w:color w:val="000000"/>
          <w:sz w:val="20"/>
          <w:szCs w:val="20"/>
          <w:lang w:eastAsia="en-US"/>
        </w:rPr>
        <w:t>Z namenom ohranjanja  varnega in neprekinjenega delovanja železniškega omrežja in železniških naprav, se vsem izvajalcem  in dobaviteljem prepoveduje uporaba podatkov o javni železniški infrastrukturi, ki  jih ti pridobijo v postopkih, izvedenih za namen nabave osnovnih sredstev, materiala ali storitev v druge namene,  ki niso povezani s predmetnim postopkom nabave. V primeru potrebe po uporabi tako pridobljenih podatkov o javni železniški infrastrukturi in železniških napravah za drug namen mora dobavitelj/izvajalec pridobiti predhodno pisno  soglasje  upravljavca ali lastnika  javne železniške infrastrukture.</w:t>
      </w:r>
    </w:p>
    <w:p w14:paraId="42DCDC53" w14:textId="77777777" w:rsidR="00661FF3" w:rsidRPr="00661FF3" w:rsidRDefault="00661FF3" w:rsidP="00661FF3">
      <w:pPr>
        <w:spacing w:after="160" w:line="259" w:lineRule="auto"/>
        <w:ind w:left="33"/>
        <w:jc w:val="both"/>
        <w:rPr>
          <w:rFonts w:ascii="Arial" w:eastAsia="Calibri" w:hAnsi="Arial" w:cs="Arial"/>
          <w:noProof/>
          <w:color w:val="000000"/>
          <w:sz w:val="20"/>
          <w:szCs w:val="20"/>
          <w:lang w:eastAsia="en-US"/>
        </w:rPr>
      </w:pPr>
      <w:r w:rsidRPr="00661FF3">
        <w:rPr>
          <w:rFonts w:ascii="Arial" w:eastAsia="Calibri" w:hAnsi="Arial" w:cs="Arial"/>
          <w:noProof/>
          <w:color w:val="000000"/>
          <w:sz w:val="20"/>
          <w:szCs w:val="20"/>
          <w:lang w:eastAsia="en-US"/>
        </w:rPr>
        <w:t>Nespoštovanje zgornjega določila predstavlja kršitev pogodbenih obveznosti, za katero lahko SŽ</w:t>
      </w:r>
      <w:r w:rsidRPr="00661FF3">
        <w:rPr>
          <w:rFonts w:ascii="Arial" w:eastAsia="Calibri" w:hAnsi="Arial" w:cs="Arial"/>
          <w:noProof/>
          <w:color w:val="000000"/>
          <w:sz w:val="20"/>
          <w:szCs w:val="20"/>
          <w:lang w:eastAsia="en-US"/>
        </w:rPr>
        <w:noBreakHyphen/>
        <w:t>Infrastruktura, d. o. o., uveljavlja pogodbeno kazen v višini 15 % pogodbene vrednosti tudi po prenehanju pogodbenega razmerja. Uveljavljanje pogodbene kazni ne izključuje pravice do uveljavljanja odškodnine za morebitno višjo nastalo škodo. Pravica do uveljavljanja navedenih zahtevkov obstaja tudi po prenehanju pogodbenega razmerja.</w:t>
      </w:r>
    </w:p>
    <w:p w14:paraId="16C95153" w14:textId="77777777" w:rsidR="00661FF3" w:rsidRDefault="00661FF3" w:rsidP="00C83E81">
      <w:pPr>
        <w:jc w:val="both"/>
        <w:rPr>
          <w:rFonts w:ascii="Arial" w:hAnsi="Arial" w:cs="Arial"/>
          <w:sz w:val="20"/>
          <w:szCs w:val="20"/>
        </w:rPr>
      </w:pPr>
    </w:p>
    <w:p w14:paraId="25783E15" w14:textId="77777777" w:rsidR="00661FF3" w:rsidRPr="00FF476A" w:rsidRDefault="00661FF3" w:rsidP="00C83E81">
      <w:pPr>
        <w:jc w:val="both"/>
        <w:rPr>
          <w:rFonts w:ascii="Arial" w:hAnsi="Arial" w:cs="Arial"/>
          <w:sz w:val="20"/>
          <w:szCs w:val="20"/>
        </w:rPr>
      </w:pPr>
    </w:p>
    <w:p w14:paraId="58799182" w14:textId="39595FC9" w:rsidR="00C83E81" w:rsidRPr="00E84EC2" w:rsidRDefault="00C83E81" w:rsidP="00C83E81">
      <w:pPr>
        <w:jc w:val="both"/>
        <w:rPr>
          <w:rFonts w:ascii="Arial" w:hAnsi="Arial" w:cs="Arial"/>
          <w:b/>
          <w:color w:val="0D0D0D" w:themeColor="text1" w:themeTint="F2"/>
          <w:sz w:val="20"/>
          <w:szCs w:val="20"/>
        </w:rPr>
      </w:pPr>
      <w:r w:rsidRPr="00E84EC2">
        <w:rPr>
          <w:rFonts w:ascii="Arial" w:hAnsi="Arial" w:cs="Arial"/>
          <w:b/>
          <w:color w:val="0D0D0D" w:themeColor="text1" w:themeTint="F2"/>
          <w:sz w:val="20"/>
          <w:szCs w:val="20"/>
        </w:rPr>
        <w:t>XI</w:t>
      </w:r>
      <w:r w:rsidR="00AD5540">
        <w:rPr>
          <w:rFonts w:ascii="Arial" w:hAnsi="Arial" w:cs="Arial"/>
          <w:b/>
          <w:color w:val="0D0D0D" w:themeColor="text1" w:themeTint="F2"/>
          <w:sz w:val="20"/>
          <w:szCs w:val="20"/>
        </w:rPr>
        <w:t>V</w:t>
      </w:r>
      <w:r w:rsidRPr="00E84EC2">
        <w:rPr>
          <w:rFonts w:ascii="Arial" w:hAnsi="Arial" w:cs="Arial"/>
          <w:b/>
          <w:color w:val="0D0D0D" w:themeColor="text1" w:themeTint="F2"/>
          <w:sz w:val="20"/>
          <w:szCs w:val="20"/>
        </w:rPr>
        <w:t xml:space="preserve">. PROTIKORUPCIJSKO </w:t>
      </w:r>
      <w:r w:rsidRPr="00E84EC2">
        <w:rPr>
          <w:rFonts w:ascii="Arial" w:hAnsi="Arial" w:cs="Arial"/>
          <w:b/>
          <w:sz w:val="20"/>
          <w:szCs w:val="20"/>
        </w:rPr>
        <w:t>DOLOČILO</w:t>
      </w:r>
    </w:p>
    <w:p w14:paraId="4AD009A2" w14:textId="77777777" w:rsidR="00C83E81" w:rsidRPr="00DE1B46" w:rsidRDefault="00C83E81" w:rsidP="00C83E81">
      <w:pPr>
        <w:jc w:val="center"/>
        <w:rPr>
          <w:rFonts w:ascii="Arial" w:hAnsi="Arial" w:cs="Arial"/>
          <w:b/>
          <w:sz w:val="20"/>
          <w:szCs w:val="20"/>
        </w:rPr>
      </w:pPr>
      <w:r w:rsidRPr="00DE1B46">
        <w:rPr>
          <w:rFonts w:ascii="Arial" w:hAnsi="Arial" w:cs="Arial"/>
          <w:b/>
          <w:sz w:val="20"/>
          <w:szCs w:val="20"/>
        </w:rPr>
        <w:t>1</w:t>
      </w:r>
      <w:r>
        <w:rPr>
          <w:rFonts w:ascii="Arial" w:hAnsi="Arial" w:cs="Arial"/>
          <w:b/>
          <w:sz w:val="20"/>
          <w:szCs w:val="20"/>
        </w:rPr>
        <w:t>8</w:t>
      </w:r>
      <w:r w:rsidRPr="00DE1B46">
        <w:rPr>
          <w:rFonts w:ascii="Arial" w:hAnsi="Arial" w:cs="Arial"/>
          <w:b/>
          <w:sz w:val="20"/>
          <w:szCs w:val="20"/>
        </w:rPr>
        <w:t>. člen</w:t>
      </w:r>
    </w:p>
    <w:tbl>
      <w:tblPr>
        <w:tblW w:w="9782" w:type="dxa"/>
        <w:tblInd w:w="-176" w:type="dxa"/>
        <w:tblLayout w:type="fixed"/>
        <w:tblLook w:val="0000" w:firstRow="0" w:lastRow="0" w:firstColumn="0" w:lastColumn="0" w:noHBand="0" w:noVBand="0"/>
      </w:tblPr>
      <w:tblGrid>
        <w:gridCol w:w="9782"/>
      </w:tblGrid>
      <w:tr w:rsidR="00C83E81" w:rsidRPr="00C344E3" w14:paraId="0C52D10A" w14:textId="77777777" w:rsidTr="00415B78">
        <w:trPr>
          <w:trHeight w:val="125"/>
        </w:trPr>
        <w:tc>
          <w:tcPr>
            <w:tcW w:w="9072" w:type="dxa"/>
          </w:tcPr>
          <w:p w14:paraId="29D5DB82" w14:textId="5E91E993" w:rsidR="00C83E81" w:rsidRPr="00C344E3" w:rsidRDefault="00C83E81" w:rsidP="00150044">
            <w:pPr>
              <w:jc w:val="both"/>
              <w:rPr>
                <w:rFonts w:ascii="Arial" w:hAnsi="Arial" w:cs="Arial"/>
                <w:sz w:val="20"/>
                <w:szCs w:val="20"/>
              </w:rPr>
            </w:pPr>
          </w:p>
        </w:tc>
      </w:tr>
      <w:tr w:rsidR="00C83E81" w:rsidRPr="00150044" w14:paraId="5644646E" w14:textId="77777777" w:rsidTr="00415B78">
        <w:trPr>
          <w:trHeight w:val="125"/>
        </w:trPr>
        <w:tc>
          <w:tcPr>
            <w:tcW w:w="9072" w:type="dxa"/>
          </w:tcPr>
          <w:p w14:paraId="2FA14272" w14:textId="77777777" w:rsidR="00150044" w:rsidRPr="00150044" w:rsidRDefault="00150044" w:rsidP="00150044">
            <w:pPr>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587ED8C5" w14:textId="77777777" w:rsidR="00150044" w:rsidRPr="00150044" w:rsidRDefault="00150044" w:rsidP="00150044">
            <w:pPr>
              <w:widowControl w:val="0"/>
              <w:numPr>
                <w:ilvl w:val="0"/>
                <w:numId w:val="38"/>
              </w:numPr>
              <w:ind w:firstLine="0"/>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pridobitev posla,</w:t>
            </w:r>
          </w:p>
          <w:p w14:paraId="154ED0BD" w14:textId="77777777" w:rsidR="00150044" w:rsidRPr="00150044" w:rsidRDefault="00150044" w:rsidP="00150044">
            <w:pPr>
              <w:widowControl w:val="0"/>
              <w:numPr>
                <w:ilvl w:val="0"/>
                <w:numId w:val="38"/>
              </w:numPr>
              <w:ind w:firstLine="0"/>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za sklenitev posla pod ugodnejšimi pogoji,</w:t>
            </w:r>
          </w:p>
          <w:p w14:paraId="0BAAADF7" w14:textId="77777777" w:rsidR="00150044" w:rsidRPr="00150044" w:rsidRDefault="00150044" w:rsidP="00150044">
            <w:pPr>
              <w:widowControl w:val="0"/>
              <w:numPr>
                <w:ilvl w:val="0"/>
                <w:numId w:val="38"/>
              </w:numPr>
              <w:ind w:firstLine="0"/>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za opustitev dolžnega nadzora nad izvajanjem pogodbenih obveznosti,</w:t>
            </w:r>
          </w:p>
          <w:p w14:paraId="2DE0A543" w14:textId="77777777" w:rsidR="00150044" w:rsidRPr="00150044" w:rsidRDefault="00150044" w:rsidP="00150044">
            <w:pPr>
              <w:widowControl w:val="0"/>
              <w:numPr>
                <w:ilvl w:val="0"/>
                <w:numId w:val="38"/>
              </w:numPr>
              <w:ind w:firstLine="0"/>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ter za vsako drugo ravnanje ali opustitev,</w:t>
            </w:r>
          </w:p>
          <w:p w14:paraId="1E30CE96" w14:textId="77777777" w:rsidR="00150044" w:rsidRPr="00150044" w:rsidRDefault="00150044" w:rsidP="00150044">
            <w:pPr>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s katerim je organu, ki pogodbo sklepa, povzročena škoda ali je omogočena pridobitev nedovoljene koristi predstavniku organa, drugi pogodbeni stranki ali njenemu predstavniku, zastopniku ali posredniku.</w:t>
            </w:r>
          </w:p>
          <w:p w14:paraId="517222C3" w14:textId="77777777" w:rsidR="00150044" w:rsidRPr="00150044" w:rsidRDefault="00150044" w:rsidP="00150044">
            <w:pPr>
              <w:spacing w:after="160" w:line="259" w:lineRule="auto"/>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Pogodbeni stranki sta se dolžni vzdržati vsakršnih ravnanj, ki bi na podlagi vsebine iz 1. odstavka pomenila kršitev zakonskih določil.</w:t>
            </w:r>
          </w:p>
          <w:p w14:paraId="491C1AFE" w14:textId="6F55EBE0" w:rsidR="00C83E81" w:rsidRPr="00150044" w:rsidRDefault="00150044" w:rsidP="00150044">
            <w:pPr>
              <w:spacing w:after="160" w:line="259" w:lineRule="auto"/>
              <w:jc w:val="both"/>
              <w:rPr>
                <w:rFonts w:ascii="Arial" w:hAnsi="Arial" w:cs="Arial"/>
                <w:color w:val="000000" w:themeColor="text1"/>
                <w:sz w:val="20"/>
                <w:szCs w:val="20"/>
              </w:rPr>
            </w:pPr>
            <w:r w:rsidRPr="00150044">
              <w:rPr>
                <w:rFonts w:ascii="Arial" w:eastAsia="Calibri" w:hAnsi="Arial" w:cs="Arial"/>
                <w:color w:val="000000" w:themeColor="text1"/>
                <w:sz w:val="20"/>
                <w:szCs w:val="20"/>
                <w:lang w:eastAsia="en-US"/>
              </w:rPr>
              <w:t>V primeru, da kupec ugotovi domnevni obstoj dejanskega stanja iz 1. in 2. odstavka tega člena, je dolžan sprožiti postopek ugotavljanja ničnosti pogodbe ter o tem obvestiti pristojne organe pregona.</w:t>
            </w:r>
          </w:p>
        </w:tc>
      </w:tr>
      <w:tr w:rsidR="00C83E81" w:rsidRPr="00C344E3" w14:paraId="24AD3282" w14:textId="77777777" w:rsidTr="00415B78">
        <w:trPr>
          <w:trHeight w:val="125"/>
        </w:trPr>
        <w:tc>
          <w:tcPr>
            <w:tcW w:w="9072" w:type="dxa"/>
          </w:tcPr>
          <w:p w14:paraId="18CDA7DB" w14:textId="1EBA84AC" w:rsidR="00C83E81" w:rsidRPr="00C344E3" w:rsidRDefault="00C83E81" w:rsidP="00415B78">
            <w:pPr>
              <w:jc w:val="both"/>
              <w:rPr>
                <w:rFonts w:ascii="Arial" w:hAnsi="Arial" w:cs="Arial"/>
                <w:b/>
                <w:sz w:val="20"/>
                <w:szCs w:val="20"/>
              </w:rPr>
            </w:pPr>
          </w:p>
        </w:tc>
      </w:tr>
    </w:tbl>
    <w:p w14:paraId="237776AD" w14:textId="77777777" w:rsidR="00C83E81" w:rsidRDefault="00C83E81" w:rsidP="00C83E81">
      <w:pPr>
        <w:jc w:val="both"/>
        <w:rPr>
          <w:rFonts w:ascii="Arial" w:hAnsi="Arial" w:cs="Arial"/>
          <w:sz w:val="20"/>
          <w:szCs w:val="20"/>
        </w:rPr>
      </w:pPr>
    </w:p>
    <w:p w14:paraId="39108F55" w14:textId="34BC8347" w:rsidR="00C83E81" w:rsidRPr="00150044" w:rsidRDefault="00C83E81" w:rsidP="00C83E81">
      <w:pPr>
        <w:jc w:val="both"/>
        <w:rPr>
          <w:rFonts w:ascii="Arial" w:hAnsi="Arial" w:cs="Arial"/>
          <w:b/>
          <w:color w:val="000000" w:themeColor="text1"/>
          <w:sz w:val="20"/>
          <w:szCs w:val="20"/>
        </w:rPr>
      </w:pPr>
      <w:r w:rsidRPr="00150044">
        <w:rPr>
          <w:rFonts w:ascii="Arial" w:hAnsi="Arial" w:cs="Arial"/>
          <w:b/>
          <w:color w:val="000000" w:themeColor="text1"/>
          <w:sz w:val="20"/>
          <w:szCs w:val="20"/>
        </w:rPr>
        <w:t>XV. RAZVEZNI POGOJI</w:t>
      </w:r>
    </w:p>
    <w:p w14:paraId="4B578A78" w14:textId="77777777" w:rsidR="00C83E81" w:rsidRPr="00150044" w:rsidRDefault="00C83E81" w:rsidP="00C83E81">
      <w:pPr>
        <w:jc w:val="center"/>
        <w:rPr>
          <w:rFonts w:ascii="Arial" w:hAnsi="Arial" w:cs="Arial"/>
          <w:b/>
          <w:color w:val="000000" w:themeColor="text1"/>
          <w:sz w:val="20"/>
          <w:szCs w:val="20"/>
        </w:rPr>
      </w:pPr>
      <w:r w:rsidRPr="00150044">
        <w:rPr>
          <w:rFonts w:ascii="Arial" w:hAnsi="Arial" w:cs="Arial"/>
          <w:b/>
          <w:color w:val="000000" w:themeColor="text1"/>
          <w:sz w:val="20"/>
          <w:szCs w:val="20"/>
        </w:rPr>
        <w:t>19. člen</w:t>
      </w:r>
    </w:p>
    <w:p w14:paraId="7867E838" w14:textId="77777777" w:rsidR="00C83E81" w:rsidRPr="00150044" w:rsidRDefault="00C83E81" w:rsidP="00C83E81">
      <w:pPr>
        <w:jc w:val="both"/>
        <w:rPr>
          <w:rFonts w:ascii="Arial" w:hAnsi="Arial" w:cs="Arial"/>
          <w:color w:val="000000" w:themeColor="text1"/>
          <w:sz w:val="20"/>
          <w:szCs w:val="20"/>
        </w:rPr>
      </w:pPr>
    </w:p>
    <w:p w14:paraId="34DBA8F5" w14:textId="77777777" w:rsidR="00150044" w:rsidRPr="00150044" w:rsidRDefault="00150044" w:rsidP="00150044">
      <w:pPr>
        <w:spacing w:after="160" w:line="259" w:lineRule="auto"/>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Ta pogodba je sklenjena pod razveznim pogojem, ki se uresniči v primeru izpolnitve ene od naslednjih okoliščin:</w:t>
      </w:r>
    </w:p>
    <w:p w14:paraId="69ED8DD4" w14:textId="77777777" w:rsidR="00150044" w:rsidRPr="00150044" w:rsidRDefault="00150044" w:rsidP="00150044">
      <w:pPr>
        <w:numPr>
          <w:ilvl w:val="0"/>
          <w:numId w:val="12"/>
        </w:numPr>
        <w:spacing w:after="160" w:line="259" w:lineRule="auto"/>
        <w:contextualSpacing/>
        <w:jc w:val="both"/>
        <w:rPr>
          <w:rFonts w:ascii="Arial" w:eastAsia="Calibri" w:hAnsi="Arial" w:cs="Arial"/>
          <w:color w:val="000000" w:themeColor="text1"/>
          <w:sz w:val="20"/>
          <w:szCs w:val="22"/>
          <w:lang w:eastAsia="en-US"/>
        </w:rPr>
      </w:pPr>
      <w:r w:rsidRPr="00150044">
        <w:rPr>
          <w:rFonts w:ascii="Arial" w:eastAsia="Calibri" w:hAnsi="Arial" w:cs="Arial"/>
          <w:color w:val="000000" w:themeColor="text1"/>
          <w:sz w:val="20"/>
          <w:szCs w:val="22"/>
          <w:lang w:eastAsia="en-US"/>
        </w:rPr>
        <w:t xml:space="preserve">če bo kupec seznanjen, da je sodišče s pravnomočno odločitvijo ugotovilo kršitev obveznosti delovne, </w:t>
      </w:r>
      <w:proofErr w:type="spellStart"/>
      <w:r w:rsidRPr="00150044">
        <w:rPr>
          <w:rFonts w:ascii="Arial" w:eastAsia="Calibri" w:hAnsi="Arial" w:cs="Arial"/>
          <w:color w:val="000000" w:themeColor="text1"/>
          <w:sz w:val="20"/>
          <w:szCs w:val="22"/>
          <w:lang w:eastAsia="en-US"/>
        </w:rPr>
        <w:t>okoljske</w:t>
      </w:r>
      <w:proofErr w:type="spellEnd"/>
      <w:r w:rsidRPr="00150044">
        <w:rPr>
          <w:rFonts w:ascii="Arial" w:eastAsia="Calibri" w:hAnsi="Arial" w:cs="Arial"/>
          <w:color w:val="000000" w:themeColor="text1"/>
          <w:sz w:val="20"/>
          <w:szCs w:val="22"/>
          <w:lang w:eastAsia="en-US"/>
        </w:rPr>
        <w:t xml:space="preserve"> ali socialne zakonodaje s strani prodajalca ali podizvajalca ali </w:t>
      </w:r>
    </w:p>
    <w:p w14:paraId="5966DB26" w14:textId="77777777" w:rsidR="00150044" w:rsidRPr="00150044" w:rsidRDefault="00150044" w:rsidP="00150044">
      <w:pPr>
        <w:numPr>
          <w:ilvl w:val="0"/>
          <w:numId w:val="12"/>
        </w:numPr>
        <w:spacing w:after="160" w:line="259" w:lineRule="auto"/>
        <w:contextualSpacing/>
        <w:jc w:val="both"/>
        <w:rPr>
          <w:rFonts w:ascii="Arial" w:eastAsia="Calibri" w:hAnsi="Arial" w:cs="Arial"/>
          <w:color w:val="000000" w:themeColor="text1"/>
          <w:sz w:val="20"/>
          <w:szCs w:val="22"/>
          <w:lang w:eastAsia="en-US"/>
        </w:rPr>
      </w:pPr>
      <w:r w:rsidRPr="00150044">
        <w:rPr>
          <w:rFonts w:ascii="Arial" w:eastAsia="Calibri" w:hAnsi="Arial" w:cs="Arial"/>
          <w:color w:val="000000" w:themeColor="text1"/>
          <w:sz w:val="20"/>
          <w:szCs w:val="22"/>
          <w:lang w:eastAsia="en-US"/>
        </w:rPr>
        <w:t>če bo kupec seznanjen, da je pristojni državni organ pri prodajalcu ali podizvajalcu v času izvajanja pogodbe ugotovil najmanj dve kršitvi v zvezi s:</w:t>
      </w:r>
    </w:p>
    <w:p w14:paraId="59F2388A" w14:textId="77777777" w:rsidR="00150044" w:rsidRPr="00150044" w:rsidRDefault="00150044" w:rsidP="00150044">
      <w:pPr>
        <w:numPr>
          <w:ilvl w:val="1"/>
          <w:numId w:val="12"/>
        </w:numPr>
        <w:spacing w:after="160" w:line="259" w:lineRule="auto"/>
        <w:contextualSpacing/>
        <w:jc w:val="both"/>
        <w:rPr>
          <w:rFonts w:ascii="Arial" w:eastAsia="Calibri" w:hAnsi="Arial" w:cs="Arial"/>
          <w:color w:val="000000" w:themeColor="text1"/>
          <w:sz w:val="20"/>
          <w:szCs w:val="22"/>
          <w:lang w:eastAsia="en-US"/>
        </w:rPr>
      </w:pPr>
      <w:r w:rsidRPr="00150044">
        <w:rPr>
          <w:rFonts w:ascii="Arial" w:eastAsia="Calibri" w:hAnsi="Arial" w:cs="Arial"/>
          <w:color w:val="000000" w:themeColor="text1"/>
          <w:sz w:val="20"/>
          <w:szCs w:val="22"/>
          <w:lang w:eastAsia="en-US"/>
        </w:rPr>
        <w:t xml:space="preserve">plačilom za delo, </w:t>
      </w:r>
    </w:p>
    <w:p w14:paraId="3C6FEA03" w14:textId="77777777" w:rsidR="00150044" w:rsidRPr="00150044" w:rsidRDefault="00150044" w:rsidP="00150044">
      <w:pPr>
        <w:numPr>
          <w:ilvl w:val="1"/>
          <w:numId w:val="12"/>
        </w:numPr>
        <w:spacing w:after="160" w:line="259" w:lineRule="auto"/>
        <w:contextualSpacing/>
        <w:jc w:val="both"/>
        <w:rPr>
          <w:rFonts w:ascii="Arial" w:eastAsia="Calibri" w:hAnsi="Arial" w:cs="Arial"/>
          <w:color w:val="000000" w:themeColor="text1"/>
          <w:sz w:val="20"/>
          <w:szCs w:val="22"/>
          <w:lang w:eastAsia="en-US"/>
        </w:rPr>
      </w:pPr>
      <w:r w:rsidRPr="00150044">
        <w:rPr>
          <w:rFonts w:ascii="Arial" w:eastAsia="Calibri" w:hAnsi="Arial" w:cs="Arial"/>
          <w:color w:val="000000" w:themeColor="text1"/>
          <w:sz w:val="20"/>
          <w:szCs w:val="22"/>
          <w:lang w:eastAsia="en-US"/>
        </w:rPr>
        <w:t xml:space="preserve">delovnim časom, </w:t>
      </w:r>
    </w:p>
    <w:p w14:paraId="2C7153CD" w14:textId="77777777" w:rsidR="00150044" w:rsidRPr="00150044" w:rsidRDefault="00150044" w:rsidP="00150044">
      <w:pPr>
        <w:numPr>
          <w:ilvl w:val="1"/>
          <w:numId w:val="12"/>
        </w:numPr>
        <w:spacing w:after="160" w:line="259" w:lineRule="auto"/>
        <w:contextualSpacing/>
        <w:jc w:val="both"/>
        <w:rPr>
          <w:rFonts w:ascii="Arial" w:eastAsia="Calibri" w:hAnsi="Arial" w:cs="Arial"/>
          <w:color w:val="000000" w:themeColor="text1"/>
          <w:sz w:val="20"/>
          <w:szCs w:val="22"/>
          <w:lang w:eastAsia="en-US"/>
        </w:rPr>
      </w:pPr>
      <w:r w:rsidRPr="00150044">
        <w:rPr>
          <w:rFonts w:ascii="Arial" w:eastAsia="Calibri" w:hAnsi="Arial" w:cs="Arial"/>
          <w:color w:val="000000" w:themeColor="text1"/>
          <w:sz w:val="20"/>
          <w:szCs w:val="22"/>
          <w:lang w:eastAsia="en-US"/>
        </w:rPr>
        <w:t xml:space="preserve">počitki, </w:t>
      </w:r>
    </w:p>
    <w:p w14:paraId="12A8A9BB" w14:textId="77777777" w:rsidR="00150044" w:rsidRPr="00150044" w:rsidRDefault="00150044" w:rsidP="00150044">
      <w:pPr>
        <w:numPr>
          <w:ilvl w:val="1"/>
          <w:numId w:val="12"/>
        </w:numPr>
        <w:spacing w:after="160" w:line="259" w:lineRule="auto"/>
        <w:contextualSpacing/>
        <w:jc w:val="both"/>
        <w:rPr>
          <w:rFonts w:ascii="Arial" w:eastAsia="Calibri" w:hAnsi="Arial" w:cs="Arial"/>
          <w:color w:val="000000" w:themeColor="text1"/>
          <w:sz w:val="20"/>
          <w:szCs w:val="22"/>
          <w:lang w:eastAsia="en-US"/>
        </w:rPr>
      </w:pPr>
      <w:r w:rsidRPr="00150044">
        <w:rPr>
          <w:rFonts w:ascii="Arial" w:eastAsia="Calibri" w:hAnsi="Arial" w:cs="Arial"/>
          <w:color w:val="000000" w:themeColor="text1"/>
          <w:sz w:val="20"/>
          <w:szCs w:val="22"/>
          <w:lang w:eastAsia="en-US"/>
        </w:rPr>
        <w:t xml:space="preserve">opravljanjem dela na podlagi pogodb civilnega prava kljub obstoju elementov delovnega razmerja ali v zvezi z zaposlovanjem na črno </w:t>
      </w:r>
    </w:p>
    <w:p w14:paraId="6B841EA2" w14:textId="77777777" w:rsidR="00150044" w:rsidRPr="00150044" w:rsidRDefault="00150044" w:rsidP="00150044">
      <w:pPr>
        <w:spacing w:after="160" w:line="259" w:lineRule="auto"/>
        <w:ind w:left="708"/>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in za kateri mu je bila s pravnomočno odločitvijo ali več pravnomočnimi odločitvami izrečena globa za prekršek in pod pogojem, da je od seznanitve s kršitvijo in do izteka veljavnosti pogodbe še najmanj šest mesecev.</w:t>
      </w:r>
    </w:p>
    <w:p w14:paraId="4698136E" w14:textId="77777777" w:rsidR="00150044" w:rsidRPr="00150044" w:rsidRDefault="00150044" w:rsidP="00150044">
      <w:pPr>
        <w:spacing w:after="160" w:line="259" w:lineRule="auto"/>
        <w:ind w:left="708"/>
        <w:jc w:val="both"/>
        <w:rPr>
          <w:rFonts w:ascii="Arial" w:eastAsia="Calibri" w:hAnsi="Arial" w:cs="Arial"/>
          <w:color w:val="000000" w:themeColor="text1"/>
          <w:sz w:val="20"/>
          <w:szCs w:val="20"/>
          <w:lang w:eastAsia="en-US"/>
        </w:rPr>
      </w:pPr>
      <w:r w:rsidRPr="00150044">
        <w:rPr>
          <w:rFonts w:ascii="Arial" w:eastAsia="Calibri" w:hAnsi="Arial" w:cs="Arial"/>
          <w:color w:val="000000" w:themeColor="text1"/>
          <w:sz w:val="20"/>
          <w:szCs w:val="20"/>
          <w:lang w:eastAsia="en-US"/>
        </w:rPr>
        <w:t xml:space="preserve">V primeru seznanitve </w:t>
      </w:r>
      <w:r w:rsidRPr="00150044">
        <w:rPr>
          <w:rFonts w:ascii="Arial" w:eastAsia="Calibri" w:hAnsi="Arial" w:cs="Arial"/>
          <w:color w:val="000000" w:themeColor="text1"/>
          <w:sz w:val="20"/>
          <w:szCs w:val="22"/>
          <w:lang w:eastAsia="en-US"/>
        </w:rPr>
        <w:t>kupca</w:t>
      </w:r>
      <w:r w:rsidRPr="00150044">
        <w:rPr>
          <w:rFonts w:ascii="Arial" w:eastAsia="Calibri" w:hAnsi="Arial" w:cs="Arial"/>
          <w:color w:val="000000" w:themeColor="text1"/>
          <w:sz w:val="20"/>
          <w:szCs w:val="20"/>
          <w:lang w:eastAsia="en-US"/>
        </w:rPr>
        <w:t xml:space="preserve"> s kršitvijo, bo </w:t>
      </w:r>
      <w:r w:rsidRPr="00150044">
        <w:rPr>
          <w:rFonts w:ascii="Arial" w:eastAsia="Calibri" w:hAnsi="Arial" w:cs="Arial"/>
          <w:color w:val="000000" w:themeColor="text1"/>
          <w:sz w:val="20"/>
          <w:szCs w:val="22"/>
          <w:lang w:eastAsia="en-US"/>
        </w:rPr>
        <w:t>kupec</w:t>
      </w:r>
      <w:r w:rsidRPr="00150044">
        <w:rPr>
          <w:rFonts w:ascii="Arial" w:eastAsia="Calibri" w:hAnsi="Arial" w:cs="Arial"/>
          <w:color w:val="000000" w:themeColor="text1"/>
          <w:sz w:val="20"/>
          <w:szCs w:val="20"/>
          <w:lang w:eastAsia="en-US"/>
        </w:rPr>
        <w:t xml:space="preserve"> ravnal v skladu s tretjo alinejo 4. odstavka 67. člena ZJN-3.</w:t>
      </w:r>
    </w:p>
    <w:p w14:paraId="532E3010" w14:textId="77777777" w:rsidR="00150044" w:rsidRPr="00150044" w:rsidRDefault="00150044" w:rsidP="00150044">
      <w:pPr>
        <w:spacing w:after="160" w:line="259" w:lineRule="auto"/>
        <w:jc w:val="both"/>
        <w:rPr>
          <w:rFonts w:ascii="Arial" w:eastAsia="Calibri" w:hAnsi="Arial" w:cs="Arial"/>
          <w:strike/>
          <w:color w:val="000000" w:themeColor="text1"/>
          <w:sz w:val="20"/>
          <w:szCs w:val="20"/>
          <w:lang w:eastAsia="en-US"/>
        </w:rPr>
      </w:pPr>
      <w:r w:rsidRPr="00150044">
        <w:rPr>
          <w:rFonts w:ascii="Arial" w:eastAsia="Calibri" w:hAnsi="Arial" w:cs="Arial"/>
          <w:color w:val="000000" w:themeColor="text1"/>
          <w:sz w:val="20"/>
          <w:szCs w:val="20"/>
          <w:lang w:eastAsia="en-US"/>
        </w:rPr>
        <w:t>V primeru izpolnitve okoliščine in pogojev iz prejšnjega odstavka se šteje, da je pogodba razvezana z dnem sklenitve nove pogodbe o izvedbi javnega naročila,</w:t>
      </w:r>
      <w:r w:rsidRPr="00150044">
        <w:rPr>
          <w:rFonts w:ascii="Arial" w:eastAsia="Calibri" w:hAnsi="Arial"/>
          <w:color w:val="000000" w:themeColor="text1"/>
          <w:sz w:val="20"/>
          <w:szCs w:val="22"/>
          <w:lang w:eastAsia="en-US"/>
        </w:rPr>
        <w:t xml:space="preserve"> </w:t>
      </w:r>
      <w:r w:rsidRPr="00150044">
        <w:rPr>
          <w:rFonts w:ascii="Arial" w:eastAsia="Calibri" w:hAnsi="Arial" w:cs="Arial"/>
          <w:color w:val="000000" w:themeColor="text1"/>
          <w:sz w:val="20"/>
          <w:szCs w:val="22"/>
          <w:lang w:eastAsia="en-US"/>
        </w:rPr>
        <w:t>kupec</w:t>
      </w:r>
      <w:r w:rsidRPr="00150044">
        <w:rPr>
          <w:rFonts w:ascii="Arial" w:eastAsia="Calibri" w:hAnsi="Arial" w:cs="Arial"/>
          <w:color w:val="000000" w:themeColor="text1"/>
          <w:sz w:val="20"/>
          <w:szCs w:val="20"/>
          <w:lang w:eastAsia="en-US"/>
        </w:rPr>
        <w:t xml:space="preserve"> pa mora nov postopek oddaje javnega naročila začeti nemudoma, vendar najkasneje v 60 dneh od seznanitve s kršitvijo.</w:t>
      </w:r>
    </w:p>
    <w:p w14:paraId="594351D0" w14:textId="2DF6AC22" w:rsidR="00C83E81" w:rsidRPr="00DF5034" w:rsidRDefault="00150044" w:rsidP="00150044">
      <w:pPr>
        <w:jc w:val="both"/>
        <w:rPr>
          <w:rFonts w:ascii="Arial" w:hAnsi="Arial" w:cs="Arial"/>
          <w:color w:val="000000" w:themeColor="text1"/>
          <w:sz w:val="20"/>
          <w:szCs w:val="20"/>
        </w:rPr>
      </w:pPr>
      <w:r w:rsidRPr="00DF5034">
        <w:rPr>
          <w:rFonts w:ascii="Arial" w:eastAsia="Calibri" w:hAnsi="Arial" w:cs="Arial"/>
          <w:color w:val="000000" w:themeColor="text1"/>
          <w:sz w:val="20"/>
          <w:szCs w:val="20"/>
          <w:lang w:eastAsia="en-US"/>
        </w:rPr>
        <w:t xml:space="preserve">Če </w:t>
      </w:r>
      <w:r w:rsidRPr="00DF5034">
        <w:rPr>
          <w:rFonts w:ascii="Arial" w:eastAsia="Calibri" w:hAnsi="Arial" w:cs="Arial"/>
          <w:color w:val="000000" w:themeColor="text1"/>
          <w:sz w:val="20"/>
          <w:szCs w:val="22"/>
          <w:lang w:eastAsia="en-US"/>
        </w:rPr>
        <w:t>kupec</w:t>
      </w:r>
      <w:r w:rsidRPr="00DF5034">
        <w:rPr>
          <w:rFonts w:ascii="Arial" w:eastAsia="Calibri" w:hAnsi="Arial" w:cs="Arial"/>
          <w:color w:val="000000" w:themeColor="text1"/>
          <w:sz w:val="20"/>
          <w:szCs w:val="20"/>
          <w:lang w:eastAsia="en-US"/>
        </w:rPr>
        <w:t xml:space="preserve"> v roku 60 dni od seznanitve s kršitvijo ne začne novega postopka javnega naročila, se šteje, da je pogodba razvezana šestdeseti dan od seznanitve s kršitvijo.</w:t>
      </w:r>
    </w:p>
    <w:p w14:paraId="46DD5A3D" w14:textId="77777777" w:rsidR="00150044" w:rsidRPr="00DF5034" w:rsidRDefault="00150044" w:rsidP="00C83E81">
      <w:pPr>
        <w:jc w:val="both"/>
        <w:rPr>
          <w:rFonts w:ascii="Arial" w:hAnsi="Arial" w:cs="Arial"/>
          <w:color w:val="000000" w:themeColor="text1"/>
          <w:sz w:val="20"/>
          <w:szCs w:val="20"/>
        </w:rPr>
      </w:pPr>
    </w:p>
    <w:p w14:paraId="06A681FE" w14:textId="77777777" w:rsidR="00C83E81" w:rsidRPr="00DF5034" w:rsidRDefault="00C83E81" w:rsidP="00C83E81">
      <w:pPr>
        <w:jc w:val="both"/>
        <w:rPr>
          <w:b/>
          <w:i/>
          <w:color w:val="0D0D0D" w:themeColor="text1" w:themeTint="F2"/>
        </w:rPr>
      </w:pPr>
    </w:p>
    <w:p w14:paraId="3CD59031" w14:textId="3F050BCA" w:rsidR="00C83E81" w:rsidRPr="00DF5034" w:rsidRDefault="00C83E81" w:rsidP="00C83E81">
      <w:pPr>
        <w:rPr>
          <w:rFonts w:ascii="Arial" w:hAnsi="Arial" w:cs="Arial"/>
          <w:sz w:val="20"/>
          <w:szCs w:val="20"/>
        </w:rPr>
      </w:pPr>
      <w:r w:rsidRPr="00DF5034">
        <w:rPr>
          <w:rFonts w:ascii="Arial" w:hAnsi="Arial" w:cs="Arial"/>
          <w:b/>
          <w:sz w:val="20"/>
          <w:szCs w:val="20"/>
        </w:rPr>
        <w:t>XV</w:t>
      </w:r>
      <w:r w:rsidR="00AD5540">
        <w:rPr>
          <w:rFonts w:ascii="Arial" w:hAnsi="Arial" w:cs="Arial"/>
          <w:b/>
          <w:sz w:val="20"/>
          <w:szCs w:val="20"/>
        </w:rPr>
        <w:t>I</w:t>
      </w:r>
      <w:r w:rsidRPr="00DF5034">
        <w:rPr>
          <w:rFonts w:ascii="Arial" w:hAnsi="Arial" w:cs="Arial"/>
          <w:b/>
          <w:sz w:val="20"/>
          <w:szCs w:val="20"/>
        </w:rPr>
        <w:t>. KONČNE DOLOČBE</w:t>
      </w:r>
    </w:p>
    <w:p w14:paraId="68097400" w14:textId="77777777" w:rsidR="00C83E81" w:rsidRPr="00DF5034" w:rsidRDefault="00C83E81" w:rsidP="00C83E81">
      <w:pPr>
        <w:jc w:val="center"/>
        <w:rPr>
          <w:rFonts w:ascii="Arial" w:hAnsi="Arial" w:cs="Arial"/>
          <w:b/>
          <w:sz w:val="20"/>
          <w:szCs w:val="20"/>
        </w:rPr>
      </w:pPr>
      <w:r w:rsidRPr="00DF5034">
        <w:rPr>
          <w:rFonts w:ascii="Arial" w:hAnsi="Arial" w:cs="Arial"/>
          <w:b/>
          <w:sz w:val="20"/>
          <w:szCs w:val="20"/>
        </w:rPr>
        <w:t>20. člen</w:t>
      </w:r>
    </w:p>
    <w:p w14:paraId="4DB419C9" w14:textId="77777777" w:rsidR="00C83E81" w:rsidRPr="00DF5034" w:rsidRDefault="00C83E81" w:rsidP="00C83E81">
      <w:pPr>
        <w:jc w:val="both"/>
        <w:rPr>
          <w:rFonts w:ascii="Arial" w:hAnsi="Arial" w:cs="Arial"/>
          <w:sz w:val="20"/>
          <w:szCs w:val="20"/>
        </w:rPr>
      </w:pPr>
      <w:r w:rsidRPr="00DF5034">
        <w:rPr>
          <w:rFonts w:ascii="Arial" w:hAnsi="Arial" w:cs="Arial"/>
          <w:sz w:val="20"/>
          <w:szCs w:val="20"/>
        </w:rPr>
        <w:t>Morebitne spore iz te pogodbe bosta stranki reševali sporazumno, v nasprotnem primeru pa bo spore reševalo pristojno sodišče v Ljubljani.</w:t>
      </w:r>
    </w:p>
    <w:p w14:paraId="114E228B" w14:textId="77777777" w:rsidR="00C83E81" w:rsidRPr="00DF5034" w:rsidRDefault="00C83E81" w:rsidP="00C83E81">
      <w:pPr>
        <w:jc w:val="center"/>
        <w:rPr>
          <w:rFonts w:ascii="Arial" w:hAnsi="Arial" w:cs="Arial"/>
          <w:b/>
          <w:sz w:val="20"/>
          <w:szCs w:val="20"/>
        </w:rPr>
      </w:pPr>
      <w:r w:rsidRPr="00DF5034">
        <w:rPr>
          <w:rFonts w:ascii="Arial" w:hAnsi="Arial" w:cs="Arial"/>
          <w:b/>
          <w:sz w:val="20"/>
          <w:szCs w:val="20"/>
        </w:rPr>
        <w:t>21. člen</w:t>
      </w:r>
    </w:p>
    <w:p w14:paraId="7D8FDEE5" w14:textId="10F35A58" w:rsidR="00C83E81" w:rsidRPr="00DF5034" w:rsidRDefault="00C83E81" w:rsidP="00C83E81">
      <w:pPr>
        <w:jc w:val="both"/>
        <w:rPr>
          <w:rFonts w:ascii="Arial" w:hAnsi="Arial" w:cs="Arial"/>
          <w:sz w:val="20"/>
          <w:szCs w:val="20"/>
        </w:rPr>
      </w:pPr>
      <w:r w:rsidRPr="00DF5034">
        <w:rPr>
          <w:rFonts w:ascii="Arial" w:hAnsi="Arial" w:cs="Arial"/>
          <w:sz w:val="20"/>
          <w:szCs w:val="20"/>
        </w:rPr>
        <w:t>Pogodba je sestavljena v 4 izvodih od katerih prejme izvajalec (1) en izvod, naročnik pa (3)</w:t>
      </w:r>
      <w:r w:rsidR="00DF5034">
        <w:rPr>
          <w:rFonts w:ascii="Arial" w:hAnsi="Arial" w:cs="Arial"/>
          <w:sz w:val="20"/>
          <w:szCs w:val="20"/>
        </w:rPr>
        <w:t xml:space="preserve"> </w:t>
      </w:r>
      <w:r w:rsidRPr="00DF5034">
        <w:rPr>
          <w:rFonts w:ascii="Arial" w:hAnsi="Arial" w:cs="Arial"/>
          <w:sz w:val="20"/>
          <w:szCs w:val="20"/>
        </w:rPr>
        <w:t xml:space="preserve">tri izvode. </w:t>
      </w:r>
    </w:p>
    <w:p w14:paraId="1B10B891" w14:textId="77777777" w:rsidR="00C83E81" w:rsidRPr="00DF5034" w:rsidRDefault="00C83E81" w:rsidP="00445749">
      <w:pPr>
        <w:tabs>
          <w:tab w:val="left" w:pos="6345"/>
        </w:tabs>
        <w:jc w:val="both"/>
        <w:rPr>
          <w:rFonts w:ascii="Arial" w:hAnsi="Arial" w:cs="Arial"/>
          <w:b/>
          <w:sz w:val="20"/>
          <w:szCs w:val="20"/>
        </w:rPr>
      </w:pPr>
    </w:p>
    <w:p w14:paraId="6BCDA49D" w14:textId="77777777" w:rsidR="00C83E81" w:rsidRPr="00ED3F0D" w:rsidRDefault="00C83E81" w:rsidP="00C83E81">
      <w:pPr>
        <w:jc w:val="both"/>
        <w:rPr>
          <w:rFonts w:ascii="Arial" w:hAnsi="Arial" w:cs="Arial"/>
          <w:color w:val="000000" w:themeColor="text1"/>
          <w:sz w:val="20"/>
          <w:szCs w:val="20"/>
        </w:rPr>
      </w:pPr>
      <w:r w:rsidRPr="00DF5034">
        <w:rPr>
          <w:rFonts w:ascii="Arial" w:hAnsi="Arial" w:cs="Arial"/>
          <w:color w:val="000000" w:themeColor="text1"/>
          <w:sz w:val="20"/>
          <w:szCs w:val="20"/>
        </w:rPr>
        <w:t>Priloge:</w:t>
      </w:r>
    </w:p>
    <w:p w14:paraId="4B31032F" w14:textId="77777777" w:rsidR="00C83E81" w:rsidRPr="00ED3F0D" w:rsidRDefault="00C83E81" w:rsidP="00C83E81">
      <w:pPr>
        <w:jc w:val="both"/>
        <w:rPr>
          <w:rFonts w:ascii="Arial" w:hAnsi="Arial" w:cs="Arial"/>
          <w:color w:val="000000" w:themeColor="text1"/>
          <w:sz w:val="20"/>
          <w:szCs w:val="20"/>
        </w:rPr>
      </w:pPr>
      <w:r w:rsidRPr="00ED3F0D">
        <w:rPr>
          <w:rFonts w:ascii="Arial" w:hAnsi="Arial" w:cs="Arial"/>
          <w:color w:val="000000" w:themeColor="text1"/>
          <w:sz w:val="20"/>
          <w:szCs w:val="20"/>
        </w:rPr>
        <w:t>Priloga 1: Ponudbeni predračun št. …………. z dne ……………...</w:t>
      </w:r>
    </w:p>
    <w:p w14:paraId="32540E7F" w14:textId="20F76C20" w:rsidR="00C83E81" w:rsidRPr="00ED3F0D" w:rsidRDefault="00C83E81" w:rsidP="00C83E81">
      <w:pPr>
        <w:jc w:val="both"/>
        <w:rPr>
          <w:rFonts w:ascii="Arial" w:hAnsi="Arial" w:cs="Arial"/>
          <w:sz w:val="20"/>
          <w:szCs w:val="20"/>
        </w:rPr>
      </w:pPr>
      <w:r w:rsidRPr="00ED3F0D">
        <w:rPr>
          <w:rFonts w:ascii="Arial" w:hAnsi="Arial" w:cs="Arial"/>
          <w:color w:val="000000" w:themeColor="text1"/>
          <w:sz w:val="20"/>
          <w:szCs w:val="20"/>
        </w:rPr>
        <w:t xml:space="preserve">Priloga 2: </w:t>
      </w:r>
      <w:r w:rsidRPr="00ED3F0D">
        <w:rPr>
          <w:rFonts w:ascii="Arial" w:hAnsi="Arial" w:cs="Arial"/>
          <w:sz w:val="20"/>
          <w:szCs w:val="20"/>
        </w:rPr>
        <w:t>Razpisni obrazec 1</w:t>
      </w:r>
      <w:r w:rsidR="009513FE">
        <w:rPr>
          <w:rFonts w:ascii="Arial" w:hAnsi="Arial" w:cs="Arial"/>
          <w:sz w:val="20"/>
          <w:szCs w:val="20"/>
        </w:rPr>
        <w:t>3</w:t>
      </w:r>
      <w:r w:rsidRPr="00ED3F0D">
        <w:rPr>
          <w:rFonts w:ascii="Arial" w:hAnsi="Arial" w:cs="Arial"/>
          <w:sz w:val="20"/>
          <w:szCs w:val="20"/>
        </w:rPr>
        <w:t xml:space="preserve"> – Splošne in tehnične zahteve</w:t>
      </w:r>
    </w:p>
    <w:p w14:paraId="5DBCF19B" w14:textId="77777777" w:rsidR="00C83E81" w:rsidRPr="00ED3F0D" w:rsidRDefault="00C83E81" w:rsidP="00C83E81">
      <w:pPr>
        <w:tabs>
          <w:tab w:val="left" w:pos="6345"/>
        </w:tabs>
        <w:jc w:val="both"/>
        <w:rPr>
          <w:rFonts w:ascii="Arial" w:hAnsi="Arial" w:cs="Arial"/>
          <w:b/>
          <w:sz w:val="20"/>
          <w:szCs w:val="20"/>
        </w:rPr>
      </w:pPr>
    </w:p>
    <w:tbl>
      <w:tblPr>
        <w:tblW w:w="9566" w:type="dxa"/>
        <w:tblInd w:w="-176" w:type="dxa"/>
        <w:tblLayout w:type="fixed"/>
        <w:tblLook w:val="0000" w:firstRow="0" w:lastRow="0" w:firstColumn="0" w:lastColumn="0" w:noHBand="0" w:noVBand="0"/>
      </w:tblPr>
      <w:tblGrid>
        <w:gridCol w:w="4820"/>
        <w:gridCol w:w="4746"/>
      </w:tblGrid>
      <w:tr w:rsidR="00C83E81" w:rsidRPr="00ED3F0D" w14:paraId="75C24072" w14:textId="77777777" w:rsidTr="00415B78">
        <w:tc>
          <w:tcPr>
            <w:tcW w:w="4820" w:type="dxa"/>
          </w:tcPr>
          <w:p w14:paraId="348DAE7C" w14:textId="77777777" w:rsidR="00C83E81" w:rsidRPr="00ED3F0D" w:rsidRDefault="00C83E81" w:rsidP="00415B78">
            <w:pPr>
              <w:tabs>
                <w:tab w:val="left" w:pos="716"/>
              </w:tabs>
              <w:rPr>
                <w:rFonts w:ascii="Arial" w:hAnsi="Arial" w:cs="Arial"/>
                <w:b/>
                <w:sz w:val="20"/>
                <w:szCs w:val="20"/>
              </w:rPr>
            </w:pPr>
          </w:p>
          <w:p w14:paraId="3A6BA975" w14:textId="77777777" w:rsidR="00C83E81" w:rsidRPr="00ED3F0D" w:rsidRDefault="00C83E81" w:rsidP="00415B78">
            <w:pPr>
              <w:tabs>
                <w:tab w:val="left" w:pos="716"/>
              </w:tabs>
              <w:rPr>
                <w:rFonts w:ascii="Arial" w:hAnsi="Arial" w:cs="Arial"/>
                <w:b/>
                <w:sz w:val="20"/>
                <w:szCs w:val="20"/>
              </w:rPr>
            </w:pPr>
          </w:p>
          <w:p w14:paraId="4F50C23F" w14:textId="77777777" w:rsidR="00C83E81" w:rsidRPr="00ED3F0D" w:rsidRDefault="00C83E81" w:rsidP="00415B78">
            <w:pPr>
              <w:tabs>
                <w:tab w:val="left" w:pos="716"/>
              </w:tabs>
              <w:rPr>
                <w:rFonts w:ascii="Arial" w:hAnsi="Arial" w:cs="Arial"/>
                <w:b/>
                <w:sz w:val="20"/>
                <w:szCs w:val="20"/>
              </w:rPr>
            </w:pPr>
            <w:r w:rsidRPr="00ED3F0D">
              <w:rPr>
                <w:rFonts w:ascii="Arial" w:hAnsi="Arial" w:cs="Arial"/>
                <w:b/>
                <w:sz w:val="20"/>
                <w:szCs w:val="20"/>
              </w:rPr>
              <w:t xml:space="preserve"> IZVAJALEC</w:t>
            </w:r>
          </w:p>
        </w:tc>
        <w:tc>
          <w:tcPr>
            <w:tcW w:w="4746" w:type="dxa"/>
          </w:tcPr>
          <w:p w14:paraId="6838D56F" w14:textId="77777777" w:rsidR="00C83E81" w:rsidRPr="00ED3F0D" w:rsidRDefault="00C83E81" w:rsidP="00415B78">
            <w:pPr>
              <w:rPr>
                <w:rFonts w:ascii="Arial" w:hAnsi="Arial" w:cs="Arial"/>
                <w:b/>
                <w:sz w:val="20"/>
                <w:szCs w:val="20"/>
              </w:rPr>
            </w:pPr>
          </w:p>
          <w:p w14:paraId="6760E867" w14:textId="77777777" w:rsidR="00C83E81" w:rsidRPr="00ED3F0D" w:rsidRDefault="00C83E81" w:rsidP="00415B78">
            <w:pPr>
              <w:rPr>
                <w:rFonts w:ascii="Arial" w:hAnsi="Arial" w:cs="Arial"/>
                <w:b/>
                <w:sz w:val="20"/>
                <w:szCs w:val="20"/>
              </w:rPr>
            </w:pPr>
          </w:p>
          <w:p w14:paraId="0BC09289" w14:textId="77777777" w:rsidR="00C83E81" w:rsidRPr="00ED3F0D" w:rsidRDefault="00C83E81" w:rsidP="00415B78">
            <w:pPr>
              <w:rPr>
                <w:rFonts w:ascii="Arial" w:hAnsi="Arial" w:cs="Arial"/>
                <w:b/>
                <w:sz w:val="20"/>
                <w:szCs w:val="20"/>
              </w:rPr>
            </w:pPr>
            <w:r w:rsidRPr="00ED3F0D">
              <w:rPr>
                <w:rFonts w:ascii="Arial" w:hAnsi="Arial" w:cs="Arial"/>
                <w:b/>
                <w:sz w:val="20"/>
                <w:szCs w:val="20"/>
              </w:rPr>
              <w:t>NAROČNIK</w:t>
            </w:r>
          </w:p>
        </w:tc>
      </w:tr>
      <w:tr w:rsidR="00C83E81" w:rsidRPr="00ED3F0D" w14:paraId="51822C4C" w14:textId="77777777" w:rsidTr="00415B78">
        <w:tc>
          <w:tcPr>
            <w:tcW w:w="4820" w:type="dxa"/>
            <w:vAlign w:val="bottom"/>
          </w:tcPr>
          <w:p w14:paraId="382F5BD6" w14:textId="77777777" w:rsidR="00C83E81" w:rsidRPr="00ED3F0D" w:rsidRDefault="00C83E81" w:rsidP="00415B78">
            <w:pPr>
              <w:rPr>
                <w:rFonts w:ascii="Arial" w:hAnsi="Arial" w:cs="Arial"/>
                <w:sz w:val="20"/>
                <w:szCs w:val="20"/>
              </w:rPr>
            </w:pPr>
          </w:p>
        </w:tc>
        <w:tc>
          <w:tcPr>
            <w:tcW w:w="4746" w:type="dxa"/>
          </w:tcPr>
          <w:p w14:paraId="0BE2F57D" w14:textId="77777777" w:rsidR="00C83E81" w:rsidRPr="00ED3F0D" w:rsidRDefault="00C83E81" w:rsidP="00415B78">
            <w:pPr>
              <w:rPr>
                <w:rFonts w:ascii="Arial" w:hAnsi="Arial" w:cs="Arial"/>
                <w:sz w:val="20"/>
                <w:szCs w:val="20"/>
              </w:rPr>
            </w:pPr>
          </w:p>
          <w:p w14:paraId="1CF08099" w14:textId="77777777" w:rsidR="00C83E81" w:rsidRPr="00ED3F0D" w:rsidRDefault="00C83E81" w:rsidP="00415B78">
            <w:pPr>
              <w:rPr>
                <w:rFonts w:ascii="Arial" w:hAnsi="Arial" w:cs="Arial"/>
                <w:sz w:val="20"/>
                <w:szCs w:val="20"/>
              </w:rPr>
            </w:pPr>
            <w:r w:rsidRPr="00ED3F0D">
              <w:rPr>
                <w:rFonts w:ascii="Arial" w:hAnsi="Arial" w:cs="Arial"/>
                <w:sz w:val="20"/>
                <w:szCs w:val="20"/>
              </w:rPr>
              <w:t>SŽ – Infrastruktura, d.o.o.:</w:t>
            </w:r>
          </w:p>
        </w:tc>
      </w:tr>
      <w:tr w:rsidR="00C83E81" w:rsidRPr="00ED3F0D" w14:paraId="7A7C8671" w14:textId="77777777" w:rsidTr="00415B78">
        <w:trPr>
          <w:trHeight w:val="964"/>
        </w:trPr>
        <w:tc>
          <w:tcPr>
            <w:tcW w:w="4820" w:type="dxa"/>
          </w:tcPr>
          <w:p w14:paraId="09EA3ABA" w14:textId="77777777" w:rsidR="00C83E81" w:rsidRPr="00ED3F0D" w:rsidRDefault="00C83E81" w:rsidP="00415B78">
            <w:pPr>
              <w:rPr>
                <w:rFonts w:ascii="Arial" w:hAnsi="Arial" w:cs="Arial"/>
                <w:sz w:val="20"/>
                <w:szCs w:val="20"/>
              </w:rPr>
            </w:pPr>
          </w:p>
        </w:tc>
        <w:tc>
          <w:tcPr>
            <w:tcW w:w="4746" w:type="dxa"/>
          </w:tcPr>
          <w:p w14:paraId="79DBA03F" w14:textId="77777777" w:rsidR="00C83E81" w:rsidRPr="00ED3F0D" w:rsidRDefault="00C83E81" w:rsidP="00415B78">
            <w:pPr>
              <w:rPr>
                <w:rFonts w:ascii="Arial" w:hAnsi="Arial" w:cs="Arial"/>
                <w:sz w:val="20"/>
                <w:szCs w:val="20"/>
              </w:rPr>
            </w:pPr>
            <w:r w:rsidRPr="00ED3F0D">
              <w:rPr>
                <w:rFonts w:ascii="Arial" w:hAnsi="Arial" w:cs="Arial"/>
                <w:sz w:val="20"/>
                <w:szCs w:val="20"/>
              </w:rPr>
              <w:t>Matjaž Kranjc</w:t>
            </w:r>
          </w:p>
          <w:p w14:paraId="3B780BE2" w14:textId="6166F976" w:rsidR="00C83E81" w:rsidRDefault="00DF5034" w:rsidP="00415B78">
            <w:pPr>
              <w:rPr>
                <w:rFonts w:ascii="Arial" w:hAnsi="Arial" w:cs="Arial"/>
                <w:sz w:val="20"/>
                <w:szCs w:val="20"/>
              </w:rPr>
            </w:pPr>
            <w:r>
              <w:rPr>
                <w:rFonts w:ascii="Arial" w:hAnsi="Arial" w:cs="Arial"/>
                <w:sz w:val="20"/>
                <w:szCs w:val="20"/>
              </w:rPr>
              <w:t>d</w:t>
            </w:r>
            <w:r w:rsidR="00C83E81" w:rsidRPr="00ED3F0D">
              <w:rPr>
                <w:rFonts w:ascii="Arial" w:hAnsi="Arial" w:cs="Arial"/>
                <w:sz w:val="20"/>
                <w:szCs w:val="20"/>
              </w:rPr>
              <w:t>irektor</w:t>
            </w:r>
          </w:p>
          <w:p w14:paraId="717C442B" w14:textId="77777777" w:rsidR="00DF5034" w:rsidRDefault="00DF5034" w:rsidP="00415B78">
            <w:pPr>
              <w:rPr>
                <w:rFonts w:ascii="Arial" w:hAnsi="Arial" w:cs="Arial"/>
                <w:sz w:val="20"/>
                <w:szCs w:val="20"/>
              </w:rPr>
            </w:pPr>
          </w:p>
          <w:p w14:paraId="715983ED" w14:textId="77777777" w:rsidR="00DF5034" w:rsidRPr="00DF5034" w:rsidRDefault="00DF5034" w:rsidP="00DF5034">
            <w:pPr>
              <w:rPr>
                <w:rFonts w:ascii="Arial" w:hAnsi="Arial" w:cs="Arial"/>
                <w:sz w:val="20"/>
                <w:szCs w:val="20"/>
              </w:rPr>
            </w:pPr>
            <w:r w:rsidRPr="00DF5034">
              <w:rPr>
                <w:rFonts w:ascii="Arial" w:hAnsi="Arial" w:cs="Arial"/>
                <w:sz w:val="20"/>
                <w:szCs w:val="20"/>
              </w:rPr>
              <w:t>Branka Oprešnik</w:t>
            </w:r>
          </w:p>
          <w:p w14:paraId="799F974E" w14:textId="12270965" w:rsidR="00DF5034" w:rsidRPr="00ED3F0D" w:rsidRDefault="00DF5034" w:rsidP="00DF5034">
            <w:pPr>
              <w:rPr>
                <w:rFonts w:ascii="Arial" w:hAnsi="Arial" w:cs="Arial"/>
                <w:sz w:val="20"/>
                <w:szCs w:val="20"/>
              </w:rPr>
            </w:pPr>
            <w:r w:rsidRPr="00DF5034">
              <w:rPr>
                <w:rFonts w:ascii="Arial" w:hAnsi="Arial" w:cs="Arial"/>
                <w:sz w:val="20"/>
                <w:szCs w:val="20"/>
              </w:rPr>
              <w:t>članica poslovodstva - direktorica</w:t>
            </w:r>
          </w:p>
        </w:tc>
      </w:tr>
    </w:tbl>
    <w:p w14:paraId="163E87AD" w14:textId="77777777" w:rsidR="00C83E81" w:rsidRPr="00ED3F0D" w:rsidRDefault="00C83E81" w:rsidP="00C83E81">
      <w:pPr>
        <w:spacing w:line="240" w:lineRule="exact"/>
        <w:rPr>
          <w:rFonts w:ascii="Arial" w:hAnsi="Arial" w:cs="Arial"/>
          <w:color w:val="0000FF"/>
          <w:sz w:val="20"/>
          <w:szCs w:val="20"/>
        </w:rPr>
      </w:pPr>
    </w:p>
    <w:tbl>
      <w:tblPr>
        <w:tblW w:w="9498" w:type="dxa"/>
        <w:tblInd w:w="-176" w:type="dxa"/>
        <w:tblLayout w:type="fixed"/>
        <w:tblLook w:val="0000" w:firstRow="0" w:lastRow="0" w:firstColumn="0" w:lastColumn="0" w:noHBand="0" w:noVBand="0"/>
      </w:tblPr>
      <w:tblGrid>
        <w:gridCol w:w="4820"/>
        <w:gridCol w:w="4678"/>
      </w:tblGrid>
      <w:tr w:rsidR="00C83E81" w:rsidRPr="00ED3F0D" w14:paraId="11404584" w14:textId="77777777" w:rsidTr="00415B78">
        <w:tc>
          <w:tcPr>
            <w:tcW w:w="4820" w:type="dxa"/>
          </w:tcPr>
          <w:p w14:paraId="463A421D" w14:textId="77777777" w:rsidR="00DF5034" w:rsidRDefault="00C83E81" w:rsidP="00415B78">
            <w:pPr>
              <w:spacing w:line="240" w:lineRule="exact"/>
              <w:rPr>
                <w:rFonts w:ascii="Arial" w:hAnsi="Arial" w:cs="Arial"/>
                <w:sz w:val="20"/>
                <w:szCs w:val="20"/>
              </w:rPr>
            </w:pPr>
            <w:r w:rsidRPr="00ED3F0D">
              <w:rPr>
                <w:rFonts w:ascii="Arial" w:hAnsi="Arial" w:cs="Arial"/>
                <w:sz w:val="20"/>
                <w:szCs w:val="20"/>
              </w:rPr>
              <w:t xml:space="preserve"> </w:t>
            </w:r>
          </w:p>
          <w:p w14:paraId="77E7BD9A" w14:textId="467D0BCB" w:rsidR="00C83E81" w:rsidRPr="00ED3F0D" w:rsidRDefault="00C83E81" w:rsidP="00415B78">
            <w:pPr>
              <w:spacing w:line="240" w:lineRule="exact"/>
              <w:rPr>
                <w:rFonts w:ascii="Arial" w:hAnsi="Arial" w:cs="Arial"/>
                <w:sz w:val="20"/>
                <w:szCs w:val="20"/>
              </w:rPr>
            </w:pPr>
            <w:r w:rsidRPr="00ED3F0D">
              <w:rPr>
                <w:rFonts w:ascii="Arial" w:hAnsi="Arial" w:cs="Arial"/>
                <w:sz w:val="20"/>
                <w:szCs w:val="20"/>
              </w:rPr>
              <w:t xml:space="preserve">Podpisano dne ...........................      </w:t>
            </w:r>
          </w:p>
        </w:tc>
        <w:tc>
          <w:tcPr>
            <w:tcW w:w="4678" w:type="dxa"/>
          </w:tcPr>
          <w:p w14:paraId="610D7E41" w14:textId="77777777" w:rsidR="00DF5034" w:rsidRDefault="00DF5034" w:rsidP="00415B78">
            <w:pPr>
              <w:spacing w:line="240" w:lineRule="exact"/>
              <w:rPr>
                <w:rFonts w:ascii="Arial" w:hAnsi="Arial" w:cs="Arial"/>
                <w:sz w:val="20"/>
                <w:szCs w:val="20"/>
              </w:rPr>
            </w:pPr>
          </w:p>
          <w:p w14:paraId="1061C146" w14:textId="4407246F" w:rsidR="00C83E81" w:rsidRPr="00ED3F0D" w:rsidRDefault="00C83E81" w:rsidP="00415B78">
            <w:pPr>
              <w:spacing w:line="240" w:lineRule="exact"/>
              <w:rPr>
                <w:rFonts w:ascii="Arial" w:hAnsi="Arial" w:cs="Arial"/>
                <w:sz w:val="20"/>
                <w:szCs w:val="20"/>
              </w:rPr>
            </w:pPr>
            <w:r w:rsidRPr="00ED3F0D">
              <w:rPr>
                <w:rFonts w:ascii="Arial" w:hAnsi="Arial" w:cs="Arial"/>
                <w:sz w:val="20"/>
                <w:szCs w:val="20"/>
              </w:rPr>
              <w:t>Podpisano dne ...............................</w:t>
            </w:r>
          </w:p>
        </w:tc>
      </w:tr>
    </w:tbl>
    <w:p w14:paraId="733D13B3" w14:textId="77777777" w:rsidR="00C83E81" w:rsidRDefault="00C83E81" w:rsidP="00445749">
      <w:pPr>
        <w:tabs>
          <w:tab w:val="left" w:pos="6345"/>
        </w:tabs>
        <w:jc w:val="both"/>
        <w:rPr>
          <w:rFonts w:ascii="Arial" w:hAnsi="Arial" w:cs="Arial"/>
          <w:b/>
          <w:sz w:val="20"/>
          <w:szCs w:val="20"/>
        </w:rPr>
      </w:pPr>
    </w:p>
    <w:p w14:paraId="1867F254" w14:textId="77777777" w:rsidR="00C83E81" w:rsidRDefault="00C83E81" w:rsidP="00445749">
      <w:pPr>
        <w:tabs>
          <w:tab w:val="left" w:pos="6345"/>
        </w:tabs>
        <w:jc w:val="both"/>
        <w:rPr>
          <w:rFonts w:ascii="Arial" w:hAnsi="Arial" w:cs="Arial"/>
          <w:b/>
          <w:sz w:val="20"/>
          <w:szCs w:val="20"/>
        </w:rPr>
      </w:pPr>
    </w:p>
    <w:p w14:paraId="6BC76428" w14:textId="35F458CD" w:rsidR="007757DD" w:rsidRPr="00ED3F0D" w:rsidRDefault="007757DD" w:rsidP="00661FF3">
      <w:pPr>
        <w:pageBreakBefore/>
        <w:rPr>
          <w:rFonts w:ascii="Arial" w:eastAsia="Batang" w:hAnsi="Arial" w:cs="Arial"/>
          <w:b/>
          <w:sz w:val="20"/>
          <w:szCs w:val="20"/>
          <w:lang w:eastAsia="ko-KR"/>
        </w:rPr>
      </w:pPr>
      <w:r w:rsidRPr="00ED3F0D">
        <w:rPr>
          <w:rFonts w:ascii="Arial" w:hAnsi="Arial" w:cs="Arial"/>
          <w:b/>
          <w:color w:val="0D0D0D" w:themeColor="text1" w:themeTint="F2"/>
          <w:sz w:val="20"/>
          <w:szCs w:val="20"/>
        </w:rPr>
        <w:lastRenderedPageBreak/>
        <w:t xml:space="preserve">OBRAZEC 4:  </w:t>
      </w:r>
      <w:r w:rsidRPr="00ED3F0D">
        <w:rPr>
          <w:rFonts w:ascii="Arial" w:eastAsia="Batang" w:hAnsi="Arial" w:cs="Arial"/>
          <w:b/>
          <w:color w:val="0D0D0D" w:themeColor="text1" w:themeTint="F2"/>
          <w:sz w:val="20"/>
          <w:szCs w:val="20"/>
          <w:lang w:eastAsia="ko-KR"/>
        </w:rPr>
        <w:t xml:space="preserve"> </w:t>
      </w:r>
      <w:r w:rsidRPr="00ED3F0D">
        <w:rPr>
          <w:rFonts w:ascii="Arial" w:hAnsi="Arial" w:cs="Arial"/>
          <w:b/>
          <w:color w:val="000000" w:themeColor="text1"/>
          <w:sz w:val="20"/>
        </w:rPr>
        <w:t>VZOREC GARANCIJE ZA RESNOST PONUDBE</w:t>
      </w:r>
    </w:p>
    <w:p w14:paraId="52F78EB8" w14:textId="7E2AFCFC" w:rsidR="007757DD" w:rsidRPr="00ED3F0D" w:rsidRDefault="007757DD" w:rsidP="0068592B">
      <w:pPr>
        <w:pStyle w:val="Odstavekseznama"/>
        <w:ind w:left="0"/>
        <w:jc w:val="center"/>
        <w:rPr>
          <w:rFonts w:ascii="Arial" w:hAnsi="Arial" w:cs="Arial"/>
          <w:b/>
          <w:color w:val="000000" w:themeColor="text1"/>
          <w:sz w:val="20"/>
        </w:rPr>
      </w:pPr>
    </w:p>
    <w:p w14:paraId="52384F13" w14:textId="77777777" w:rsidR="007757DD" w:rsidRPr="00ED3F0D" w:rsidRDefault="007757DD" w:rsidP="0068592B">
      <w:pPr>
        <w:pStyle w:val="Odstavekseznama"/>
        <w:ind w:left="0"/>
        <w:jc w:val="center"/>
        <w:rPr>
          <w:rFonts w:ascii="Arial" w:hAnsi="Arial" w:cs="Arial"/>
          <w:b/>
          <w:color w:val="000000" w:themeColor="text1"/>
          <w:sz w:val="20"/>
        </w:rPr>
      </w:pPr>
    </w:p>
    <w:p w14:paraId="295351EB" w14:textId="77777777" w:rsidR="0068592B" w:rsidRPr="00ED3F0D" w:rsidRDefault="0068592B" w:rsidP="0068592B">
      <w:pPr>
        <w:pStyle w:val="Odstavekseznama"/>
        <w:ind w:left="0"/>
        <w:jc w:val="both"/>
        <w:rPr>
          <w:rFonts w:ascii="Arial" w:hAnsi="Arial" w:cs="Arial"/>
          <w:color w:val="000000" w:themeColor="text1"/>
          <w:sz w:val="20"/>
        </w:rPr>
      </w:pPr>
      <w:bookmarkStart w:id="16" w:name="_Toc513809734"/>
    </w:p>
    <w:p w14:paraId="7C7A75D1"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Obrazec zavarovanje za resnost ponudbe po EPGP-758</w:t>
      </w:r>
      <w:bookmarkEnd w:id="16"/>
    </w:p>
    <w:p w14:paraId="0106BDC7" w14:textId="77777777" w:rsidR="0068592B" w:rsidRPr="00ED3F0D" w:rsidRDefault="0068592B" w:rsidP="0068592B">
      <w:pPr>
        <w:pStyle w:val="Odstavekseznama"/>
        <w:ind w:left="0"/>
        <w:jc w:val="both"/>
        <w:rPr>
          <w:rFonts w:ascii="Arial" w:hAnsi="Arial" w:cs="Arial"/>
          <w:color w:val="000000" w:themeColor="text1"/>
          <w:sz w:val="20"/>
        </w:rPr>
      </w:pPr>
    </w:p>
    <w:p w14:paraId="7AAB2FAA"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Glava s podatki o garantu (banki)</w:t>
      </w:r>
    </w:p>
    <w:p w14:paraId="14508BB1" w14:textId="77777777" w:rsidR="0068592B" w:rsidRPr="00ED3F0D" w:rsidRDefault="0068592B" w:rsidP="0068592B">
      <w:pPr>
        <w:pStyle w:val="Odstavekseznama"/>
        <w:ind w:left="0"/>
        <w:jc w:val="both"/>
        <w:rPr>
          <w:rFonts w:ascii="Arial" w:hAnsi="Arial" w:cs="Arial"/>
          <w:b/>
          <w:color w:val="000000" w:themeColor="text1"/>
          <w:sz w:val="20"/>
        </w:rPr>
      </w:pPr>
    </w:p>
    <w:p w14:paraId="710BB8C6"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 xml:space="preserve">Za: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(vpiše se upravičenca tj. izvajalca postopka javnega naročanja)</w:t>
      </w:r>
    </w:p>
    <w:p w14:paraId="69BC7BF6"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 xml:space="preserve">Datum: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(vpiše se datum izdaje)</w:t>
      </w:r>
    </w:p>
    <w:p w14:paraId="7EEC8C44" w14:textId="77777777" w:rsidR="0068592B" w:rsidRPr="00ED3F0D" w:rsidRDefault="0068592B" w:rsidP="0068592B">
      <w:pPr>
        <w:pStyle w:val="Odstavekseznama"/>
        <w:ind w:left="0"/>
        <w:jc w:val="both"/>
        <w:rPr>
          <w:rFonts w:ascii="Arial" w:hAnsi="Arial" w:cs="Arial"/>
          <w:color w:val="000000" w:themeColor="text1"/>
          <w:sz w:val="20"/>
        </w:rPr>
      </w:pPr>
    </w:p>
    <w:p w14:paraId="53CE0F3A"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VRSTA:</w:t>
      </w:r>
      <w:r w:rsidRPr="00ED3F0D">
        <w:rPr>
          <w:rFonts w:ascii="Arial" w:hAnsi="Arial" w:cs="Arial"/>
          <w:color w:val="000000" w:themeColor="text1"/>
          <w:sz w:val="20"/>
        </w:rPr>
        <w:t xml:space="preserve"> (kavcijsko zavarovanje/garancija za resnost ponudbe)</w:t>
      </w:r>
    </w:p>
    <w:p w14:paraId="232B0E19" w14:textId="77777777" w:rsidR="0068592B" w:rsidRPr="00ED3F0D" w:rsidRDefault="0068592B" w:rsidP="0068592B">
      <w:pPr>
        <w:pStyle w:val="Odstavekseznama"/>
        <w:ind w:left="0"/>
        <w:jc w:val="both"/>
        <w:rPr>
          <w:rFonts w:ascii="Arial" w:hAnsi="Arial" w:cs="Arial"/>
          <w:color w:val="000000" w:themeColor="text1"/>
          <w:sz w:val="20"/>
        </w:rPr>
      </w:pPr>
    </w:p>
    <w:p w14:paraId="45C88962"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 xml:space="preserve">ŠTEVILKA: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(vpiše se številka zavarovanja)</w:t>
      </w:r>
    </w:p>
    <w:p w14:paraId="394B4633" w14:textId="77777777" w:rsidR="0068592B" w:rsidRPr="00ED3F0D" w:rsidRDefault="0068592B" w:rsidP="0068592B">
      <w:pPr>
        <w:pStyle w:val="Odstavekseznama"/>
        <w:ind w:left="0"/>
        <w:jc w:val="both"/>
        <w:rPr>
          <w:rFonts w:ascii="Arial" w:hAnsi="Arial" w:cs="Arial"/>
          <w:color w:val="000000" w:themeColor="text1"/>
          <w:sz w:val="20"/>
        </w:rPr>
      </w:pPr>
    </w:p>
    <w:p w14:paraId="17D0E4F4"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GARANT:</w:t>
      </w:r>
      <w:r w:rsidRPr="00ED3F0D">
        <w:rPr>
          <w:rFonts w:ascii="Arial" w:hAnsi="Arial" w:cs="Arial"/>
          <w:color w:val="000000" w:themeColor="text1"/>
          <w:sz w:val="20"/>
        </w:rPr>
        <w:t xml:space="preserve">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(vpiše se ime in naslov banke v kraju izdaje)</w:t>
      </w:r>
    </w:p>
    <w:p w14:paraId="43EC10A0" w14:textId="77777777" w:rsidR="0068592B" w:rsidRPr="00ED3F0D" w:rsidRDefault="0068592B" w:rsidP="0068592B">
      <w:pPr>
        <w:pStyle w:val="Odstavekseznama"/>
        <w:ind w:left="0"/>
        <w:jc w:val="both"/>
        <w:rPr>
          <w:rFonts w:ascii="Arial" w:hAnsi="Arial" w:cs="Arial"/>
          <w:color w:val="000000" w:themeColor="text1"/>
          <w:sz w:val="20"/>
        </w:rPr>
      </w:pPr>
    </w:p>
    <w:p w14:paraId="52469581"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 xml:space="preserve">NAROČNIK: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(vpiše se ime in naslov naročnika zavarovanja/garancije, tj. kandidata oziroma ponudnika v postopku javnega naročanja)</w:t>
      </w:r>
    </w:p>
    <w:p w14:paraId="78E2455C" w14:textId="77777777" w:rsidR="0068592B" w:rsidRPr="00ED3F0D" w:rsidRDefault="0068592B" w:rsidP="0068592B">
      <w:pPr>
        <w:pStyle w:val="Odstavekseznama"/>
        <w:ind w:left="0"/>
        <w:jc w:val="both"/>
        <w:rPr>
          <w:rFonts w:ascii="Arial" w:hAnsi="Arial" w:cs="Arial"/>
          <w:color w:val="000000" w:themeColor="text1"/>
          <w:sz w:val="20"/>
        </w:rPr>
      </w:pPr>
    </w:p>
    <w:p w14:paraId="1B8BCFE9"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UPRAVIČENEC:</w:t>
      </w:r>
      <w:r w:rsidRPr="00ED3F0D">
        <w:rPr>
          <w:rFonts w:ascii="Arial" w:hAnsi="Arial" w:cs="Arial"/>
          <w:color w:val="000000" w:themeColor="text1"/>
          <w:sz w:val="20"/>
        </w:rPr>
        <w:t xml:space="preserve">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(vpiše se izvajalca postopka javnega naročanja)</w:t>
      </w:r>
    </w:p>
    <w:p w14:paraId="5DB3F04A" w14:textId="77777777" w:rsidR="0068592B" w:rsidRPr="00ED3F0D" w:rsidRDefault="0068592B" w:rsidP="0068592B">
      <w:pPr>
        <w:pStyle w:val="Odstavekseznama"/>
        <w:ind w:left="0"/>
        <w:jc w:val="both"/>
        <w:rPr>
          <w:rFonts w:ascii="Arial" w:hAnsi="Arial" w:cs="Arial"/>
          <w:color w:val="000000" w:themeColor="text1"/>
          <w:sz w:val="20"/>
        </w:rPr>
      </w:pPr>
    </w:p>
    <w:p w14:paraId="5B162E22"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 xml:space="preserve">OSNOVNI POSEL: </w:t>
      </w:r>
      <w:r w:rsidRPr="00ED3F0D">
        <w:rPr>
          <w:rFonts w:ascii="Arial" w:hAnsi="Arial" w:cs="Arial"/>
          <w:color w:val="000000" w:themeColor="text1"/>
          <w:sz w:val="20"/>
        </w:rPr>
        <w:t xml:space="preserve">obveznost naročnika zavarovanja/garancije iz njegove ponudbe, predložene v postopku javnega naročanja št. JN___________ (interna oznaka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z dne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katerega predmet je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p>
    <w:p w14:paraId="7CF4B3BA" w14:textId="77777777" w:rsidR="0068592B" w:rsidRPr="00ED3F0D" w:rsidRDefault="0068592B" w:rsidP="0068592B">
      <w:pPr>
        <w:pStyle w:val="Odstavekseznama"/>
        <w:ind w:left="0"/>
        <w:jc w:val="both"/>
        <w:rPr>
          <w:rFonts w:ascii="Arial" w:hAnsi="Arial" w:cs="Arial"/>
          <w:color w:val="000000" w:themeColor="text1"/>
          <w:sz w:val="20"/>
        </w:rPr>
      </w:pPr>
    </w:p>
    <w:p w14:paraId="529FDD8E"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 xml:space="preserve">ZNESEK IN VALUTA: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(vpiše se najvišji znesek s številko in besedo in valuto)</w:t>
      </w:r>
    </w:p>
    <w:p w14:paraId="5A037B82" w14:textId="77777777" w:rsidR="0068592B" w:rsidRPr="00ED3F0D" w:rsidRDefault="0068592B" w:rsidP="0068592B">
      <w:pPr>
        <w:pStyle w:val="Odstavekseznama"/>
        <w:ind w:left="0"/>
        <w:jc w:val="both"/>
        <w:rPr>
          <w:rFonts w:ascii="Arial" w:hAnsi="Arial" w:cs="Arial"/>
          <w:color w:val="000000" w:themeColor="text1"/>
          <w:sz w:val="20"/>
        </w:rPr>
      </w:pPr>
    </w:p>
    <w:p w14:paraId="52A60BC8"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 xml:space="preserve">LISTINE, KI JIH JE POLEG IZJAVE TREBA PRILOŽITI ZAHTEVI ZA PLAČILO IN SE IZRECNO ZAHTEVAJO V SPODNJEM BESEDILU: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(nobena/navede se listina)</w:t>
      </w:r>
    </w:p>
    <w:p w14:paraId="471EE487" w14:textId="77777777" w:rsidR="0068592B" w:rsidRPr="00ED3F0D" w:rsidRDefault="0068592B" w:rsidP="0068592B">
      <w:pPr>
        <w:pStyle w:val="Odstavekseznama"/>
        <w:ind w:left="0"/>
        <w:jc w:val="both"/>
        <w:rPr>
          <w:rFonts w:ascii="Arial" w:hAnsi="Arial" w:cs="Arial"/>
          <w:color w:val="000000" w:themeColor="text1"/>
          <w:sz w:val="20"/>
        </w:rPr>
      </w:pPr>
    </w:p>
    <w:p w14:paraId="0731E5F7"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JEZIK V ZAHTEVANIH LISTINAH:</w:t>
      </w:r>
      <w:r w:rsidRPr="00ED3F0D">
        <w:rPr>
          <w:rFonts w:ascii="Arial" w:hAnsi="Arial" w:cs="Arial"/>
          <w:color w:val="000000" w:themeColor="text1"/>
          <w:sz w:val="20"/>
        </w:rPr>
        <w:t xml:space="preserve"> slovenski</w:t>
      </w:r>
    </w:p>
    <w:p w14:paraId="204FDCD2" w14:textId="77777777" w:rsidR="0068592B" w:rsidRPr="00ED3F0D" w:rsidRDefault="0068592B" w:rsidP="0068592B">
      <w:pPr>
        <w:pStyle w:val="Odstavekseznama"/>
        <w:ind w:left="0"/>
        <w:jc w:val="both"/>
        <w:rPr>
          <w:rFonts w:ascii="Arial" w:hAnsi="Arial" w:cs="Arial"/>
          <w:color w:val="000000" w:themeColor="text1"/>
          <w:sz w:val="20"/>
        </w:rPr>
      </w:pPr>
    </w:p>
    <w:p w14:paraId="32D71E96"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OBLIKA PREDLOŽITVE:</w:t>
      </w:r>
      <w:r w:rsidRPr="00ED3F0D">
        <w:rPr>
          <w:rFonts w:ascii="Arial" w:hAnsi="Arial" w:cs="Arial"/>
          <w:color w:val="000000" w:themeColor="text1"/>
          <w:sz w:val="20"/>
        </w:rPr>
        <w:t xml:space="preserve"> v papirni obliki s priporočeno pošto ali katerokoli obliko hitre pošte ali v elektronski obliki po SWIFT sistemu na naslov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(navede se SWIFT naslova garanta)</w:t>
      </w:r>
    </w:p>
    <w:p w14:paraId="01BD201C" w14:textId="77777777" w:rsidR="0068592B" w:rsidRPr="00ED3F0D" w:rsidRDefault="0068592B" w:rsidP="0068592B">
      <w:pPr>
        <w:pStyle w:val="Odstavekseznama"/>
        <w:ind w:left="0"/>
        <w:jc w:val="both"/>
        <w:rPr>
          <w:rFonts w:ascii="Arial" w:hAnsi="Arial" w:cs="Arial"/>
          <w:color w:val="000000" w:themeColor="text1"/>
          <w:sz w:val="20"/>
        </w:rPr>
      </w:pPr>
    </w:p>
    <w:p w14:paraId="4F858DD0"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KRAJ PREDLOŽITVE:</w:t>
      </w:r>
      <w:r w:rsidRPr="00ED3F0D">
        <w:rPr>
          <w:rFonts w:ascii="Arial" w:hAnsi="Arial" w:cs="Arial"/>
          <w:color w:val="000000" w:themeColor="text1"/>
          <w:sz w:val="20"/>
        </w:rPr>
        <w:t xml:space="preserve">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519E54E2" w14:textId="77777777" w:rsidR="0068592B" w:rsidRPr="00ED3F0D" w:rsidRDefault="0068592B" w:rsidP="0068592B">
      <w:pPr>
        <w:pStyle w:val="Odstavekseznama"/>
        <w:ind w:left="0"/>
        <w:jc w:val="both"/>
        <w:rPr>
          <w:rFonts w:ascii="Arial" w:hAnsi="Arial" w:cs="Arial"/>
          <w:color w:val="000000" w:themeColor="text1"/>
          <w:sz w:val="20"/>
        </w:rPr>
      </w:pPr>
    </w:p>
    <w:p w14:paraId="422B374C"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 xml:space="preserve">DATUM VELJAVNOSTI: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DD. MM. LL (vpiše se datum, ki je naveden v razpisni dokumentaciji za oddajo predmetnega javnega naročila)</w:t>
      </w:r>
    </w:p>
    <w:p w14:paraId="0EF5263F" w14:textId="77777777" w:rsidR="0068592B" w:rsidRPr="00ED3F0D" w:rsidRDefault="0068592B" w:rsidP="0068592B">
      <w:pPr>
        <w:pStyle w:val="Odstavekseznama"/>
        <w:ind w:left="0"/>
        <w:jc w:val="both"/>
        <w:rPr>
          <w:rFonts w:ascii="Arial" w:hAnsi="Arial" w:cs="Arial"/>
          <w:color w:val="000000" w:themeColor="text1"/>
          <w:sz w:val="20"/>
        </w:rPr>
      </w:pPr>
    </w:p>
    <w:p w14:paraId="6DC8E4DF"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b/>
          <w:color w:val="000000" w:themeColor="text1"/>
          <w:sz w:val="20"/>
        </w:rPr>
        <w:t>STRANKA, KI JE DOLŽNA PLAČATI STROŠKE:</w:t>
      </w:r>
      <w:r w:rsidRPr="00ED3F0D">
        <w:rPr>
          <w:rFonts w:ascii="Arial" w:hAnsi="Arial" w:cs="Arial"/>
          <w:color w:val="000000" w:themeColor="text1"/>
          <w:sz w:val="20"/>
        </w:rPr>
        <w:t xml:space="preserve"> </w:t>
      </w:r>
      <w:r w:rsidRPr="00ED3F0D">
        <w:rPr>
          <w:rFonts w:ascii="Arial" w:hAnsi="Arial" w:cs="Arial"/>
          <w:color w:val="000000" w:themeColor="text1"/>
          <w:sz w:val="20"/>
        </w:rPr>
        <w:fldChar w:fldCharType="begin">
          <w:ffData>
            <w:name w:val="Besedilo2"/>
            <w:enabled/>
            <w:calcOnExit w:val="0"/>
            <w:textInput/>
          </w:ffData>
        </w:fldChar>
      </w:r>
      <w:r w:rsidRPr="00ED3F0D">
        <w:rPr>
          <w:rFonts w:ascii="Arial" w:hAnsi="Arial" w:cs="Arial"/>
          <w:color w:val="000000" w:themeColor="text1"/>
          <w:sz w:val="20"/>
        </w:rPr>
        <w:instrText xml:space="preserve"> FORMTEXT </w:instrText>
      </w:r>
      <w:r w:rsidRPr="00ED3F0D">
        <w:rPr>
          <w:rFonts w:ascii="Arial" w:hAnsi="Arial" w:cs="Arial"/>
          <w:color w:val="000000" w:themeColor="text1"/>
          <w:sz w:val="20"/>
        </w:rPr>
      </w:r>
      <w:r w:rsidRPr="00ED3F0D">
        <w:rPr>
          <w:rFonts w:ascii="Arial" w:hAnsi="Arial" w:cs="Arial"/>
          <w:color w:val="000000" w:themeColor="text1"/>
          <w:sz w:val="20"/>
        </w:rPr>
        <w:fldChar w:fldCharType="separate"/>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t> </w:t>
      </w:r>
      <w:r w:rsidRPr="00ED3F0D">
        <w:rPr>
          <w:rFonts w:ascii="Arial" w:hAnsi="Arial" w:cs="Arial"/>
          <w:color w:val="000000" w:themeColor="text1"/>
          <w:sz w:val="20"/>
        </w:rPr>
        <w:fldChar w:fldCharType="end"/>
      </w:r>
      <w:r w:rsidRPr="00ED3F0D">
        <w:rPr>
          <w:rFonts w:ascii="Arial" w:hAnsi="Arial" w:cs="Arial"/>
          <w:color w:val="000000" w:themeColor="text1"/>
          <w:sz w:val="20"/>
        </w:rPr>
        <w:t xml:space="preserve"> (vpiše se ime naročnika zavarovanja, tj. kandidata oziroma ponudnika v postopku javnega naročanja)</w:t>
      </w:r>
    </w:p>
    <w:p w14:paraId="4F0142BC" w14:textId="77777777" w:rsidR="0068592B" w:rsidRPr="00ED3F0D" w:rsidRDefault="0068592B" w:rsidP="0068592B">
      <w:pPr>
        <w:pStyle w:val="Odstavekseznama"/>
        <w:ind w:left="0"/>
        <w:jc w:val="both"/>
        <w:rPr>
          <w:rFonts w:ascii="Arial" w:hAnsi="Arial" w:cs="Arial"/>
          <w:b/>
          <w:color w:val="000000" w:themeColor="text1"/>
          <w:sz w:val="20"/>
        </w:rPr>
      </w:pPr>
    </w:p>
    <w:p w14:paraId="7E6A0CB8" w14:textId="77777777" w:rsidR="0068592B" w:rsidRPr="00ED3F0D" w:rsidRDefault="0068592B" w:rsidP="0068592B">
      <w:pPr>
        <w:pStyle w:val="Odstavekseznama"/>
        <w:ind w:left="0"/>
        <w:jc w:val="both"/>
        <w:rPr>
          <w:rFonts w:ascii="Arial" w:hAnsi="Arial" w:cs="Arial"/>
          <w:b/>
          <w:color w:val="000000" w:themeColor="text1"/>
          <w:sz w:val="20"/>
        </w:rPr>
      </w:pPr>
    </w:p>
    <w:p w14:paraId="4576FAA9"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07AFD24" w14:textId="77777777" w:rsidR="0068592B" w:rsidRPr="00ED3F0D" w:rsidRDefault="0068592B" w:rsidP="0068592B">
      <w:pPr>
        <w:pStyle w:val="Odstavekseznama"/>
        <w:ind w:left="0"/>
        <w:jc w:val="both"/>
        <w:rPr>
          <w:rFonts w:ascii="Arial" w:hAnsi="Arial" w:cs="Arial"/>
          <w:color w:val="000000" w:themeColor="text1"/>
          <w:sz w:val="20"/>
        </w:rPr>
      </w:pPr>
    </w:p>
    <w:p w14:paraId="094DF618"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 xml:space="preserve">Zavarovanje/garancija se lahko unovči iz naslednjih razlogov, ki morajo biti navedeni v izjavi upravičenca oziroma zahtevi za plačilo: </w:t>
      </w:r>
    </w:p>
    <w:p w14:paraId="0EE6AA0D" w14:textId="77777777" w:rsidR="0068592B" w:rsidRPr="00ED3F0D" w:rsidRDefault="0068592B" w:rsidP="006A1206">
      <w:pPr>
        <w:pStyle w:val="Odstavekseznama"/>
        <w:numPr>
          <w:ilvl w:val="0"/>
          <w:numId w:val="19"/>
        </w:numPr>
        <w:spacing w:after="160" w:line="312" w:lineRule="auto"/>
        <w:ind w:left="0"/>
        <w:contextualSpacing/>
        <w:jc w:val="both"/>
        <w:rPr>
          <w:rFonts w:ascii="Arial" w:hAnsi="Arial" w:cs="Arial"/>
          <w:color w:val="000000" w:themeColor="text1"/>
          <w:sz w:val="20"/>
        </w:rPr>
      </w:pPr>
      <w:r w:rsidRPr="00ED3F0D">
        <w:rPr>
          <w:rFonts w:ascii="Arial" w:hAnsi="Arial" w:cs="Arial"/>
          <w:color w:val="000000" w:themeColor="text1"/>
          <w:sz w:val="20"/>
        </w:rPr>
        <w:t>naročnik zavarovanja/garancije je umaknil ponudbo po poteku roka za prejem ponudb ali nedopustno spremenil ponudbo v času njene veljavnosti; ali</w:t>
      </w:r>
    </w:p>
    <w:p w14:paraId="42165D99" w14:textId="77777777" w:rsidR="0068592B" w:rsidRPr="00ED3F0D" w:rsidRDefault="0068592B" w:rsidP="006A1206">
      <w:pPr>
        <w:pStyle w:val="Odstavekseznama"/>
        <w:numPr>
          <w:ilvl w:val="0"/>
          <w:numId w:val="19"/>
        </w:numPr>
        <w:spacing w:after="160" w:line="312" w:lineRule="auto"/>
        <w:ind w:left="0"/>
        <w:contextualSpacing/>
        <w:jc w:val="both"/>
        <w:rPr>
          <w:rFonts w:ascii="Arial" w:hAnsi="Arial" w:cs="Arial"/>
          <w:color w:val="000000" w:themeColor="text1"/>
          <w:sz w:val="20"/>
        </w:rPr>
      </w:pPr>
      <w:r w:rsidRPr="00ED3F0D">
        <w:rPr>
          <w:rFonts w:ascii="Arial" w:hAnsi="Arial" w:cs="Arial"/>
          <w:color w:val="000000" w:themeColor="text1"/>
          <w:sz w:val="20"/>
        </w:rPr>
        <w:t>izbrani naročnik zavarovanja/garancije na poziv upravičenca ni podpisal pogodbe; ali</w:t>
      </w:r>
    </w:p>
    <w:p w14:paraId="6F11807F" w14:textId="77777777" w:rsidR="0068592B" w:rsidRPr="00ED3F0D" w:rsidRDefault="0068592B" w:rsidP="006A1206">
      <w:pPr>
        <w:pStyle w:val="Odstavekseznama"/>
        <w:numPr>
          <w:ilvl w:val="0"/>
          <w:numId w:val="19"/>
        </w:numPr>
        <w:spacing w:after="160" w:line="312" w:lineRule="auto"/>
        <w:ind w:left="0"/>
        <w:contextualSpacing/>
        <w:jc w:val="both"/>
        <w:rPr>
          <w:rFonts w:ascii="Arial" w:hAnsi="Arial" w:cs="Arial"/>
          <w:color w:val="000000" w:themeColor="text1"/>
          <w:sz w:val="20"/>
        </w:rPr>
      </w:pPr>
      <w:r w:rsidRPr="00ED3F0D">
        <w:rPr>
          <w:rFonts w:ascii="Arial" w:hAnsi="Arial" w:cs="Arial"/>
          <w:color w:val="000000" w:themeColor="text1"/>
          <w:sz w:val="20"/>
        </w:rPr>
        <w:t>izbrani naročnik zavarovanja/garancije ni predložil zavarovanja/garancije za dobro izvedbo pogodbenih obveznosti v skladu s pogoji naročila.</w:t>
      </w:r>
    </w:p>
    <w:p w14:paraId="0D7B7C6E" w14:textId="77777777" w:rsidR="0068592B" w:rsidRPr="00ED3F0D" w:rsidRDefault="0068592B" w:rsidP="0068592B">
      <w:pPr>
        <w:pStyle w:val="Odstavekseznama"/>
        <w:ind w:left="0"/>
        <w:jc w:val="both"/>
        <w:rPr>
          <w:rFonts w:ascii="Arial" w:hAnsi="Arial" w:cs="Arial"/>
          <w:color w:val="000000" w:themeColor="text1"/>
          <w:sz w:val="20"/>
        </w:rPr>
      </w:pPr>
    </w:p>
    <w:p w14:paraId="556137D7"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Katerokoli zahtevo za plačilo po tem zavarovanju moramo prejeti na datum veljavnosti zavarovanja ali pred njim v zgoraj navedenem kraju predložitve.</w:t>
      </w:r>
    </w:p>
    <w:p w14:paraId="0DA80F92" w14:textId="77777777" w:rsidR="0068592B" w:rsidRPr="00ED3F0D" w:rsidRDefault="0068592B" w:rsidP="0068592B">
      <w:pPr>
        <w:pStyle w:val="Odstavekseznama"/>
        <w:ind w:left="0"/>
        <w:jc w:val="both"/>
        <w:rPr>
          <w:rFonts w:ascii="Arial" w:hAnsi="Arial" w:cs="Arial"/>
          <w:color w:val="000000" w:themeColor="text1"/>
          <w:sz w:val="20"/>
        </w:rPr>
      </w:pPr>
    </w:p>
    <w:p w14:paraId="036A0D10"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Morebitne spore v zvezi s tem zavarovanjem rešuje stvarno pristojno sodišče v Ljubljani po slovenskem pravu.</w:t>
      </w:r>
    </w:p>
    <w:p w14:paraId="1683DB0F" w14:textId="77777777" w:rsidR="0068592B" w:rsidRPr="00ED3F0D" w:rsidRDefault="0068592B" w:rsidP="0068592B">
      <w:pPr>
        <w:pStyle w:val="Odstavekseznama"/>
        <w:ind w:left="0"/>
        <w:jc w:val="both"/>
        <w:rPr>
          <w:rFonts w:ascii="Arial" w:hAnsi="Arial" w:cs="Arial"/>
          <w:color w:val="000000" w:themeColor="text1"/>
          <w:sz w:val="20"/>
        </w:rPr>
      </w:pPr>
    </w:p>
    <w:p w14:paraId="5B77836C"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Za to zavarovanje/garancijo veljajo Enotna Pravila za Garancije na Poziv (EPGP) revizija iz leta 2010, izdana pri MTZ pod št. 758.</w:t>
      </w:r>
    </w:p>
    <w:p w14:paraId="12F9B030" w14:textId="77777777" w:rsidR="0068592B" w:rsidRPr="00ED3F0D" w:rsidRDefault="0068592B" w:rsidP="0068592B">
      <w:pPr>
        <w:pStyle w:val="Odstavekseznama"/>
        <w:ind w:left="0"/>
        <w:jc w:val="both"/>
        <w:rPr>
          <w:rFonts w:ascii="Arial" w:hAnsi="Arial" w:cs="Arial"/>
          <w:color w:val="000000" w:themeColor="text1"/>
          <w:sz w:val="20"/>
        </w:rPr>
      </w:pPr>
    </w:p>
    <w:p w14:paraId="0FE8CEC6" w14:textId="77777777" w:rsidR="0068592B" w:rsidRPr="00ED3F0D" w:rsidRDefault="0068592B" w:rsidP="0068592B">
      <w:pPr>
        <w:pStyle w:val="Odstavekseznama"/>
        <w:ind w:left="0"/>
        <w:jc w:val="both"/>
        <w:rPr>
          <w:rFonts w:ascii="Arial" w:hAnsi="Arial" w:cs="Arial"/>
          <w:color w:val="000000" w:themeColor="text1"/>
          <w:sz w:val="20"/>
        </w:rPr>
      </w:pP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t xml:space="preserve">                                garant</w:t>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r>
      <w:r w:rsidRPr="00ED3F0D">
        <w:rPr>
          <w:rFonts w:ascii="Arial" w:hAnsi="Arial" w:cs="Arial"/>
          <w:color w:val="000000" w:themeColor="text1"/>
          <w:sz w:val="20"/>
        </w:rPr>
        <w:tab/>
        <w:t xml:space="preserve">                                        (žig in podpis)</w:t>
      </w:r>
    </w:p>
    <w:p w14:paraId="71513148" w14:textId="77777777" w:rsidR="0068592B" w:rsidRPr="00ED3F0D" w:rsidRDefault="0068592B" w:rsidP="0068592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color w:val="00B0F0"/>
          <w:sz w:val="20"/>
        </w:rPr>
      </w:pPr>
    </w:p>
    <w:p w14:paraId="6BB29D0C" w14:textId="77777777" w:rsidR="0068592B" w:rsidRPr="00ED3F0D" w:rsidRDefault="0068592B" w:rsidP="005E77A1">
      <w:pPr>
        <w:rPr>
          <w:rFonts w:ascii="Arial" w:hAnsi="Arial" w:cs="Arial"/>
          <w:b/>
          <w:color w:val="0D0D0D" w:themeColor="text1" w:themeTint="F2"/>
          <w:sz w:val="20"/>
          <w:szCs w:val="20"/>
        </w:rPr>
      </w:pPr>
    </w:p>
    <w:p w14:paraId="2EA0CD23" w14:textId="77777777" w:rsidR="0068592B" w:rsidRPr="00ED3F0D" w:rsidRDefault="0068592B" w:rsidP="005E77A1">
      <w:pPr>
        <w:rPr>
          <w:rFonts w:ascii="Arial" w:hAnsi="Arial" w:cs="Arial"/>
          <w:b/>
          <w:color w:val="0D0D0D" w:themeColor="text1" w:themeTint="F2"/>
          <w:sz w:val="20"/>
          <w:szCs w:val="20"/>
        </w:rPr>
      </w:pPr>
    </w:p>
    <w:p w14:paraId="76B4C325" w14:textId="59C50D58" w:rsidR="00477B08" w:rsidRPr="00ED3F0D" w:rsidRDefault="00AB0501" w:rsidP="0068592B">
      <w:pPr>
        <w:pageBreakBefore/>
        <w:rPr>
          <w:rFonts w:ascii="Arial" w:eastAsia="Batang" w:hAnsi="Arial" w:cs="Arial"/>
          <w:b/>
          <w:sz w:val="20"/>
          <w:szCs w:val="20"/>
          <w:lang w:eastAsia="ko-KR"/>
        </w:rPr>
      </w:pPr>
      <w:r w:rsidRPr="00ED3F0D">
        <w:rPr>
          <w:rFonts w:ascii="Arial" w:hAnsi="Arial" w:cs="Arial"/>
          <w:b/>
          <w:color w:val="0D0D0D" w:themeColor="text1" w:themeTint="F2"/>
          <w:sz w:val="20"/>
          <w:szCs w:val="20"/>
        </w:rPr>
        <w:lastRenderedPageBreak/>
        <w:t xml:space="preserve">OBRAZEC </w:t>
      </w:r>
      <w:r w:rsidR="00CE51E8" w:rsidRPr="00ED3F0D">
        <w:rPr>
          <w:rFonts w:ascii="Arial" w:hAnsi="Arial" w:cs="Arial"/>
          <w:b/>
          <w:color w:val="0D0D0D" w:themeColor="text1" w:themeTint="F2"/>
          <w:sz w:val="20"/>
          <w:szCs w:val="20"/>
        </w:rPr>
        <w:t>5</w:t>
      </w:r>
      <w:r w:rsidRPr="00ED3F0D">
        <w:rPr>
          <w:rFonts w:ascii="Arial" w:hAnsi="Arial" w:cs="Arial"/>
          <w:b/>
          <w:color w:val="0D0D0D" w:themeColor="text1" w:themeTint="F2"/>
          <w:sz w:val="20"/>
          <w:szCs w:val="20"/>
        </w:rPr>
        <w:t>:</w:t>
      </w:r>
      <w:r w:rsidR="00E918D7" w:rsidRPr="00ED3F0D">
        <w:rPr>
          <w:rFonts w:ascii="Arial" w:hAnsi="Arial" w:cs="Arial"/>
          <w:b/>
          <w:color w:val="0D0D0D" w:themeColor="text1" w:themeTint="F2"/>
          <w:sz w:val="20"/>
          <w:szCs w:val="20"/>
        </w:rPr>
        <w:t xml:space="preserve">  </w:t>
      </w:r>
      <w:r w:rsidRPr="00ED3F0D">
        <w:rPr>
          <w:rFonts w:ascii="Arial" w:eastAsia="Batang" w:hAnsi="Arial" w:cs="Arial"/>
          <w:b/>
          <w:color w:val="0D0D0D" w:themeColor="text1" w:themeTint="F2"/>
          <w:sz w:val="20"/>
          <w:szCs w:val="20"/>
          <w:lang w:eastAsia="ko-KR"/>
        </w:rPr>
        <w:t xml:space="preserve"> </w:t>
      </w:r>
      <w:r w:rsidR="005F2B47" w:rsidRPr="00ED3F0D">
        <w:rPr>
          <w:rFonts w:ascii="Arial" w:eastAsia="Batang" w:hAnsi="Arial" w:cs="Arial"/>
          <w:b/>
          <w:sz w:val="20"/>
          <w:szCs w:val="20"/>
          <w:lang w:eastAsia="ko-KR"/>
        </w:rPr>
        <w:t>Z</w:t>
      </w:r>
      <w:r w:rsidR="00477B08" w:rsidRPr="00ED3F0D">
        <w:rPr>
          <w:rFonts w:ascii="Arial" w:eastAsia="Batang" w:hAnsi="Arial" w:cs="Arial"/>
          <w:b/>
          <w:sz w:val="20"/>
          <w:szCs w:val="20"/>
          <w:lang w:eastAsia="ko-KR"/>
        </w:rPr>
        <w:t>avarovanje za dobro izvedbo pogodbenih obveznosti</w:t>
      </w:r>
      <w:r w:rsidR="00CB655D" w:rsidRPr="00ED3F0D">
        <w:rPr>
          <w:rFonts w:ascii="Arial" w:eastAsia="Batang" w:hAnsi="Arial" w:cs="Arial"/>
          <w:b/>
          <w:sz w:val="20"/>
          <w:szCs w:val="20"/>
          <w:lang w:eastAsia="ko-KR"/>
        </w:rPr>
        <w:t xml:space="preserve">                </w:t>
      </w:r>
      <w:r w:rsidR="00960A1F" w:rsidRPr="00ED3F0D">
        <w:rPr>
          <w:rFonts w:ascii="Arial" w:eastAsia="Batang" w:hAnsi="Arial" w:cs="Arial"/>
          <w:b/>
          <w:sz w:val="20"/>
          <w:szCs w:val="20"/>
          <w:lang w:eastAsia="ko-KR"/>
        </w:rPr>
        <w:t xml:space="preserve">      </w:t>
      </w:r>
      <w:r w:rsidR="00CB655D" w:rsidRPr="00ED3F0D">
        <w:rPr>
          <w:rFonts w:ascii="Arial" w:eastAsia="Batang" w:hAnsi="Arial" w:cs="Arial"/>
          <w:b/>
          <w:sz w:val="20"/>
          <w:szCs w:val="20"/>
          <w:lang w:eastAsia="ko-KR"/>
        </w:rPr>
        <w:t>VZOREC</w:t>
      </w:r>
    </w:p>
    <w:p w14:paraId="0FAF608D" w14:textId="77777777" w:rsidR="00902FE2" w:rsidRPr="00ED3F0D" w:rsidRDefault="00902FE2" w:rsidP="003E2E91">
      <w:pPr>
        <w:pStyle w:val="Odstavekseznama"/>
        <w:autoSpaceDE w:val="0"/>
        <w:autoSpaceDN w:val="0"/>
        <w:adjustRightInd w:val="0"/>
        <w:ind w:left="0"/>
        <w:rPr>
          <w:rFonts w:ascii="Arial" w:hAnsi="Arial" w:cs="Arial"/>
          <w:b/>
          <w:sz w:val="20"/>
        </w:rPr>
      </w:pPr>
    </w:p>
    <w:p w14:paraId="67D773AB" w14:textId="0B88D2D6" w:rsidR="005E77A1" w:rsidRPr="00ED3F0D" w:rsidRDefault="005E77A1" w:rsidP="005E77A1">
      <w:pPr>
        <w:jc w:val="center"/>
        <w:rPr>
          <w:rFonts w:ascii="Arial" w:hAnsi="Arial" w:cs="Arial"/>
          <w:b/>
          <w:color w:val="0D0D0D"/>
          <w:sz w:val="20"/>
          <w:szCs w:val="20"/>
        </w:rPr>
      </w:pPr>
    </w:p>
    <w:p w14:paraId="54667B19" w14:textId="77777777" w:rsidR="007757DD" w:rsidRPr="00ED3F0D" w:rsidRDefault="007757DD" w:rsidP="007757DD">
      <w:pPr>
        <w:spacing w:after="160"/>
        <w:rPr>
          <w:rFonts w:ascii="Arial" w:hAnsi="Arial" w:cs="Arial"/>
          <w:b/>
          <w:sz w:val="20"/>
          <w:szCs w:val="20"/>
        </w:rPr>
      </w:pPr>
      <w:r w:rsidRPr="00ED3F0D">
        <w:rPr>
          <w:rFonts w:ascii="Arial" w:hAnsi="Arial" w:cs="Arial"/>
          <w:b/>
          <w:sz w:val="20"/>
          <w:szCs w:val="20"/>
        </w:rPr>
        <w:t>Naziv, naslov in SWIFT ključ banke</w:t>
      </w:r>
    </w:p>
    <w:p w14:paraId="7A8D5375" w14:textId="77777777" w:rsidR="007757DD" w:rsidRPr="00ED3F0D" w:rsidRDefault="007757DD" w:rsidP="007757DD">
      <w:pPr>
        <w:spacing w:after="160"/>
        <w:rPr>
          <w:rFonts w:ascii="Arial" w:hAnsi="Arial" w:cs="Arial"/>
          <w:sz w:val="20"/>
          <w:szCs w:val="20"/>
          <w:u w:val="dotted"/>
          <w:shd w:val="clear" w:color="auto" w:fill="FFFFCC"/>
        </w:rPr>
      </w:pP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p>
    <w:p w14:paraId="1AC7A67E" w14:textId="77777777" w:rsidR="007757DD" w:rsidRPr="00ED3F0D" w:rsidRDefault="007757DD" w:rsidP="007757DD">
      <w:pPr>
        <w:spacing w:after="160"/>
        <w:rPr>
          <w:rFonts w:ascii="Arial" w:hAnsi="Arial" w:cs="Arial"/>
          <w:sz w:val="20"/>
          <w:szCs w:val="20"/>
          <w:u w:val="dotted"/>
          <w:shd w:val="clear" w:color="auto" w:fill="FFFFCC"/>
        </w:rPr>
      </w:pP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p>
    <w:p w14:paraId="784AF454" w14:textId="77777777" w:rsidR="007757DD" w:rsidRPr="00ED3F0D" w:rsidRDefault="007757DD" w:rsidP="007757DD">
      <w:pPr>
        <w:spacing w:after="160"/>
        <w:rPr>
          <w:rFonts w:ascii="Arial" w:hAnsi="Arial" w:cs="Arial"/>
          <w:sz w:val="20"/>
          <w:szCs w:val="20"/>
          <w:u w:val="dotted"/>
          <w:shd w:val="clear" w:color="auto" w:fill="FFFFCC"/>
        </w:rPr>
      </w:pP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p>
    <w:p w14:paraId="6E8C426F" w14:textId="77777777" w:rsidR="007757DD" w:rsidRPr="00ED3F0D" w:rsidRDefault="007757DD" w:rsidP="007757DD">
      <w:pPr>
        <w:spacing w:after="160"/>
        <w:rPr>
          <w:rFonts w:ascii="Arial" w:hAnsi="Arial" w:cs="Arial"/>
          <w:b/>
          <w:sz w:val="20"/>
          <w:szCs w:val="20"/>
        </w:rPr>
      </w:pPr>
      <w:r w:rsidRPr="00ED3F0D">
        <w:rPr>
          <w:rFonts w:ascii="Arial" w:hAnsi="Arial" w:cs="Arial"/>
          <w:b/>
          <w:sz w:val="20"/>
          <w:szCs w:val="20"/>
        </w:rPr>
        <w:t>Naziv in naslov naročnika javnega naročila</w:t>
      </w:r>
    </w:p>
    <w:p w14:paraId="15DD8959" w14:textId="77777777" w:rsidR="007757DD" w:rsidRPr="00ED3F0D" w:rsidRDefault="007757DD" w:rsidP="007757DD">
      <w:pPr>
        <w:spacing w:after="160"/>
        <w:rPr>
          <w:rFonts w:ascii="Arial" w:hAnsi="Arial" w:cs="Arial"/>
          <w:sz w:val="20"/>
          <w:szCs w:val="20"/>
        </w:rPr>
      </w:pPr>
      <w:r w:rsidRPr="00ED3F0D">
        <w:rPr>
          <w:rFonts w:ascii="Arial" w:hAnsi="Arial" w:cs="Arial"/>
          <w:sz w:val="20"/>
          <w:szCs w:val="20"/>
        </w:rPr>
        <w:t>SŽ – Infrastruktura, d.o.o.</w:t>
      </w:r>
    </w:p>
    <w:p w14:paraId="6EEAD9E5" w14:textId="77777777" w:rsidR="007757DD" w:rsidRPr="00ED3F0D" w:rsidRDefault="007757DD" w:rsidP="007757DD">
      <w:pPr>
        <w:spacing w:after="160"/>
        <w:rPr>
          <w:rFonts w:ascii="Arial" w:hAnsi="Arial" w:cs="Arial"/>
          <w:sz w:val="20"/>
          <w:szCs w:val="20"/>
        </w:rPr>
      </w:pPr>
      <w:r w:rsidRPr="00ED3F0D">
        <w:rPr>
          <w:rFonts w:ascii="Arial" w:hAnsi="Arial" w:cs="Arial"/>
          <w:sz w:val="20"/>
          <w:szCs w:val="20"/>
        </w:rPr>
        <w:t>Kolodvorska 11</w:t>
      </w:r>
    </w:p>
    <w:p w14:paraId="42B619BB" w14:textId="77777777" w:rsidR="007757DD" w:rsidRPr="00ED3F0D" w:rsidRDefault="007757DD" w:rsidP="007757DD">
      <w:pPr>
        <w:spacing w:after="160"/>
        <w:rPr>
          <w:rFonts w:ascii="Arial" w:hAnsi="Arial" w:cs="Arial"/>
          <w:sz w:val="20"/>
          <w:szCs w:val="20"/>
        </w:rPr>
      </w:pPr>
      <w:r w:rsidRPr="00ED3F0D">
        <w:rPr>
          <w:rFonts w:ascii="Arial" w:hAnsi="Arial" w:cs="Arial"/>
          <w:sz w:val="20"/>
          <w:szCs w:val="20"/>
        </w:rPr>
        <w:t>1000 Ljubljana</w:t>
      </w:r>
    </w:p>
    <w:p w14:paraId="5F05F85E" w14:textId="77777777" w:rsidR="007757DD" w:rsidRPr="00ED3F0D" w:rsidRDefault="007757DD" w:rsidP="007757DD">
      <w:pPr>
        <w:spacing w:after="160"/>
        <w:rPr>
          <w:rFonts w:ascii="Arial" w:hAnsi="Arial" w:cs="Arial"/>
          <w:b/>
          <w:sz w:val="20"/>
          <w:szCs w:val="20"/>
        </w:rPr>
      </w:pPr>
      <w:r w:rsidRPr="00ED3F0D">
        <w:rPr>
          <w:rFonts w:ascii="Arial" w:hAnsi="Arial" w:cs="Arial"/>
          <w:b/>
          <w:sz w:val="20"/>
          <w:szCs w:val="20"/>
        </w:rPr>
        <w:t>Datum izdaje zavarovanja</w:t>
      </w:r>
    </w:p>
    <w:p w14:paraId="03161B66" w14:textId="77777777" w:rsidR="007757DD" w:rsidRPr="00ED3F0D" w:rsidRDefault="007757DD" w:rsidP="007757DD">
      <w:pPr>
        <w:spacing w:after="160"/>
        <w:rPr>
          <w:rFonts w:ascii="Arial" w:hAnsi="Arial" w:cs="Arial"/>
          <w:sz w:val="20"/>
          <w:szCs w:val="20"/>
          <w:u w:val="dotted"/>
          <w:shd w:val="clear" w:color="auto" w:fill="FFFFCC"/>
        </w:rPr>
      </w:pP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p>
    <w:p w14:paraId="0225C517"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Vrsta garancije:</w:t>
      </w:r>
      <w:r w:rsidRPr="00ED3F0D">
        <w:rPr>
          <w:rFonts w:ascii="Arial" w:hAnsi="Arial" w:cs="Arial"/>
          <w:sz w:val="20"/>
          <w:szCs w:val="20"/>
        </w:rPr>
        <w:t xml:space="preserve"> bančna garancija za dobro izvedbo pogodbenih obveznosti</w:t>
      </w:r>
    </w:p>
    <w:p w14:paraId="7E06BD33"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 xml:space="preserve">Številka garancije: </w:t>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b/>
          <w:sz w:val="20"/>
          <w:szCs w:val="20"/>
        </w:rPr>
        <w:t xml:space="preserve"> </w:t>
      </w:r>
      <w:r w:rsidRPr="00ED3F0D">
        <w:rPr>
          <w:rFonts w:ascii="Arial" w:hAnsi="Arial" w:cs="Arial"/>
          <w:sz w:val="20"/>
          <w:szCs w:val="20"/>
        </w:rPr>
        <w:t>(vpiše se številka zavarovanja)</w:t>
      </w:r>
    </w:p>
    <w:p w14:paraId="6395470E"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Garant:</w:t>
      </w:r>
      <w:r w:rsidRPr="00ED3F0D">
        <w:rPr>
          <w:rFonts w:ascii="Arial" w:hAnsi="Arial" w:cs="Arial"/>
          <w:sz w:val="20"/>
          <w:szCs w:val="20"/>
        </w:rPr>
        <w:t xml:space="preserve"> </w:t>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sz w:val="20"/>
          <w:szCs w:val="20"/>
        </w:rPr>
        <w:t xml:space="preserve"> (vpiše se ime in naslov banke v kraju izdaje)</w:t>
      </w:r>
    </w:p>
    <w:p w14:paraId="70D3CE42"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 xml:space="preserve">NAROČNIK: </w:t>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color w:val="000000"/>
          <w:sz w:val="20"/>
          <w:szCs w:val="20"/>
          <w:shd w:val="clear" w:color="auto" w:fill="D9D9D9"/>
        </w:rPr>
        <w:tab/>
      </w:r>
      <w:r w:rsidRPr="00ED3F0D">
        <w:rPr>
          <w:rFonts w:ascii="Arial" w:hAnsi="Arial" w:cs="Arial"/>
          <w:b/>
          <w:sz w:val="20"/>
          <w:szCs w:val="20"/>
        </w:rPr>
        <w:t xml:space="preserve"> </w:t>
      </w:r>
      <w:r w:rsidRPr="00ED3F0D">
        <w:rPr>
          <w:rFonts w:ascii="Arial" w:hAnsi="Arial" w:cs="Arial"/>
          <w:sz w:val="20"/>
          <w:szCs w:val="20"/>
        </w:rPr>
        <w:t>(vpiše se ime in naslov naročnika zavarovanja, tj. v postopku javnega naročanja izbranega ponudnika)</w:t>
      </w:r>
    </w:p>
    <w:p w14:paraId="089CA295"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UPRAVIČENEC:</w:t>
      </w:r>
      <w:r w:rsidRPr="00ED3F0D">
        <w:rPr>
          <w:rFonts w:ascii="Arial" w:hAnsi="Arial" w:cs="Arial"/>
          <w:sz w:val="20"/>
          <w:szCs w:val="20"/>
        </w:rPr>
        <w:t xml:space="preserve">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(vpiše se naročnika javnega naročila)</w:t>
      </w:r>
    </w:p>
    <w:p w14:paraId="7C15D11E"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 xml:space="preserve">OSNOVNI POSEL: </w:t>
      </w:r>
      <w:r w:rsidRPr="00ED3F0D">
        <w:rPr>
          <w:rFonts w:ascii="Arial" w:hAnsi="Arial" w:cs="Arial"/>
          <w:sz w:val="20"/>
          <w:szCs w:val="20"/>
        </w:rPr>
        <w:t xml:space="preserve">obveznost naročnika zavarovanja iz pogodbe št.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z dne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(vpiše se številko in datum pogodbe o izvedbi javnega naročila, sklenjene na podlagi postopka z oznako XXXXXX) za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(vpiše se predmet javnega naročila)</w:t>
      </w:r>
    </w:p>
    <w:p w14:paraId="6C04656E"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 xml:space="preserve">ZNESEK IN VALUTA: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(vpiše se najvišji znesek s številko in besedo ter valuta)</w:t>
      </w:r>
    </w:p>
    <w:p w14:paraId="7FB41EC6"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 xml:space="preserve">LISTINE, KI JIH JE POLEG IZJAVE TREBA PRILOŽITI ZAHTEVI ZA PLAČILO IN SE IZRECNO ZAHTEVAJO V SPODNJEM BESEDILU: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(nobena/navede se listina)</w:t>
      </w:r>
    </w:p>
    <w:p w14:paraId="3C0D8ED6"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JEZIK V ZAHTEVANIH LISTINAH:</w:t>
      </w:r>
      <w:r w:rsidRPr="00ED3F0D">
        <w:rPr>
          <w:rFonts w:ascii="Arial" w:hAnsi="Arial" w:cs="Arial"/>
          <w:sz w:val="20"/>
          <w:szCs w:val="20"/>
        </w:rPr>
        <w:t xml:space="preserve"> slovenski</w:t>
      </w:r>
    </w:p>
    <w:p w14:paraId="6F2D79C9"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OBLIKA PREDLOŽITVE:</w:t>
      </w:r>
      <w:r w:rsidRPr="00ED3F0D">
        <w:rPr>
          <w:rFonts w:ascii="Arial" w:hAnsi="Arial" w:cs="Arial"/>
          <w:sz w:val="20"/>
          <w:szCs w:val="20"/>
        </w:rPr>
        <w:t xml:space="preserve"> v papirni obliki s priporočeno pošto ali katerokoli obliko hitre pošte ali v elektronski obliki po SWIFT sistemu na naslov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(navede se SWIFT naslova garanta)</w:t>
      </w:r>
    </w:p>
    <w:p w14:paraId="3EA61040"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KRAJ PREDLOŽITVE:</w:t>
      </w:r>
      <w:r w:rsidRPr="00ED3F0D">
        <w:rPr>
          <w:rFonts w:ascii="Arial" w:hAnsi="Arial" w:cs="Arial"/>
          <w:sz w:val="20"/>
          <w:szCs w:val="20"/>
        </w:rPr>
        <w:t xml:space="preserve">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(garant vpiše naslov podružnice, kjer se opravi predložitev papirnih listin, ali elektronski naslov za predložitev v elektronski obliki, kot na primer garantov SWIFT naslov) </w:t>
      </w:r>
    </w:p>
    <w:p w14:paraId="03CA4763"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sz w:val="20"/>
          <w:szCs w:val="20"/>
        </w:rPr>
        <w:t>Ne glede na navedeno, se predložitev papirnih listin lahko opravi v katerikoli podružnici garanta na območju Republike Slovenije.</w:t>
      </w:r>
      <w:r w:rsidRPr="00ED3F0D" w:rsidDel="00D4087F">
        <w:rPr>
          <w:rFonts w:ascii="Arial" w:hAnsi="Arial" w:cs="Arial"/>
          <w:sz w:val="20"/>
          <w:szCs w:val="20"/>
        </w:rPr>
        <w:t xml:space="preserve"> </w:t>
      </w:r>
    </w:p>
    <w:p w14:paraId="0221562B"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 xml:space="preserve">DATUM VELJAVNOSTI: </w:t>
      </w:r>
      <w:r w:rsidRPr="00ED3F0D">
        <w:rPr>
          <w:rFonts w:ascii="Arial" w:hAnsi="Arial" w:cs="Arial"/>
          <w:sz w:val="20"/>
          <w:szCs w:val="20"/>
        </w:rPr>
        <w:fldChar w:fldCharType="begin">
          <w:ffData>
            <w:name w:val="Besedilo2"/>
            <w:enabled/>
            <w:calcOnExit w:val="0"/>
            <w:textInput>
              <w:default w:val="DD. MM. LLLL"/>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DD. MM. LLLL</w:t>
      </w:r>
      <w:r w:rsidRPr="00ED3F0D">
        <w:rPr>
          <w:rFonts w:ascii="Arial" w:hAnsi="Arial" w:cs="Arial"/>
          <w:sz w:val="20"/>
          <w:szCs w:val="20"/>
        </w:rPr>
        <w:fldChar w:fldCharType="end"/>
      </w:r>
      <w:r w:rsidRPr="00ED3F0D">
        <w:rPr>
          <w:rFonts w:ascii="Arial" w:hAnsi="Arial" w:cs="Arial"/>
          <w:sz w:val="20"/>
          <w:szCs w:val="20"/>
        </w:rPr>
        <w:t xml:space="preserve"> (vpiše se datum zapadlosti zavarovanja)</w:t>
      </w:r>
    </w:p>
    <w:p w14:paraId="53F361BF" w14:textId="77777777" w:rsidR="007757DD" w:rsidRPr="00ED3F0D" w:rsidRDefault="007757DD" w:rsidP="007757D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rPr>
          <w:rFonts w:ascii="Arial" w:hAnsi="Arial" w:cs="Arial"/>
          <w:sz w:val="20"/>
          <w:szCs w:val="20"/>
        </w:rPr>
      </w:pPr>
      <w:r w:rsidRPr="00ED3F0D">
        <w:rPr>
          <w:rFonts w:ascii="Arial" w:hAnsi="Arial" w:cs="Arial"/>
          <w:b/>
          <w:sz w:val="20"/>
          <w:szCs w:val="20"/>
        </w:rPr>
        <w:t>STRANKA, KI JE DOLŽNA PLAČATI STROŠKE:</w:t>
      </w:r>
      <w:r w:rsidRPr="00ED3F0D">
        <w:rPr>
          <w:rFonts w:ascii="Arial" w:hAnsi="Arial" w:cs="Arial"/>
          <w:sz w:val="20"/>
          <w:szCs w:val="20"/>
        </w:rPr>
        <w:t xml:space="preserve"> </w:t>
      </w:r>
      <w:r w:rsidRPr="00ED3F0D">
        <w:rPr>
          <w:rFonts w:ascii="Arial" w:hAnsi="Arial" w:cs="Arial"/>
          <w:sz w:val="20"/>
          <w:szCs w:val="20"/>
        </w:rPr>
        <w:fldChar w:fldCharType="begin">
          <w:ffData>
            <w:name w:val="Besedilo2"/>
            <w:enabled/>
            <w:calcOnExit w:val="0"/>
            <w:textInput/>
          </w:ffData>
        </w:fldChar>
      </w:r>
      <w:r w:rsidRPr="00ED3F0D">
        <w:rPr>
          <w:rFonts w:ascii="Arial" w:hAnsi="Arial" w:cs="Arial"/>
          <w:sz w:val="20"/>
          <w:szCs w:val="20"/>
        </w:rPr>
        <w:instrText xml:space="preserve"> FORMTEXT </w:instrText>
      </w:r>
      <w:r w:rsidRPr="00ED3F0D">
        <w:rPr>
          <w:rFonts w:ascii="Arial" w:hAnsi="Arial" w:cs="Arial"/>
          <w:sz w:val="20"/>
          <w:szCs w:val="20"/>
        </w:rPr>
      </w:r>
      <w:r w:rsidRPr="00ED3F0D">
        <w:rPr>
          <w:rFonts w:ascii="Arial" w:hAnsi="Arial" w:cs="Arial"/>
          <w:sz w:val="20"/>
          <w:szCs w:val="20"/>
        </w:rPr>
        <w:fldChar w:fldCharType="separate"/>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noProof/>
          <w:sz w:val="20"/>
          <w:szCs w:val="20"/>
        </w:rPr>
        <w:t> </w:t>
      </w:r>
      <w:r w:rsidRPr="00ED3F0D">
        <w:rPr>
          <w:rFonts w:ascii="Arial" w:hAnsi="Arial" w:cs="Arial"/>
          <w:sz w:val="20"/>
          <w:szCs w:val="20"/>
        </w:rPr>
        <w:fldChar w:fldCharType="end"/>
      </w:r>
      <w:r w:rsidRPr="00ED3F0D">
        <w:rPr>
          <w:rFonts w:ascii="Arial" w:hAnsi="Arial" w:cs="Arial"/>
          <w:sz w:val="20"/>
          <w:szCs w:val="20"/>
        </w:rPr>
        <w:t xml:space="preserve"> (vpiše se ime naročnika zavarovanja, tj. v postopku javnega naročanja izbranega ponudnika)</w:t>
      </w:r>
    </w:p>
    <w:p w14:paraId="3AF9CA16" w14:textId="77777777" w:rsidR="007757DD" w:rsidRPr="00ED3F0D" w:rsidRDefault="007757DD" w:rsidP="007757DD">
      <w:pPr>
        <w:spacing w:after="160"/>
        <w:jc w:val="both"/>
        <w:rPr>
          <w:rFonts w:ascii="Arial" w:hAnsi="Arial" w:cs="Arial"/>
          <w:sz w:val="20"/>
          <w:szCs w:val="20"/>
        </w:rPr>
      </w:pPr>
      <w:r w:rsidRPr="00ED3F0D">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1BCA757A" w14:textId="77777777" w:rsidR="007757DD" w:rsidRPr="00ED3F0D" w:rsidRDefault="007757DD" w:rsidP="007757DD">
      <w:pPr>
        <w:spacing w:after="160"/>
        <w:rPr>
          <w:rFonts w:ascii="Arial" w:hAnsi="Arial" w:cs="Arial"/>
          <w:sz w:val="20"/>
          <w:szCs w:val="20"/>
        </w:rPr>
      </w:pPr>
      <w:r w:rsidRPr="00ED3F0D">
        <w:rPr>
          <w:rFonts w:ascii="Arial" w:hAnsi="Arial" w:cs="Arial"/>
          <w:sz w:val="20"/>
          <w:szCs w:val="20"/>
        </w:rPr>
        <w:lastRenderedPageBreak/>
        <w:t>Morebitne spore v zvezi s tem zavarovanjem rešuje stvarno pristojno sodišče v Ljubljani po slovenskem pravu.</w:t>
      </w:r>
    </w:p>
    <w:p w14:paraId="410987BC" w14:textId="77777777" w:rsidR="007757DD" w:rsidRPr="00ED3F0D" w:rsidRDefault="007757DD" w:rsidP="007757DD">
      <w:pPr>
        <w:spacing w:after="160"/>
        <w:rPr>
          <w:rFonts w:ascii="Arial" w:hAnsi="Arial" w:cs="Arial"/>
          <w:sz w:val="20"/>
          <w:szCs w:val="20"/>
        </w:rPr>
      </w:pPr>
      <w:r w:rsidRPr="00ED3F0D">
        <w:rPr>
          <w:rFonts w:ascii="Arial" w:hAnsi="Arial" w:cs="Arial"/>
          <w:sz w:val="20"/>
          <w:szCs w:val="20"/>
        </w:rPr>
        <w:t>Za to zavarovanje veljajo Enotna pravila za garancije na poziv (EPGP) revizija iz leta 2010, izdana pri MTZ pod št. 758.</w:t>
      </w:r>
    </w:p>
    <w:p w14:paraId="25A91CE7" w14:textId="77777777" w:rsidR="007757DD" w:rsidRPr="00ED3F0D" w:rsidRDefault="007757DD" w:rsidP="007757DD">
      <w:pPr>
        <w:spacing w:after="160"/>
        <w:rPr>
          <w:rFonts w:ascii="Arial" w:hAnsi="Arial" w:cs="Arial"/>
          <w:sz w:val="20"/>
          <w:szCs w:val="20"/>
        </w:rPr>
      </w:pPr>
    </w:p>
    <w:p w14:paraId="63C68915" w14:textId="77777777" w:rsidR="007757DD" w:rsidRPr="00ED3F0D" w:rsidRDefault="007757DD" w:rsidP="007757DD">
      <w:pPr>
        <w:spacing w:after="160"/>
        <w:rPr>
          <w:rFonts w:ascii="Arial" w:hAnsi="Arial" w:cs="Arial"/>
          <w:sz w:val="20"/>
          <w:szCs w:val="20"/>
        </w:rPr>
      </w:pP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t xml:space="preserve">                           </w:t>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t>Garant</w:t>
      </w:r>
    </w:p>
    <w:p w14:paraId="5285C930" w14:textId="77777777" w:rsidR="007757DD" w:rsidRPr="00ED3F0D" w:rsidRDefault="007757DD" w:rsidP="007757DD">
      <w:pPr>
        <w:spacing w:after="160"/>
        <w:rPr>
          <w:rFonts w:ascii="Arial" w:hAnsi="Arial" w:cs="Arial"/>
          <w:sz w:val="20"/>
          <w:szCs w:val="20"/>
        </w:rPr>
      </w:pP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t xml:space="preserve">                       </w:t>
      </w:r>
      <w:r w:rsidRPr="00ED3F0D">
        <w:rPr>
          <w:rFonts w:ascii="Arial" w:hAnsi="Arial" w:cs="Arial"/>
          <w:sz w:val="20"/>
          <w:szCs w:val="20"/>
        </w:rPr>
        <w:tab/>
      </w:r>
      <w:r w:rsidRPr="00ED3F0D">
        <w:rPr>
          <w:rFonts w:ascii="Arial" w:hAnsi="Arial" w:cs="Arial"/>
          <w:sz w:val="20"/>
          <w:szCs w:val="20"/>
        </w:rPr>
        <w:tab/>
        <w:t xml:space="preserve">        (žig in podpis)</w:t>
      </w:r>
    </w:p>
    <w:p w14:paraId="1B0D20AE" w14:textId="61AB6AE2" w:rsidR="007757DD" w:rsidRPr="00ED3F0D" w:rsidRDefault="007757DD" w:rsidP="005E77A1">
      <w:pPr>
        <w:jc w:val="center"/>
        <w:rPr>
          <w:rFonts w:ascii="Arial" w:hAnsi="Arial" w:cs="Arial"/>
          <w:b/>
          <w:color w:val="0D0D0D"/>
          <w:sz w:val="20"/>
          <w:szCs w:val="20"/>
        </w:rPr>
      </w:pPr>
    </w:p>
    <w:p w14:paraId="0830385F" w14:textId="3CEF46F0" w:rsidR="007757DD" w:rsidRPr="00ED3F0D" w:rsidRDefault="007757DD" w:rsidP="005E77A1">
      <w:pPr>
        <w:jc w:val="center"/>
        <w:rPr>
          <w:rFonts w:ascii="Arial" w:hAnsi="Arial" w:cs="Arial"/>
          <w:b/>
          <w:color w:val="0D0D0D"/>
          <w:sz w:val="20"/>
          <w:szCs w:val="20"/>
        </w:rPr>
      </w:pPr>
    </w:p>
    <w:p w14:paraId="42814865" w14:textId="74C3110C" w:rsidR="007757DD" w:rsidRPr="00ED3F0D" w:rsidRDefault="007757DD" w:rsidP="005E77A1">
      <w:pPr>
        <w:jc w:val="center"/>
        <w:rPr>
          <w:rFonts w:ascii="Arial" w:hAnsi="Arial" w:cs="Arial"/>
          <w:b/>
          <w:color w:val="0D0D0D"/>
          <w:sz w:val="20"/>
          <w:szCs w:val="20"/>
        </w:rPr>
      </w:pPr>
    </w:p>
    <w:p w14:paraId="7A71E8B3" w14:textId="77777777" w:rsidR="007757DD" w:rsidRPr="00ED3F0D" w:rsidRDefault="007757DD" w:rsidP="005E77A1">
      <w:pPr>
        <w:jc w:val="center"/>
        <w:rPr>
          <w:rFonts w:ascii="Arial" w:hAnsi="Arial" w:cs="Arial"/>
          <w:b/>
          <w:color w:val="0D0D0D"/>
          <w:sz w:val="20"/>
          <w:szCs w:val="20"/>
        </w:rPr>
      </w:pPr>
    </w:p>
    <w:p w14:paraId="0E690FF9" w14:textId="41413D2C" w:rsidR="00486427" w:rsidRPr="00ED3F0D" w:rsidRDefault="00486427" w:rsidP="00486427">
      <w:pPr>
        <w:rPr>
          <w:rFonts w:ascii="Arial" w:eastAsia="Batang" w:hAnsi="Arial" w:cs="Arial"/>
          <w:b/>
          <w:sz w:val="20"/>
          <w:szCs w:val="20"/>
          <w:lang w:eastAsia="ko-KR"/>
        </w:rPr>
      </w:pPr>
    </w:p>
    <w:p w14:paraId="6F968923" w14:textId="2F2DCD9A" w:rsidR="00B40E2F" w:rsidRPr="00ED3F0D" w:rsidRDefault="00AB0501" w:rsidP="00474D12">
      <w:pPr>
        <w:pageBreakBefore/>
        <w:autoSpaceDE w:val="0"/>
        <w:autoSpaceDN w:val="0"/>
        <w:adjustRightInd w:val="0"/>
        <w:rPr>
          <w:rFonts w:ascii="Arial" w:hAnsi="Arial" w:cs="Arial"/>
          <w:b/>
          <w:color w:val="0D0D0D" w:themeColor="text1" w:themeTint="F2"/>
          <w:sz w:val="20"/>
          <w:szCs w:val="20"/>
        </w:rPr>
      </w:pPr>
      <w:r w:rsidRPr="00ED3F0D">
        <w:rPr>
          <w:rFonts w:ascii="Arial" w:hAnsi="Arial" w:cs="Arial"/>
          <w:b/>
          <w:color w:val="0D0D0D" w:themeColor="text1" w:themeTint="F2"/>
          <w:sz w:val="20"/>
          <w:szCs w:val="20"/>
        </w:rPr>
        <w:lastRenderedPageBreak/>
        <w:t xml:space="preserve">OBRAZEC </w:t>
      </w:r>
      <w:r w:rsidR="009513FE">
        <w:rPr>
          <w:rFonts w:ascii="Arial" w:hAnsi="Arial" w:cs="Arial"/>
          <w:b/>
          <w:color w:val="0D0D0D" w:themeColor="text1" w:themeTint="F2"/>
          <w:sz w:val="20"/>
          <w:szCs w:val="20"/>
        </w:rPr>
        <w:t>6</w:t>
      </w:r>
    </w:p>
    <w:p w14:paraId="7D180111" w14:textId="77777777" w:rsidR="003E2E91" w:rsidRPr="00ED3F0D" w:rsidRDefault="003E2E91" w:rsidP="003E2E91">
      <w:pPr>
        <w:autoSpaceDE w:val="0"/>
        <w:autoSpaceDN w:val="0"/>
        <w:adjustRightInd w:val="0"/>
        <w:spacing w:before="120"/>
        <w:jc w:val="both"/>
        <w:rPr>
          <w:rFonts w:ascii="Arial" w:eastAsia="Batang" w:hAnsi="Arial" w:cs="Arial"/>
          <w:sz w:val="20"/>
          <w:szCs w:val="20"/>
          <w:lang w:eastAsia="ko-KR"/>
        </w:rPr>
      </w:pPr>
    </w:p>
    <w:p w14:paraId="1CEDE509" w14:textId="77777777" w:rsidR="003E2E91" w:rsidRPr="00ED3F0D" w:rsidRDefault="003E2E91" w:rsidP="003E2E91">
      <w:pPr>
        <w:autoSpaceDE w:val="0"/>
        <w:autoSpaceDN w:val="0"/>
        <w:adjustRightInd w:val="0"/>
        <w:spacing w:before="120"/>
        <w:jc w:val="both"/>
        <w:rPr>
          <w:rFonts w:ascii="Arial" w:eastAsia="Batang" w:hAnsi="Arial" w:cs="Arial"/>
          <w:sz w:val="20"/>
          <w:szCs w:val="20"/>
          <w:lang w:eastAsia="ko-KR"/>
        </w:rPr>
      </w:pPr>
      <w:r w:rsidRPr="00ED3F0D">
        <w:rPr>
          <w:rFonts w:ascii="Arial" w:eastAsia="Batang" w:hAnsi="Arial" w:cs="Arial"/>
          <w:sz w:val="20"/>
          <w:szCs w:val="20"/>
          <w:lang w:eastAsia="ko-KR"/>
        </w:rPr>
        <w:t>PONUDNIK:</w:t>
      </w:r>
    </w:p>
    <w:p w14:paraId="6D78477C" w14:textId="77777777" w:rsidR="003E2E91" w:rsidRPr="00ED3F0D" w:rsidRDefault="003E2E91" w:rsidP="003E2E91">
      <w:pPr>
        <w:autoSpaceDE w:val="0"/>
        <w:autoSpaceDN w:val="0"/>
        <w:adjustRightInd w:val="0"/>
        <w:spacing w:before="120"/>
        <w:jc w:val="both"/>
        <w:rPr>
          <w:rFonts w:ascii="Arial" w:eastAsia="Batang" w:hAnsi="Arial" w:cs="Arial"/>
          <w:sz w:val="20"/>
          <w:szCs w:val="20"/>
          <w:lang w:eastAsia="ko-KR"/>
        </w:rPr>
      </w:pPr>
      <w:r w:rsidRPr="00ED3F0D">
        <w:rPr>
          <w:rFonts w:ascii="Arial" w:eastAsia="Batang" w:hAnsi="Arial" w:cs="Arial"/>
          <w:sz w:val="20"/>
          <w:szCs w:val="20"/>
          <w:lang w:eastAsia="ko-KR"/>
        </w:rPr>
        <w:t>__________________________</w:t>
      </w:r>
    </w:p>
    <w:p w14:paraId="3A5B493F" w14:textId="77777777" w:rsidR="003E2E91" w:rsidRPr="00ED3F0D" w:rsidRDefault="003E2E91" w:rsidP="003E2E91">
      <w:pPr>
        <w:autoSpaceDE w:val="0"/>
        <w:autoSpaceDN w:val="0"/>
        <w:adjustRightInd w:val="0"/>
        <w:spacing w:before="120"/>
        <w:jc w:val="both"/>
        <w:rPr>
          <w:rFonts w:ascii="Arial" w:eastAsia="Batang" w:hAnsi="Arial" w:cs="Arial"/>
          <w:sz w:val="20"/>
          <w:szCs w:val="20"/>
          <w:lang w:eastAsia="ko-KR"/>
        </w:rPr>
      </w:pPr>
      <w:r w:rsidRPr="00ED3F0D">
        <w:rPr>
          <w:rFonts w:ascii="Arial" w:eastAsia="Batang" w:hAnsi="Arial" w:cs="Arial"/>
          <w:sz w:val="20"/>
          <w:szCs w:val="20"/>
          <w:lang w:eastAsia="ko-KR"/>
        </w:rPr>
        <w:t>__________________________</w:t>
      </w:r>
    </w:p>
    <w:p w14:paraId="5B15D0A0" w14:textId="77777777" w:rsidR="003E2E91" w:rsidRPr="00ED3F0D" w:rsidRDefault="003E2E91" w:rsidP="003E2E91">
      <w:pPr>
        <w:autoSpaceDE w:val="0"/>
        <w:autoSpaceDN w:val="0"/>
        <w:adjustRightInd w:val="0"/>
        <w:spacing w:before="120"/>
        <w:jc w:val="both"/>
        <w:rPr>
          <w:rFonts w:ascii="Arial" w:eastAsia="Batang" w:hAnsi="Arial" w:cs="Arial"/>
          <w:sz w:val="20"/>
          <w:szCs w:val="20"/>
          <w:lang w:eastAsia="ko-KR"/>
        </w:rPr>
      </w:pPr>
      <w:r w:rsidRPr="00ED3F0D">
        <w:rPr>
          <w:rFonts w:ascii="Arial" w:eastAsia="Batang" w:hAnsi="Arial" w:cs="Arial"/>
          <w:sz w:val="20"/>
          <w:szCs w:val="20"/>
          <w:lang w:eastAsia="ko-KR"/>
        </w:rPr>
        <w:t>__________________________</w:t>
      </w:r>
    </w:p>
    <w:p w14:paraId="6EF162B0" w14:textId="77777777" w:rsidR="003E2E91" w:rsidRPr="00ED3F0D" w:rsidRDefault="003E2E91" w:rsidP="003E2E91">
      <w:pPr>
        <w:autoSpaceDE w:val="0"/>
        <w:autoSpaceDN w:val="0"/>
        <w:adjustRightInd w:val="0"/>
        <w:spacing w:before="120"/>
        <w:jc w:val="both"/>
        <w:rPr>
          <w:rFonts w:ascii="Arial" w:eastAsia="Batang" w:hAnsi="Arial" w:cs="Arial"/>
          <w:b/>
          <w:sz w:val="20"/>
          <w:szCs w:val="20"/>
          <w:lang w:eastAsia="ko-KR"/>
        </w:rPr>
      </w:pPr>
    </w:p>
    <w:p w14:paraId="3D63EE9A" w14:textId="77777777" w:rsidR="003E2E91" w:rsidRPr="00ED3F0D" w:rsidRDefault="003E2E91" w:rsidP="003E2E91">
      <w:pPr>
        <w:autoSpaceDE w:val="0"/>
        <w:autoSpaceDN w:val="0"/>
        <w:adjustRightInd w:val="0"/>
        <w:spacing w:before="120"/>
        <w:jc w:val="both"/>
        <w:rPr>
          <w:rFonts w:ascii="Arial" w:eastAsia="Batang" w:hAnsi="Arial" w:cs="Arial"/>
          <w:sz w:val="20"/>
          <w:szCs w:val="20"/>
          <w:lang w:eastAsia="ko-KR"/>
        </w:rPr>
      </w:pPr>
    </w:p>
    <w:p w14:paraId="3DC55CBE" w14:textId="77777777" w:rsidR="006E7A62" w:rsidRPr="00ED3F0D" w:rsidRDefault="006E7A62" w:rsidP="003E2E91">
      <w:pPr>
        <w:autoSpaceDE w:val="0"/>
        <w:autoSpaceDN w:val="0"/>
        <w:adjustRightInd w:val="0"/>
        <w:spacing w:before="120"/>
        <w:jc w:val="both"/>
        <w:rPr>
          <w:rFonts w:ascii="Arial" w:eastAsia="Batang" w:hAnsi="Arial" w:cs="Arial"/>
          <w:sz w:val="20"/>
          <w:szCs w:val="20"/>
          <w:lang w:eastAsia="ko-KR"/>
        </w:rPr>
      </w:pPr>
    </w:p>
    <w:p w14:paraId="5783B3D9" w14:textId="77777777" w:rsidR="003E2E91" w:rsidRPr="00ED3F0D" w:rsidRDefault="003E2E91" w:rsidP="003E2E91">
      <w:pPr>
        <w:spacing w:before="120"/>
        <w:jc w:val="center"/>
        <w:rPr>
          <w:rFonts w:ascii="Arial" w:eastAsia="Batang" w:hAnsi="Arial" w:cs="Arial"/>
          <w:b/>
          <w:sz w:val="20"/>
          <w:szCs w:val="20"/>
          <w:lang w:eastAsia="ko-KR"/>
        </w:rPr>
      </w:pPr>
      <w:r w:rsidRPr="00ED3F0D">
        <w:rPr>
          <w:rFonts w:ascii="Arial" w:eastAsia="Batang" w:hAnsi="Arial" w:cs="Arial"/>
          <w:b/>
          <w:sz w:val="20"/>
          <w:szCs w:val="20"/>
          <w:lang w:eastAsia="ko-KR"/>
        </w:rPr>
        <w:t>IZJAVA</w:t>
      </w:r>
      <w:r w:rsidR="00A5587B" w:rsidRPr="00ED3F0D">
        <w:rPr>
          <w:rFonts w:ascii="Arial" w:hAnsi="Arial" w:cs="Arial"/>
          <w:sz w:val="20"/>
          <w:szCs w:val="20"/>
        </w:rPr>
        <w:t xml:space="preserve"> </w:t>
      </w:r>
      <w:r w:rsidR="00A5587B" w:rsidRPr="00ED3F0D">
        <w:rPr>
          <w:rFonts w:ascii="Arial" w:eastAsia="Batang" w:hAnsi="Arial" w:cs="Arial"/>
          <w:b/>
          <w:sz w:val="20"/>
          <w:szCs w:val="20"/>
          <w:lang w:eastAsia="ko-KR"/>
        </w:rPr>
        <w:t>PONUDNIKA, DA NE NASTOPA S PODIZVAJALCI</w:t>
      </w:r>
    </w:p>
    <w:p w14:paraId="729768F7" w14:textId="77777777" w:rsidR="003E2E91" w:rsidRPr="00ED3F0D" w:rsidRDefault="003E2E91" w:rsidP="003E2E91">
      <w:pPr>
        <w:spacing w:before="120"/>
        <w:jc w:val="center"/>
        <w:rPr>
          <w:rFonts w:ascii="Arial" w:eastAsia="Batang" w:hAnsi="Arial" w:cs="Arial"/>
          <w:b/>
          <w:sz w:val="20"/>
          <w:szCs w:val="20"/>
          <w:lang w:eastAsia="ko-KR"/>
        </w:rPr>
      </w:pPr>
    </w:p>
    <w:p w14:paraId="35A2C378" w14:textId="25FA8E29" w:rsidR="003E2E91" w:rsidRPr="00ED3F0D" w:rsidRDefault="003E2E91" w:rsidP="003D41B6">
      <w:pPr>
        <w:jc w:val="both"/>
        <w:rPr>
          <w:rFonts w:ascii="Arial" w:eastAsia="Batang" w:hAnsi="Arial" w:cs="Arial"/>
          <w:sz w:val="20"/>
          <w:szCs w:val="20"/>
          <w:lang w:eastAsia="ko-KR"/>
        </w:rPr>
      </w:pPr>
      <w:r w:rsidRPr="00ED3F0D">
        <w:rPr>
          <w:rFonts w:ascii="Arial" w:eastAsia="Batang" w:hAnsi="Arial" w:cs="Arial"/>
          <w:sz w:val="20"/>
          <w:szCs w:val="20"/>
          <w:lang w:eastAsia="ko-KR"/>
        </w:rPr>
        <w:t xml:space="preserve">V zvezi z javnim naročilom </w:t>
      </w:r>
      <w:r w:rsidR="00D6525A" w:rsidRPr="00ED3F0D">
        <w:rPr>
          <w:rFonts w:ascii="Arial" w:hAnsi="Arial" w:cs="Arial"/>
          <w:b/>
          <w:bCs/>
          <w:sz w:val="20"/>
          <w:szCs w:val="20"/>
        </w:rPr>
        <w:t>»</w:t>
      </w:r>
      <w:r w:rsidR="00851ABB" w:rsidRPr="00ED3F0D">
        <w:rPr>
          <w:rFonts w:ascii="Arial" w:hAnsi="Arial" w:cs="Arial"/>
          <w:b/>
          <w:bCs/>
          <w:sz w:val="20"/>
          <w:szCs w:val="20"/>
        </w:rPr>
        <w:t>Demontaža, montaža in prestavitev SV in TK naprav ob izvajanju gradbenih del za obdobje treh let</w:t>
      </w:r>
      <w:r w:rsidR="00E7576B" w:rsidRPr="00ED3F0D">
        <w:rPr>
          <w:rFonts w:ascii="Arial" w:eastAsia="Batang" w:hAnsi="Arial" w:cs="Arial"/>
          <w:b/>
          <w:bCs/>
          <w:sz w:val="20"/>
          <w:szCs w:val="20"/>
        </w:rPr>
        <w:t xml:space="preserve">« </w:t>
      </w:r>
      <w:r w:rsidRPr="00ED3F0D">
        <w:rPr>
          <w:rFonts w:ascii="Arial" w:eastAsia="Batang" w:hAnsi="Arial" w:cs="Arial"/>
          <w:sz w:val="20"/>
          <w:szCs w:val="20"/>
          <w:lang w:eastAsia="ko-KR"/>
        </w:rPr>
        <w:t>pod kazensko in materialno odgovornostjo izjavljamo, da ne nastopamo s podizvajalci.</w:t>
      </w:r>
    </w:p>
    <w:p w14:paraId="40319043" w14:textId="77777777" w:rsidR="003E2E91" w:rsidRPr="00ED3F0D" w:rsidRDefault="003E2E91" w:rsidP="003D41B6">
      <w:pPr>
        <w:autoSpaceDE w:val="0"/>
        <w:autoSpaceDN w:val="0"/>
        <w:adjustRightInd w:val="0"/>
        <w:spacing w:before="120"/>
        <w:jc w:val="both"/>
        <w:rPr>
          <w:rFonts w:ascii="Arial" w:eastAsia="Batang" w:hAnsi="Arial" w:cs="Arial"/>
          <w:sz w:val="20"/>
          <w:szCs w:val="20"/>
          <w:lang w:eastAsia="ko-KR"/>
        </w:rPr>
      </w:pPr>
    </w:p>
    <w:p w14:paraId="4878209F"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43885C23" w14:textId="77777777" w:rsidR="003E2E91" w:rsidRPr="00ED3F0D" w:rsidRDefault="003E2E91" w:rsidP="003E2E91">
      <w:pPr>
        <w:autoSpaceDE w:val="0"/>
        <w:autoSpaceDN w:val="0"/>
        <w:adjustRightInd w:val="0"/>
        <w:spacing w:before="120"/>
        <w:rPr>
          <w:rFonts w:ascii="Arial" w:eastAsia="Batang" w:hAnsi="Arial" w:cs="Arial"/>
          <w:b/>
          <w:sz w:val="20"/>
          <w:szCs w:val="20"/>
          <w:lang w:eastAsia="ko-KR"/>
        </w:rPr>
      </w:pPr>
      <w:r w:rsidRPr="00ED3F0D">
        <w:rPr>
          <w:rFonts w:ascii="Arial" w:eastAsia="Batang" w:hAnsi="Arial" w:cs="Arial"/>
          <w:b/>
          <w:sz w:val="20"/>
          <w:szCs w:val="20"/>
          <w:lang w:eastAsia="ko-KR"/>
        </w:rPr>
        <w:t>(OPOMBA: Izjava se izpolni le v primeru, da ponudnik ne nastopa s podizvajalci)</w:t>
      </w:r>
    </w:p>
    <w:p w14:paraId="61438587"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76666B93"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5239D6F2"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0FF7D52A"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31B9582B" w14:textId="77777777" w:rsidR="00711459" w:rsidRPr="00ED3F0D" w:rsidRDefault="00711459" w:rsidP="00711459">
      <w:pPr>
        <w:autoSpaceDE w:val="0"/>
        <w:autoSpaceDN w:val="0"/>
        <w:adjustRightInd w:val="0"/>
        <w:rPr>
          <w:rFonts w:ascii="Arial" w:hAnsi="Arial" w:cs="Arial"/>
          <w:sz w:val="20"/>
          <w:szCs w:val="20"/>
        </w:rPr>
      </w:pPr>
      <w:r w:rsidRPr="00ED3F0D">
        <w:rPr>
          <w:rFonts w:ascii="Arial" w:hAnsi="Arial" w:cs="Arial"/>
          <w:sz w:val="20"/>
          <w:szCs w:val="20"/>
        </w:rPr>
        <w:t>Kraj in datum:</w:t>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r>
      <w:r w:rsidRPr="00ED3F0D">
        <w:rPr>
          <w:rFonts w:ascii="Arial" w:hAnsi="Arial" w:cs="Arial"/>
          <w:sz w:val="20"/>
          <w:szCs w:val="20"/>
        </w:rPr>
        <w:tab/>
        <w:t xml:space="preserve">Podpis </w:t>
      </w:r>
    </w:p>
    <w:p w14:paraId="2E782E08" w14:textId="77777777" w:rsidR="003E2E91" w:rsidRPr="00ED3F0D" w:rsidRDefault="003E2E91" w:rsidP="003E2E91">
      <w:pPr>
        <w:rPr>
          <w:rFonts w:ascii="Arial" w:eastAsia="Batang" w:hAnsi="Arial" w:cs="Arial"/>
          <w:strike/>
          <w:sz w:val="20"/>
          <w:szCs w:val="20"/>
          <w:lang w:eastAsia="ko-KR"/>
        </w:rPr>
      </w:pP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p>
    <w:p w14:paraId="538ABC86" w14:textId="77777777" w:rsidR="003E2E91" w:rsidRPr="00ED3F0D" w:rsidRDefault="003E2E91" w:rsidP="003E2E91">
      <w:pPr>
        <w:keepNext/>
        <w:keepLines/>
        <w:spacing w:before="200"/>
        <w:outlineLvl w:val="2"/>
        <w:rPr>
          <w:rFonts w:ascii="Arial" w:eastAsiaTheme="majorEastAsia" w:hAnsi="Arial" w:cs="Arial"/>
          <w:b/>
          <w:bCs/>
          <w:color w:val="4F81BD" w:themeColor="accent1"/>
          <w:sz w:val="20"/>
          <w:szCs w:val="20"/>
          <w:lang w:eastAsia="ko-KR"/>
        </w:rPr>
      </w:pPr>
    </w:p>
    <w:p w14:paraId="0C6F55CC" w14:textId="1AF71BB8" w:rsidR="003E2E91" w:rsidRPr="00ED3F0D"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17" w:name="_Toc380395341"/>
      <w:bookmarkStart w:id="18" w:name="_Toc492474475"/>
      <w:bookmarkStart w:id="19" w:name="_Toc514231615"/>
      <w:bookmarkStart w:id="20" w:name="_Toc514231950"/>
      <w:bookmarkStart w:id="21" w:name="_Toc516144209"/>
      <w:bookmarkStart w:id="22" w:name="_Toc517944114"/>
      <w:bookmarkStart w:id="23" w:name="_Toc517945262"/>
      <w:bookmarkStart w:id="24" w:name="_Toc517945315"/>
      <w:r w:rsidRPr="00ED3F0D">
        <w:rPr>
          <w:rFonts w:ascii="Arial" w:hAnsi="Arial" w:cs="Arial"/>
          <w:b/>
          <w:bCs/>
          <w:iCs/>
          <w:color w:val="0D0D0D" w:themeColor="text1" w:themeTint="F2"/>
          <w:sz w:val="20"/>
          <w:szCs w:val="20"/>
          <w:lang w:eastAsia="ko-KR"/>
        </w:rPr>
        <w:lastRenderedPageBreak/>
        <w:t xml:space="preserve">OBRAZEC </w:t>
      </w:r>
      <w:bookmarkEnd w:id="17"/>
      <w:bookmarkEnd w:id="18"/>
      <w:bookmarkEnd w:id="19"/>
      <w:bookmarkEnd w:id="20"/>
      <w:bookmarkEnd w:id="21"/>
      <w:bookmarkEnd w:id="22"/>
      <w:bookmarkEnd w:id="23"/>
      <w:bookmarkEnd w:id="24"/>
      <w:r w:rsidR="009513FE">
        <w:rPr>
          <w:rFonts w:ascii="Arial" w:hAnsi="Arial" w:cs="Arial"/>
          <w:b/>
          <w:bCs/>
          <w:iCs/>
          <w:color w:val="0D0D0D" w:themeColor="text1" w:themeTint="F2"/>
          <w:sz w:val="20"/>
          <w:szCs w:val="20"/>
          <w:lang w:eastAsia="ko-KR"/>
        </w:rPr>
        <w:t>7</w:t>
      </w:r>
    </w:p>
    <w:p w14:paraId="263B22EA" w14:textId="77777777" w:rsidR="003E2E91" w:rsidRPr="00ED3F0D" w:rsidRDefault="003E2E91" w:rsidP="003E2E91">
      <w:pPr>
        <w:spacing w:before="120" w:after="120"/>
        <w:rPr>
          <w:rFonts w:ascii="Arial" w:eastAsia="Batang" w:hAnsi="Arial" w:cs="Arial"/>
          <w:sz w:val="20"/>
          <w:szCs w:val="20"/>
          <w:lang w:eastAsia="ko-KR"/>
        </w:rPr>
      </w:pPr>
    </w:p>
    <w:p w14:paraId="45B74080" w14:textId="77777777" w:rsidR="003E2E91" w:rsidRPr="00ED3F0D" w:rsidRDefault="003E2E91" w:rsidP="003E2E91">
      <w:pPr>
        <w:autoSpaceDE w:val="0"/>
        <w:autoSpaceDN w:val="0"/>
        <w:adjustRightInd w:val="0"/>
        <w:spacing w:before="120"/>
        <w:jc w:val="both"/>
        <w:rPr>
          <w:rFonts w:ascii="Arial" w:eastAsia="Batang" w:hAnsi="Arial" w:cs="Arial"/>
          <w:sz w:val="20"/>
          <w:szCs w:val="20"/>
          <w:lang w:eastAsia="ko-KR"/>
        </w:rPr>
      </w:pPr>
      <w:r w:rsidRPr="00ED3F0D">
        <w:rPr>
          <w:rFonts w:ascii="Arial" w:eastAsia="Batang" w:hAnsi="Arial" w:cs="Arial"/>
          <w:sz w:val="20"/>
          <w:szCs w:val="20"/>
          <w:lang w:eastAsia="ko-KR"/>
        </w:rPr>
        <w:t>PONUDNIK:</w:t>
      </w:r>
    </w:p>
    <w:p w14:paraId="22325202"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7F80D297"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0C1BF015"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26D6079C" w14:textId="77777777" w:rsidR="003E2E91" w:rsidRPr="00ED3F0D" w:rsidRDefault="003E2E91" w:rsidP="003E2E91">
      <w:pPr>
        <w:tabs>
          <w:tab w:val="left" w:pos="5610"/>
        </w:tabs>
        <w:autoSpaceDE w:val="0"/>
        <w:autoSpaceDN w:val="0"/>
        <w:adjustRightInd w:val="0"/>
        <w:spacing w:before="120"/>
        <w:rPr>
          <w:rFonts w:ascii="Arial" w:eastAsia="Batang" w:hAnsi="Arial" w:cs="Arial"/>
          <w:b/>
          <w:sz w:val="20"/>
          <w:szCs w:val="20"/>
          <w:lang w:eastAsia="ko-KR"/>
        </w:rPr>
      </w:pPr>
      <w:r w:rsidRPr="00ED3F0D">
        <w:rPr>
          <w:rFonts w:ascii="Arial" w:eastAsia="Batang" w:hAnsi="Arial" w:cs="Arial"/>
          <w:b/>
          <w:sz w:val="20"/>
          <w:szCs w:val="20"/>
          <w:lang w:eastAsia="ko-KR"/>
        </w:rPr>
        <w:tab/>
      </w:r>
    </w:p>
    <w:p w14:paraId="7BEEA510" w14:textId="77777777" w:rsidR="003E2E91" w:rsidRPr="00ED3F0D" w:rsidRDefault="003E2E91" w:rsidP="003E2E91">
      <w:pPr>
        <w:autoSpaceDE w:val="0"/>
        <w:autoSpaceDN w:val="0"/>
        <w:adjustRightInd w:val="0"/>
        <w:spacing w:before="120"/>
        <w:jc w:val="center"/>
        <w:rPr>
          <w:rFonts w:ascii="Arial" w:eastAsia="Batang" w:hAnsi="Arial" w:cs="Arial"/>
          <w:b/>
          <w:sz w:val="20"/>
          <w:szCs w:val="20"/>
          <w:lang w:eastAsia="ko-KR"/>
        </w:rPr>
      </w:pPr>
      <w:r w:rsidRPr="00ED3F0D">
        <w:rPr>
          <w:rFonts w:ascii="Arial" w:eastAsia="Batang" w:hAnsi="Arial" w:cs="Arial"/>
          <w:b/>
          <w:sz w:val="20"/>
          <w:szCs w:val="20"/>
          <w:lang w:eastAsia="ko-KR"/>
        </w:rPr>
        <w:t>PODATKI O PODIZVAJALCU</w:t>
      </w:r>
    </w:p>
    <w:p w14:paraId="0D3F5C43" w14:textId="77777777" w:rsidR="003E2E91" w:rsidRPr="00ED3F0D" w:rsidRDefault="003E2E91" w:rsidP="00C41194">
      <w:pPr>
        <w:autoSpaceDE w:val="0"/>
        <w:autoSpaceDN w:val="0"/>
        <w:adjustRightInd w:val="0"/>
        <w:spacing w:before="120"/>
        <w:jc w:val="both"/>
        <w:rPr>
          <w:rFonts w:ascii="Arial" w:eastAsia="Batang" w:hAnsi="Arial" w:cs="Arial"/>
          <w:b/>
          <w:sz w:val="20"/>
          <w:szCs w:val="20"/>
          <w:lang w:eastAsia="ko-KR"/>
        </w:rPr>
      </w:pPr>
    </w:p>
    <w:p w14:paraId="52C33D25"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Naziv podizvajalca:       __________________________________________________</w:t>
      </w:r>
    </w:p>
    <w:p w14:paraId="270DA73C"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51D566C3"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Naslov podizvajalca:     __________________________________________________</w:t>
      </w:r>
    </w:p>
    <w:p w14:paraId="02D42900"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20359688"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Kontaktna oseba:             ________________________________________________</w:t>
      </w:r>
    </w:p>
    <w:p w14:paraId="42DC955B"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235AAC83"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Elektronski naslov kontaktne osebe:  _______________________________________</w:t>
      </w:r>
    </w:p>
    <w:p w14:paraId="6898D901"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4AC9FD24"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 xml:space="preserve">Telefon:                   </w:t>
      </w:r>
      <w:r w:rsidRPr="00ED3F0D">
        <w:rPr>
          <w:rFonts w:ascii="Arial" w:eastAsia="Batang" w:hAnsi="Arial" w:cs="Arial"/>
          <w:sz w:val="20"/>
          <w:szCs w:val="20"/>
          <w:lang w:eastAsia="ko-KR"/>
        </w:rPr>
        <w:tab/>
      </w:r>
      <w:r w:rsidRPr="00ED3F0D">
        <w:rPr>
          <w:rFonts w:ascii="Arial" w:eastAsia="Batang" w:hAnsi="Arial" w:cs="Arial"/>
          <w:sz w:val="20"/>
          <w:szCs w:val="20"/>
          <w:lang w:eastAsia="ko-KR"/>
        </w:rPr>
        <w:tab/>
        <w:t xml:space="preserve">     _____________</w:t>
      </w:r>
      <w:r w:rsidR="00583D25" w:rsidRPr="00ED3F0D">
        <w:rPr>
          <w:rFonts w:ascii="Arial" w:eastAsia="Batang" w:hAnsi="Arial" w:cs="Arial"/>
          <w:sz w:val="20"/>
          <w:szCs w:val="20"/>
          <w:lang w:eastAsia="ko-KR"/>
        </w:rPr>
        <w:t>____________________________</w:t>
      </w:r>
    </w:p>
    <w:p w14:paraId="420118A2"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3F1ACE6D"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 xml:space="preserve">Telefaks:       </w:t>
      </w:r>
      <w:r w:rsidRPr="00ED3F0D">
        <w:rPr>
          <w:rFonts w:ascii="Arial" w:eastAsia="Batang" w:hAnsi="Arial" w:cs="Arial"/>
          <w:sz w:val="20"/>
          <w:szCs w:val="20"/>
          <w:lang w:eastAsia="ko-KR"/>
        </w:rPr>
        <w:tab/>
      </w:r>
      <w:r w:rsidRPr="00ED3F0D">
        <w:rPr>
          <w:rFonts w:ascii="Arial" w:eastAsia="Batang" w:hAnsi="Arial" w:cs="Arial"/>
          <w:sz w:val="20"/>
          <w:szCs w:val="20"/>
          <w:lang w:eastAsia="ko-KR"/>
        </w:rPr>
        <w:tab/>
      </w:r>
      <w:r w:rsidRPr="00ED3F0D">
        <w:rPr>
          <w:rFonts w:ascii="Arial" w:eastAsia="Batang" w:hAnsi="Arial" w:cs="Arial"/>
          <w:sz w:val="20"/>
          <w:szCs w:val="20"/>
          <w:lang w:eastAsia="ko-KR"/>
        </w:rPr>
        <w:tab/>
        <w:t xml:space="preserve"> ____________</w:t>
      </w:r>
      <w:r w:rsidR="00583D25" w:rsidRPr="00ED3F0D">
        <w:rPr>
          <w:rFonts w:ascii="Arial" w:eastAsia="Batang" w:hAnsi="Arial" w:cs="Arial"/>
          <w:sz w:val="20"/>
          <w:szCs w:val="20"/>
          <w:lang w:eastAsia="ko-KR"/>
        </w:rPr>
        <w:t>_______________________________</w:t>
      </w:r>
    </w:p>
    <w:p w14:paraId="026E01B2"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5143B1D3"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Identifikacijska številka za DDV: _________________________________________</w:t>
      </w:r>
      <w:r w:rsidR="00583D25" w:rsidRPr="00ED3F0D">
        <w:rPr>
          <w:rFonts w:ascii="Arial" w:eastAsia="Batang" w:hAnsi="Arial" w:cs="Arial"/>
          <w:sz w:val="20"/>
          <w:szCs w:val="20"/>
          <w:lang w:eastAsia="ko-KR"/>
        </w:rPr>
        <w:t>__</w:t>
      </w:r>
    </w:p>
    <w:p w14:paraId="2D09D348"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6CFB43A6"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Št. Transakcijskega računa:      ___________________________________________</w:t>
      </w:r>
      <w:r w:rsidR="00583D25" w:rsidRPr="00ED3F0D">
        <w:rPr>
          <w:rFonts w:ascii="Arial" w:eastAsia="Batang" w:hAnsi="Arial" w:cs="Arial"/>
          <w:sz w:val="20"/>
          <w:szCs w:val="20"/>
          <w:lang w:eastAsia="ko-KR"/>
        </w:rPr>
        <w:t>_</w:t>
      </w:r>
    </w:p>
    <w:p w14:paraId="7E5F36FB"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25CD28CE"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r w:rsidRPr="00ED3F0D">
        <w:rPr>
          <w:rFonts w:ascii="Arial" w:eastAsia="Batang" w:hAnsi="Arial" w:cs="Arial"/>
          <w:sz w:val="20"/>
          <w:szCs w:val="20"/>
          <w:lang w:eastAsia="ko-KR"/>
        </w:rPr>
        <w:t>Matična številka:                        __________________________________________</w:t>
      </w:r>
      <w:r w:rsidR="00583D25" w:rsidRPr="00ED3F0D">
        <w:rPr>
          <w:rFonts w:ascii="Arial" w:eastAsia="Batang" w:hAnsi="Arial" w:cs="Arial"/>
          <w:sz w:val="20"/>
          <w:szCs w:val="20"/>
          <w:lang w:eastAsia="ko-KR"/>
        </w:rPr>
        <w:t>__</w:t>
      </w:r>
    </w:p>
    <w:p w14:paraId="4AA336C9" w14:textId="77777777" w:rsidR="003E2E91" w:rsidRPr="00ED3F0D" w:rsidRDefault="003E2E91" w:rsidP="00C41194">
      <w:pPr>
        <w:autoSpaceDE w:val="0"/>
        <w:autoSpaceDN w:val="0"/>
        <w:adjustRightInd w:val="0"/>
        <w:jc w:val="both"/>
        <w:rPr>
          <w:rFonts w:ascii="Arial" w:eastAsia="Batang" w:hAnsi="Arial" w:cs="Arial"/>
          <w:sz w:val="20"/>
          <w:szCs w:val="20"/>
          <w:lang w:eastAsia="ko-KR"/>
        </w:rPr>
      </w:pPr>
    </w:p>
    <w:p w14:paraId="72798F96" w14:textId="77777777" w:rsidR="003E2E91" w:rsidRPr="00ED3F0D"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Številka vpisa v sodni register (št. vložka):   ________________________________</w:t>
      </w:r>
      <w:r w:rsidR="00583D25" w:rsidRPr="00ED3F0D">
        <w:rPr>
          <w:rFonts w:ascii="Arial" w:eastAsia="Batang" w:hAnsi="Arial" w:cs="Arial"/>
          <w:color w:val="000000" w:themeColor="text1"/>
          <w:sz w:val="20"/>
          <w:szCs w:val="20"/>
          <w:lang w:eastAsia="ko-KR"/>
        </w:rPr>
        <w:t>__</w:t>
      </w:r>
    </w:p>
    <w:p w14:paraId="3C867424" w14:textId="77777777" w:rsidR="003E2E91" w:rsidRPr="00ED3F0D"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 xml:space="preserve"> </w:t>
      </w:r>
    </w:p>
    <w:p w14:paraId="0D224C4B" w14:textId="77777777" w:rsidR="003E2E91" w:rsidRPr="00ED3F0D" w:rsidRDefault="003E2E91" w:rsidP="00C41194">
      <w:pPr>
        <w:autoSpaceDE w:val="0"/>
        <w:autoSpaceDN w:val="0"/>
        <w:adjustRightInd w:val="0"/>
        <w:jc w:val="both"/>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Odgovorna oseba za podpis pogodbe:  _____________________________________</w:t>
      </w:r>
      <w:r w:rsidR="00583D25" w:rsidRPr="00ED3F0D">
        <w:rPr>
          <w:rFonts w:ascii="Arial" w:eastAsia="Batang" w:hAnsi="Arial" w:cs="Arial"/>
          <w:color w:val="000000" w:themeColor="text1"/>
          <w:sz w:val="20"/>
          <w:szCs w:val="20"/>
          <w:lang w:eastAsia="ko-KR"/>
        </w:rPr>
        <w:t>_</w:t>
      </w:r>
    </w:p>
    <w:p w14:paraId="77D58A19" w14:textId="77777777" w:rsidR="003E2E91" w:rsidRPr="00ED3F0D"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561FCB67" w14:textId="77777777" w:rsidR="003E2E91" w:rsidRPr="00ED3F0D" w:rsidRDefault="003E2E91" w:rsidP="003E2E91">
      <w:pPr>
        <w:widowControl w:val="0"/>
        <w:spacing w:before="120"/>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V skladu z določbo 5. odstavka 94. člena ZJN-3 zahtevamo neposredno plačilo s strani naročnika:</w:t>
      </w:r>
    </w:p>
    <w:p w14:paraId="1CCB2508" w14:textId="77777777" w:rsidR="00583D25" w:rsidRPr="00ED3F0D" w:rsidRDefault="00583D25" w:rsidP="003E2E91">
      <w:pPr>
        <w:widowControl w:val="0"/>
        <w:spacing w:before="120"/>
        <w:rPr>
          <w:rFonts w:ascii="Arial" w:eastAsia="Batang" w:hAnsi="Arial" w:cs="Arial"/>
          <w:color w:val="000000" w:themeColor="text1"/>
          <w:sz w:val="20"/>
          <w:szCs w:val="20"/>
          <w:lang w:eastAsia="ko-KR"/>
        </w:rPr>
      </w:pPr>
    </w:p>
    <w:p w14:paraId="38586BFD" w14:textId="77777777" w:rsidR="003E2E91" w:rsidRPr="00ED3F0D" w:rsidRDefault="003E2E91" w:rsidP="003E2E91">
      <w:pPr>
        <w:widowControl w:val="0"/>
        <w:spacing w:before="120"/>
        <w:jc w:val="center"/>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DA                       NE</w:t>
      </w:r>
    </w:p>
    <w:p w14:paraId="333398B6" w14:textId="77777777" w:rsidR="003E2E91" w:rsidRPr="00ED3F0D" w:rsidRDefault="003E2E91" w:rsidP="003E2E91">
      <w:pPr>
        <w:widowControl w:val="0"/>
        <w:spacing w:before="120"/>
        <w:jc w:val="center"/>
        <w:rPr>
          <w:rFonts w:ascii="Arial" w:eastAsia="Batang" w:hAnsi="Arial" w:cs="Arial"/>
          <w:color w:val="000000" w:themeColor="text1"/>
          <w:sz w:val="20"/>
          <w:szCs w:val="20"/>
          <w:lang w:eastAsia="ko-KR"/>
        </w:rPr>
      </w:pPr>
      <w:r w:rsidRPr="00ED3F0D">
        <w:rPr>
          <w:rFonts w:ascii="Arial" w:eastAsia="Batang" w:hAnsi="Arial" w:cs="Arial"/>
          <w:color w:val="000000" w:themeColor="text1"/>
          <w:sz w:val="20"/>
          <w:szCs w:val="20"/>
          <w:lang w:eastAsia="ko-KR"/>
        </w:rPr>
        <w:t>(ustrezno obkroži)</w:t>
      </w:r>
    </w:p>
    <w:p w14:paraId="5D7642C0" w14:textId="77777777" w:rsidR="003E2E91" w:rsidRPr="00ED3F0D" w:rsidRDefault="003E2E91" w:rsidP="003E2E91">
      <w:pPr>
        <w:autoSpaceDE w:val="0"/>
        <w:autoSpaceDN w:val="0"/>
        <w:adjustRightInd w:val="0"/>
        <w:spacing w:before="120"/>
        <w:rPr>
          <w:rFonts w:ascii="Arial" w:eastAsia="Batang" w:hAnsi="Arial" w:cs="Arial"/>
          <w:color w:val="000000" w:themeColor="text1"/>
          <w:sz w:val="20"/>
          <w:szCs w:val="20"/>
          <w:lang w:eastAsia="ko-KR"/>
        </w:rPr>
      </w:pPr>
    </w:p>
    <w:p w14:paraId="1CEBA847"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17A36E2F" w14:textId="77777777" w:rsidR="00583D25" w:rsidRPr="00ED3F0D" w:rsidRDefault="00583D25" w:rsidP="003E2E91">
      <w:pPr>
        <w:autoSpaceDE w:val="0"/>
        <w:autoSpaceDN w:val="0"/>
        <w:adjustRightInd w:val="0"/>
        <w:spacing w:before="120"/>
        <w:rPr>
          <w:rFonts w:ascii="Arial" w:eastAsia="Batang" w:hAnsi="Arial" w:cs="Arial"/>
          <w:sz w:val="20"/>
          <w:szCs w:val="20"/>
          <w:lang w:eastAsia="ko-KR"/>
        </w:rPr>
      </w:pPr>
    </w:p>
    <w:p w14:paraId="73C6B200" w14:textId="77777777" w:rsidR="003E2E91" w:rsidRPr="00ED3F0D" w:rsidRDefault="00AC36D9" w:rsidP="003E2E91">
      <w:pPr>
        <w:rPr>
          <w:rFonts w:ascii="Arial" w:hAnsi="Arial" w:cs="Arial"/>
          <w:strike/>
          <w:noProof/>
          <w:sz w:val="20"/>
          <w:szCs w:val="20"/>
        </w:rPr>
      </w:pPr>
      <w:r w:rsidRPr="00ED3F0D">
        <w:rPr>
          <w:rFonts w:ascii="Arial" w:hAnsi="Arial" w:cs="Arial"/>
          <w:noProof/>
          <w:sz w:val="20"/>
          <w:szCs w:val="20"/>
        </w:rPr>
        <w:t>K</w:t>
      </w:r>
      <w:r w:rsidR="003E2E91" w:rsidRPr="00ED3F0D">
        <w:rPr>
          <w:rFonts w:ascii="Arial" w:hAnsi="Arial" w:cs="Arial"/>
          <w:noProof/>
          <w:sz w:val="20"/>
          <w:szCs w:val="20"/>
        </w:rPr>
        <w:t>raj in datum:</w:t>
      </w:r>
      <w:r w:rsidR="003E2E91" w:rsidRPr="00ED3F0D">
        <w:rPr>
          <w:rFonts w:ascii="Arial" w:hAnsi="Arial" w:cs="Arial"/>
          <w:noProof/>
          <w:sz w:val="20"/>
          <w:szCs w:val="20"/>
        </w:rPr>
        <w:tab/>
      </w:r>
      <w:r w:rsidR="003E2E91" w:rsidRPr="00ED3F0D">
        <w:rPr>
          <w:rFonts w:ascii="Arial" w:hAnsi="Arial" w:cs="Arial"/>
          <w:noProof/>
          <w:sz w:val="20"/>
          <w:szCs w:val="20"/>
        </w:rPr>
        <w:tab/>
      </w:r>
      <w:r w:rsidR="003E2E91" w:rsidRPr="00ED3F0D">
        <w:rPr>
          <w:rFonts w:ascii="Arial" w:hAnsi="Arial" w:cs="Arial"/>
          <w:noProof/>
          <w:sz w:val="20"/>
          <w:szCs w:val="20"/>
        </w:rPr>
        <w:tab/>
      </w:r>
      <w:r w:rsidR="003E2E91" w:rsidRPr="00ED3F0D">
        <w:rPr>
          <w:rFonts w:ascii="Arial" w:hAnsi="Arial" w:cs="Arial"/>
          <w:noProof/>
          <w:sz w:val="20"/>
          <w:szCs w:val="20"/>
        </w:rPr>
        <w:tab/>
      </w:r>
      <w:r w:rsidR="00BC19FE" w:rsidRPr="00ED3F0D">
        <w:rPr>
          <w:rFonts w:ascii="Arial" w:hAnsi="Arial" w:cs="Arial"/>
          <w:noProof/>
          <w:sz w:val="20"/>
          <w:szCs w:val="20"/>
        </w:rPr>
        <w:t>Žig:</w:t>
      </w:r>
      <w:r w:rsidR="00BC19FE" w:rsidRPr="00ED3F0D">
        <w:rPr>
          <w:rFonts w:ascii="Arial" w:hAnsi="Arial" w:cs="Arial"/>
          <w:noProof/>
          <w:sz w:val="20"/>
          <w:szCs w:val="20"/>
        </w:rPr>
        <w:tab/>
      </w:r>
      <w:r w:rsidR="00BC19FE" w:rsidRPr="00ED3F0D">
        <w:rPr>
          <w:rFonts w:ascii="Arial" w:hAnsi="Arial" w:cs="Arial"/>
          <w:noProof/>
          <w:sz w:val="20"/>
          <w:szCs w:val="20"/>
        </w:rPr>
        <w:tab/>
      </w:r>
      <w:r w:rsidR="00BC19FE" w:rsidRPr="00ED3F0D">
        <w:rPr>
          <w:rFonts w:ascii="Arial" w:hAnsi="Arial" w:cs="Arial"/>
          <w:noProof/>
          <w:sz w:val="20"/>
          <w:szCs w:val="20"/>
        </w:rPr>
        <w:tab/>
      </w:r>
      <w:r w:rsidR="00BC19FE" w:rsidRPr="00ED3F0D">
        <w:rPr>
          <w:rFonts w:ascii="Arial" w:hAnsi="Arial" w:cs="Arial"/>
          <w:noProof/>
          <w:sz w:val="20"/>
          <w:szCs w:val="20"/>
        </w:rPr>
        <w:tab/>
        <w:t>Podpis podizvajalca:</w:t>
      </w:r>
    </w:p>
    <w:p w14:paraId="28A79B4B" w14:textId="77777777" w:rsidR="003E2E91" w:rsidRPr="00ED3F0D" w:rsidRDefault="003E2E91" w:rsidP="003E2E91">
      <w:pPr>
        <w:keepNext/>
        <w:keepLines/>
        <w:spacing w:before="120" w:line="200" w:lineRule="atLeast"/>
        <w:outlineLvl w:val="1"/>
        <w:rPr>
          <w:rFonts w:ascii="Arial" w:hAnsi="Arial" w:cs="Arial"/>
          <w:b/>
          <w:bCs/>
          <w:iCs/>
          <w:sz w:val="20"/>
          <w:szCs w:val="20"/>
          <w:lang w:eastAsia="ko-KR"/>
        </w:rPr>
      </w:pPr>
    </w:p>
    <w:p w14:paraId="40FD584C" w14:textId="360B7A31" w:rsidR="003E2E91" w:rsidRPr="00ED3F0D"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25" w:name="_Toc380395342"/>
      <w:bookmarkStart w:id="26" w:name="_Toc492474476"/>
      <w:bookmarkStart w:id="27" w:name="_Toc514231616"/>
      <w:bookmarkStart w:id="28" w:name="_Toc514231951"/>
      <w:bookmarkStart w:id="29" w:name="_Toc516144210"/>
      <w:bookmarkStart w:id="30" w:name="_Toc517944115"/>
      <w:bookmarkStart w:id="31" w:name="_Toc517945263"/>
      <w:bookmarkStart w:id="32" w:name="_Toc517945316"/>
      <w:r w:rsidRPr="00ED3F0D">
        <w:rPr>
          <w:rFonts w:ascii="Arial" w:hAnsi="Arial" w:cs="Arial"/>
          <w:b/>
          <w:bCs/>
          <w:iCs/>
          <w:color w:val="0D0D0D" w:themeColor="text1" w:themeTint="F2"/>
          <w:sz w:val="20"/>
          <w:szCs w:val="20"/>
          <w:shd w:val="clear" w:color="auto" w:fill="FFFFFF"/>
          <w:lang w:eastAsia="ko-KR"/>
        </w:rPr>
        <w:lastRenderedPageBreak/>
        <w:t xml:space="preserve">OBRAZEC </w:t>
      </w:r>
      <w:bookmarkEnd w:id="25"/>
      <w:bookmarkEnd w:id="26"/>
      <w:bookmarkEnd w:id="27"/>
      <w:bookmarkEnd w:id="28"/>
      <w:bookmarkEnd w:id="29"/>
      <w:bookmarkEnd w:id="30"/>
      <w:bookmarkEnd w:id="31"/>
      <w:bookmarkEnd w:id="32"/>
      <w:r w:rsidR="009513FE">
        <w:rPr>
          <w:rFonts w:ascii="Arial" w:hAnsi="Arial" w:cs="Arial"/>
          <w:b/>
          <w:bCs/>
          <w:iCs/>
          <w:color w:val="0D0D0D" w:themeColor="text1" w:themeTint="F2"/>
          <w:sz w:val="20"/>
          <w:szCs w:val="20"/>
          <w:shd w:val="clear" w:color="auto" w:fill="FFFFFF"/>
          <w:lang w:eastAsia="ko-KR"/>
        </w:rPr>
        <w:t>8</w:t>
      </w:r>
    </w:p>
    <w:p w14:paraId="52314376"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46F5D644"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r w:rsidRPr="00ED3F0D">
        <w:rPr>
          <w:rFonts w:ascii="Arial" w:eastAsia="Batang" w:hAnsi="Arial" w:cs="Arial"/>
          <w:sz w:val="20"/>
          <w:szCs w:val="20"/>
          <w:lang w:eastAsia="ko-KR"/>
        </w:rPr>
        <w:t>PONUDNIK:</w:t>
      </w:r>
    </w:p>
    <w:p w14:paraId="6029C4B8"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3D6CB4C4"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0E5F8897"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0207C3FA"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7EF60D5B" w14:textId="77777777" w:rsidR="003E2E91" w:rsidRPr="00ED3F0D" w:rsidRDefault="003E2E91" w:rsidP="003E2E91">
      <w:pPr>
        <w:autoSpaceDE w:val="0"/>
        <w:autoSpaceDN w:val="0"/>
        <w:adjustRightInd w:val="0"/>
        <w:spacing w:before="120"/>
        <w:jc w:val="center"/>
        <w:rPr>
          <w:rFonts w:ascii="Arial" w:eastAsia="Batang" w:hAnsi="Arial" w:cs="Arial"/>
          <w:b/>
          <w:sz w:val="20"/>
          <w:szCs w:val="20"/>
          <w:lang w:eastAsia="ko-KR"/>
        </w:rPr>
      </w:pPr>
      <w:r w:rsidRPr="00ED3F0D">
        <w:rPr>
          <w:rFonts w:ascii="Arial" w:eastAsia="Batang" w:hAnsi="Arial" w:cs="Arial"/>
          <w:b/>
          <w:sz w:val="20"/>
          <w:szCs w:val="20"/>
          <w:lang w:eastAsia="ko-KR"/>
        </w:rPr>
        <w:t>SOGLASJE PODIZVAJALCA</w:t>
      </w:r>
    </w:p>
    <w:p w14:paraId="406B5D76"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71ED5CF1"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r w:rsidRPr="00ED3F0D">
        <w:rPr>
          <w:rFonts w:ascii="Arial" w:eastAsia="Batang" w:hAnsi="Arial" w:cs="Arial"/>
          <w:sz w:val="20"/>
          <w:szCs w:val="20"/>
          <w:lang w:eastAsia="ko-KR"/>
        </w:rPr>
        <w:t>Podizvajalec: ……………………</w:t>
      </w:r>
      <w:r w:rsidR="00866274" w:rsidRPr="00ED3F0D">
        <w:rPr>
          <w:rFonts w:ascii="Arial" w:eastAsia="Batang" w:hAnsi="Arial" w:cs="Arial"/>
          <w:sz w:val="20"/>
          <w:szCs w:val="20"/>
          <w:lang w:eastAsia="ko-KR"/>
        </w:rPr>
        <w:t>…………………………………………………………………………………</w:t>
      </w:r>
    </w:p>
    <w:p w14:paraId="3A138B07"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r w:rsidRPr="00ED3F0D">
        <w:rPr>
          <w:rFonts w:ascii="Arial" w:eastAsia="Batang" w:hAnsi="Arial" w:cs="Arial"/>
          <w:sz w:val="20"/>
          <w:szCs w:val="20"/>
          <w:lang w:eastAsia="ko-KR"/>
        </w:rPr>
        <w:t>(naziv in naslov podizvajalca)</w:t>
      </w:r>
    </w:p>
    <w:p w14:paraId="1AC96097"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3A8B3A8D" w14:textId="2337059B" w:rsidR="003E2E91" w:rsidRPr="00ED3F0D" w:rsidRDefault="003E2E91" w:rsidP="003D41B6">
      <w:pPr>
        <w:jc w:val="both"/>
        <w:rPr>
          <w:rFonts w:ascii="Arial" w:eastAsia="Batang" w:hAnsi="Arial" w:cs="Arial"/>
          <w:sz w:val="20"/>
          <w:szCs w:val="20"/>
          <w:lang w:eastAsia="ko-KR"/>
        </w:rPr>
      </w:pPr>
      <w:r w:rsidRPr="00ED3F0D">
        <w:rPr>
          <w:rFonts w:ascii="Arial" w:eastAsia="Batang" w:hAnsi="Arial" w:cs="Arial"/>
          <w:sz w:val="20"/>
          <w:szCs w:val="20"/>
          <w:lang w:eastAsia="ko-KR"/>
        </w:rPr>
        <w:t>V zvezi z javnim naročilom št……………………..,</w:t>
      </w:r>
      <w:r w:rsidR="004D07AD" w:rsidRPr="00ED3F0D">
        <w:rPr>
          <w:rFonts w:ascii="Arial" w:hAnsi="Arial" w:cs="Arial"/>
          <w:b/>
          <w:sz w:val="20"/>
          <w:szCs w:val="20"/>
        </w:rPr>
        <w:t xml:space="preserve"> </w:t>
      </w:r>
      <w:r w:rsidR="00D6525A" w:rsidRPr="00ED3F0D">
        <w:rPr>
          <w:rFonts w:ascii="Arial" w:hAnsi="Arial" w:cs="Arial"/>
          <w:b/>
          <w:bCs/>
          <w:sz w:val="20"/>
          <w:szCs w:val="20"/>
        </w:rPr>
        <w:t>»</w:t>
      </w:r>
      <w:r w:rsidR="00851ABB" w:rsidRPr="00ED3F0D">
        <w:rPr>
          <w:rFonts w:ascii="Arial" w:hAnsi="Arial" w:cs="Arial"/>
          <w:b/>
          <w:bCs/>
          <w:sz w:val="20"/>
          <w:szCs w:val="20"/>
        </w:rPr>
        <w:t>Demontaža, montaža in prestavitev SV in TK naprav ob izvajanju gradbenih del za obdobje treh let</w:t>
      </w:r>
      <w:r w:rsidR="00E7576B" w:rsidRPr="00ED3F0D">
        <w:rPr>
          <w:rFonts w:ascii="Arial" w:eastAsia="Batang" w:hAnsi="Arial" w:cs="Arial"/>
          <w:b/>
          <w:bCs/>
          <w:sz w:val="20"/>
          <w:szCs w:val="20"/>
        </w:rPr>
        <w:t xml:space="preserve">« </w:t>
      </w:r>
      <w:r w:rsidRPr="00ED3F0D">
        <w:rPr>
          <w:rFonts w:ascii="Arial" w:eastAsia="Batang" w:hAnsi="Arial" w:cs="Arial"/>
          <w:sz w:val="20"/>
          <w:szCs w:val="20"/>
          <w:lang w:eastAsia="ko-KR"/>
        </w:rPr>
        <w:t xml:space="preserve">za potrebe SŽ – </w:t>
      </w:r>
      <w:r w:rsidR="00CB655D" w:rsidRPr="00ED3F0D">
        <w:rPr>
          <w:rFonts w:ascii="Arial" w:eastAsia="Batang" w:hAnsi="Arial" w:cs="Arial"/>
          <w:sz w:val="20"/>
          <w:szCs w:val="20"/>
          <w:lang w:eastAsia="ko-KR"/>
        </w:rPr>
        <w:t>Infrastruktura</w:t>
      </w:r>
      <w:r w:rsidRPr="00ED3F0D">
        <w:rPr>
          <w:rFonts w:ascii="Arial" w:eastAsia="Batang" w:hAnsi="Arial" w:cs="Arial"/>
          <w:sz w:val="20"/>
          <w:szCs w:val="20"/>
          <w:lang w:eastAsia="ko-KR"/>
        </w:rPr>
        <w:t>, d.o.o., dajemo soglasje, da naročnik namesto glavnega izvajalca (dobavitelja) poravna našo terjatev do glavnega izvajalca (dobavitelja).</w:t>
      </w:r>
    </w:p>
    <w:p w14:paraId="0A5207D2" w14:textId="77777777" w:rsidR="003E2E91" w:rsidRPr="00ED3F0D"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0802B98A" w14:textId="77777777" w:rsidR="003E2E91" w:rsidRPr="00ED3F0D" w:rsidRDefault="003E2E91" w:rsidP="003E2E91">
      <w:pPr>
        <w:keepLines/>
        <w:tabs>
          <w:tab w:val="center" w:pos="4320"/>
          <w:tab w:val="right" w:pos="8640"/>
        </w:tabs>
        <w:spacing w:before="600" w:line="180" w:lineRule="atLeast"/>
        <w:jc w:val="both"/>
        <w:rPr>
          <w:rFonts w:ascii="Arial" w:eastAsia="Batang" w:hAnsi="Arial" w:cs="Arial"/>
          <w:sz w:val="20"/>
          <w:szCs w:val="20"/>
          <w:lang w:eastAsia="ko-KR"/>
        </w:rPr>
      </w:pPr>
    </w:p>
    <w:p w14:paraId="6B94AA16" w14:textId="77777777" w:rsidR="003E2E91" w:rsidRPr="00ED3F0D" w:rsidRDefault="003E2E91" w:rsidP="003E2E91">
      <w:pPr>
        <w:rPr>
          <w:rFonts w:ascii="Arial" w:hAnsi="Arial" w:cs="Arial"/>
          <w:noProof/>
          <w:sz w:val="20"/>
          <w:szCs w:val="20"/>
        </w:rPr>
      </w:pPr>
      <w:r w:rsidRPr="00ED3F0D">
        <w:rPr>
          <w:rFonts w:ascii="Arial" w:hAnsi="Arial" w:cs="Arial"/>
          <w:noProof/>
          <w:sz w:val="20"/>
          <w:szCs w:val="20"/>
        </w:rPr>
        <w:t>Kraj in datum:</w:t>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t>Žig:</w:t>
      </w:r>
      <w:r w:rsidRPr="00ED3F0D">
        <w:rPr>
          <w:rFonts w:ascii="Arial" w:hAnsi="Arial" w:cs="Arial"/>
          <w:noProof/>
          <w:sz w:val="20"/>
          <w:szCs w:val="20"/>
        </w:rPr>
        <w:tab/>
      </w:r>
      <w:r w:rsidRPr="00ED3F0D">
        <w:rPr>
          <w:rFonts w:ascii="Arial" w:hAnsi="Arial" w:cs="Arial"/>
          <w:noProof/>
          <w:sz w:val="20"/>
          <w:szCs w:val="20"/>
        </w:rPr>
        <w:tab/>
        <w:t>Podpis podizvajalca:</w:t>
      </w:r>
    </w:p>
    <w:p w14:paraId="414E0EB8" w14:textId="77777777" w:rsidR="003E2E91" w:rsidRPr="00ED3F0D" w:rsidRDefault="003E2E91" w:rsidP="003E2E91">
      <w:pPr>
        <w:spacing w:before="120" w:after="120"/>
        <w:rPr>
          <w:rFonts w:ascii="Arial" w:eastAsia="Batang" w:hAnsi="Arial" w:cs="Arial"/>
          <w:color w:val="000000" w:themeColor="text1"/>
          <w:sz w:val="20"/>
          <w:szCs w:val="20"/>
          <w:lang w:eastAsia="ko-KR"/>
        </w:rPr>
      </w:pPr>
    </w:p>
    <w:p w14:paraId="6A978514" w14:textId="77777777" w:rsidR="003E2E91" w:rsidRPr="00ED3F0D" w:rsidRDefault="003E2E91" w:rsidP="003E2E91">
      <w:pPr>
        <w:spacing w:before="120" w:after="120"/>
        <w:rPr>
          <w:rFonts w:ascii="Arial" w:eastAsia="Batang" w:hAnsi="Arial" w:cs="Arial"/>
          <w:color w:val="000000" w:themeColor="text1"/>
          <w:sz w:val="20"/>
          <w:szCs w:val="20"/>
          <w:lang w:eastAsia="ko-KR"/>
        </w:rPr>
      </w:pPr>
    </w:p>
    <w:p w14:paraId="51D9411B" w14:textId="77777777" w:rsidR="003E2E91" w:rsidRPr="00ED3F0D" w:rsidRDefault="003E2E91" w:rsidP="003E2E91">
      <w:pPr>
        <w:spacing w:before="120" w:after="120"/>
        <w:rPr>
          <w:rFonts w:ascii="Arial" w:eastAsia="Batang" w:hAnsi="Arial" w:cs="Arial"/>
          <w:color w:val="000000" w:themeColor="text1"/>
          <w:sz w:val="20"/>
          <w:szCs w:val="20"/>
          <w:lang w:eastAsia="ko-KR"/>
        </w:rPr>
      </w:pPr>
    </w:p>
    <w:p w14:paraId="16A397C8" w14:textId="77777777" w:rsidR="003E2E91" w:rsidRPr="00ED3F0D" w:rsidRDefault="003E2E91" w:rsidP="003E2E91">
      <w:pPr>
        <w:spacing w:line="276" w:lineRule="auto"/>
        <w:rPr>
          <w:rFonts w:ascii="Arial" w:eastAsia="Batang" w:hAnsi="Arial" w:cs="Arial"/>
          <w:color w:val="000000" w:themeColor="text1"/>
          <w:sz w:val="20"/>
          <w:szCs w:val="20"/>
          <w:lang w:eastAsia="ko-KR"/>
        </w:rPr>
      </w:pPr>
      <w:r w:rsidRPr="00ED3F0D">
        <w:rPr>
          <w:rFonts w:ascii="Arial" w:eastAsia="Batang" w:hAnsi="Arial" w:cs="Arial"/>
          <w:b/>
          <w:color w:val="000000" w:themeColor="text1"/>
          <w:sz w:val="20"/>
          <w:szCs w:val="20"/>
          <w:lang w:eastAsia="ko-KR"/>
        </w:rPr>
        <w:t>Opomba: Predmetno soglasje podizvajalca se predloži v ponudbi v kolikor podizvajalec v skladu z določbo 5. odstavka 94. člena ZJN-3 zahteva neposredno plačilo s strani naročnika.</w:t>
      </w:r>
    </w:p>
    <w:p w14:paraId="1D028782" w14:textId="48D7A580" w:rsidR="003E2E91" w:rsidRPr="00ED3F0D" w:rsidRDefault="00AB0501" w:rsidP="003E2E91">
      <w:pPr>
        <w:keepNext/>
        <w:keepLines/>
        <w:pageBreakBefore/>
        <w:spacing w:before="120" w:line="200" w:lineRule="atLeast"/>
        <w:outlineLvl w:val="1"/>
        <w:rPr>
          <w:rFonts w:ascii="Arial" w:hAnsi="Arial" w:cs="Arial"/>
          <w:b/>
          <w:bCs/>
          <w:iCs/>
          <w:color w:val="0D0D0D" w:themeColor="text1" w:themeTint="F2"/>
          <w:sz w:val="20"/>
          <w:szCs w:val="20"/>
          <w:lang w:eastAsia="ko-KR"/>
        </w:rPr>
      </w:pPr>
      <w:bookmarkStart w:id="33" w:name="_Toc453065389"/>
      <w:bookmarkStart w:id="34" w:name="_Toc492474477"/>
      <w:bookmarkStart w:id="35" w:name="_Toc514231617"/>
      <w:bookmarkStart w:id="36" w:name="_Toc514231952"/>
      <w:bookmarkStart w:id="37" w:name="_Toc516144211"/>
      <w:bookmarkStart w:id="38" w:name="_Toc517944116"/>
      <w:bookmarkStart w:id="39" w:name="_Toc517945264"/>
      <w:bookmarkStart w:id="40" w:name="_Toc517945317"/>
      <w:r w:rsidRPr="00ED3F0D">
        <w:rPr>
          <w:rFonts w:ascii="Arial" w:hAnsi="Arial" w:cs="Arial"/>
          <w:b/>
          <w:bCs/>
          <w:iCs/>
          <w:color w:val="0D0D0D" w:themeColor="text1" w:themeTint="F2"/>
          <w:sz w:val="20"/>
          <w:szCs w:val="20"/>
          <w:shd w:val="clear" w:color="auto" w:fill="FFFFFF"/>
          <w:lang w:eastAsia="ko-KR"/>
        </w:rPr>
        <w:lastRenderedPageBreak/>
        <w:t xml:space="preserve">OBRAZEC </w:t>
      </w:r>
      <w:bookmarkEnd w:id="33"/>
      <w:bookmarkEnd w:id="34"/>
      <w:bookmarkEnd w:id="35"/>
      <w:bookmarkEnd w:id="36"/>
      <w:bookmarkEnd w:id="37"/>
      <w:bookmarkEnd w:id="38"/>
      <w:bookmarkEnd w:id="39"/>
      <w:bookmarkEnd w:id="40"/>
      <w:r w:rsidR="009513FE">
        <w:rPr>
          <w:rFonts w:ascii="Arial" w:hAnsi="Arial" w:cs="Arial"/>
          <w:b/>
          <w:bCs/>
          <w:iCs/>
          <w:color w:val="0D0D0D" w:themeColor="text1" w:themeTint="F2"/>
          <w:sz w:val="20"/>
          <w:szCs w:val="20"/>
          <w:shd w:val="clear" w:color="auto" w:fill="FFFFFF"/>
          <w:lang w:eastAsia="ko-KR"/>
        </w:rPr>
        <w:t>9</w:t>
      </w:r>
    </w:p>
    <w:p w14:paraId="05155461"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1E52D206"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r w:rsidRPr="00ED3F0D">
        <w:rPr>
          <w:rFonts w:ascii="Arial" w:eastAsia="Batang" w:hAnsi="Arial" w:cs="Arial"/>
          <w:sz w:val="20"/>
          <w:szCs w:val="20"/>
          <w:lang w:eastAsia="ko-KR"/>
        </w:rPr>
        <w:t>PONUDNIK:</w:t>
      </w:r>
    </w:p>
    <w:p w14:paraId="6A500047"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1A27844E"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790B5603" w14:textId="77777777" w:rsidR="003E2E91" w:rsidRPr="00ED3F0D" w:rsidRDefault="003E2E91" w:rsidP="003E2E91">
      <w:pPr>
        <w:spacing w:before="120"/>
        <w:jc w:val="both"/>
        <w:rPr>
          <w:rFonts w:ascii="Arial" w:hAnsi="Arial" w:cs="Arial"/>
          <w:noProof/>
          <w:sz w:val="20"/>
          <w:szCs w:val="20"/>
          <w:u w:val="dotted"/>
        </w:rPr>
      </w:pP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r w:rsidRPr="00ED3F0D">
        <w:rPr>
          <w:rFonts w:ascii="Arial" w:hAnsi="Arial" w:cs="Arial"/>
          <w:noProof/>
          <w:sz w:val="20"/>
          <w:szCs w:val="20"/>
          <w:u w:val="dotted"/>
        </w:rPr>
        <w:tab/>
      </w:r>
    </w:p>
    <w:p w14:paraId="42EF9B57" w14:textId="77777777" w:rsidR="003E2E91" w:rsidRPr="00ED3F0D" w:rsidRDefault="003E2E91" w:rsidP="003E2E91">
      <w:pPr>
        <w:autoSpaceDE w:val="0"/>
        <w:autoSpaceDN w:val="0"/>
        <w:adjustRightInd w:val="0"/>
        <w:spacing w:before="120"/>
        <w:rPr>
          <w:rFonts w:ascii="Arial" w:eastAsia="Batang" w:hAnsi="Arial" w:cs="Arial"/>
          <w:sz w:val="20"/>
          <w:szCs w:val="20"/>
          <w:lang w:eastAsia="ko-KR"/>
        </w:rPr>
      </w:pPr>
    </w:p>
    <w:p w14:paraId="7D2721F5" w14:textId="77777777" w:rsidR="003E2E91" w:rsidRPr="00ED3F0D" w:rsidRDefault="003E2E91" w:rsidP="003E2E91">
      <w:pPr>
        <w:autoSpaceDE w:val="0"/>
        <w:autoSpaceDN w:val="0"/>
        <w:adjustRightInd w:val="0"/>
        <w:spacing w:before="120"/>
        <w:jc w:val="center"/>
        <w:rPr>
          <w:rFonts w:ascii="Arial" w:eastAsia="Batang" w:hAnsi="Arial" w:cs="Arial"/>
          <w:b/>
          <w:sz w:val="20"/>
          <w:szCs w:val="20"/>
          <w:lang w:eastAsia="ko-KR"/>
        </w:rPr>
      </w:pPr>
      <w:r w:rsidRPr="00ED3F0D">
        <w:rPr>
          <w:rFonts w:ascii="Arial" w:eastAsia="Batang" w:hAnsi="Arial" w:cs="Arial"/>
          <w:b/>
          <w:sz w:val="20"/>
          <w:szCs w:val="20"/>
          <w:lang w:eastAsia="ko-KR"/>
        </w:rPr>
        <w:t>SEZNAM PODIZVAJALCEV</w:t>
      </w:r>
    </w:p>
    <w:p w14:paraId="614EAD89" w14:textId="77777777" w:rsidR="003E2E91" w:rsidRPr="00ED3F0D" w:rsidRDefault="003E2E91" w:rsidP="003E2E91">
      <w:pPr>
        <w:autoSpaceDE w:val="0"/>
        <w:autoSpaceDN w:val="0"/>
        <w:adjustRightInd w:val="0"/>
        <w:spacing w:before="120"/>
        <w:jc w:val="both"/>
        <w:rPr>
          <w:rFonts w:ascii="Arial" w:eastAsia="Batang" w:hAnsi="Arial" w:cs="Arial"/>
          <w:b/>
          <w:sz w:val="20"/>
          <w:szCs w:val="20"/>
          <w:lang w:eastAsia="ko-KR"/>
        </w:rPr>
      </w:pPr>
    </w:p>
    <w:p w14:paraId="22645296" w14:textId="05CCBF29" w:rsidR="003E2E91" w:rsidRPr="00ED3F0D" w:rsidRDefault="003E2E91" w:rsidP="00EC39B2">
      <w:pPr>
        <w:rPr>
          <w:rFonts w:ascii="Arial" w:eastAsia="Batang" w:hAnsi="Arial" w:cs="Arial"/>
          <w:b/>
          <w:bCs/>
          <w:sz w:val="20"/>
          <w:szCs w:val="20"/>
          <w:lang w:eastAsia="ko-KR"/>
        </w:rPr>
      </w:pPr>
      <w:r w:rsidRPr="00ED3F0D">
        <w:rPr>
          <w:rFonts w:ascii="Arial" w:eastAsia="Batang" w:hAnsi="Arial" w:cs="Arial"/>
          <w:sz w:val="20"/>
          <w:szCs w:val="20"/>
          <w:lang w:eastAsia="ko-KR"/>
        </w:rPr>
        <w:t xml:space="preserve">Predmet javnega naročila: </w:t>
      </w:r>
      <w:r w:rsidR="00D6525A" w:rsidRPr="00ED3F0D">
        <w:rPr>
          <w:rFonts w:ascii="Arial" w:hAnsi="Arial" w:cs="Arial"/>
          <w:b/>
          <w:bCs/>
          <w:sz w:val="20"/>
          <w:szCs w:val="20"/>
        </w:rPr>
        <w:t>»</w:t>
      </w:r>
      <w:r w:rsidR="00851ABB" w:rsidRPr="00ED3F0D">
        <w:rPr>
          <w:rFonts w:ascii="Arial" w:hAnsi="Arial" w:cs="Arial"/>
          <w:b/>
          <w:bCs/>
          <w:sz w:val="20"/>
          <w:szCs w:val="20"/>
        </w:rPr>
        <w:t>Demontaža, montaža in prestavitev SV in TK naprav ob izvajanju gradbenih del za obdobje treh let</w:t>
      </w:r>
      <w:r w:rsidR="00E7576B" w:rsidRPr="00ED3F0D">
        <w:rPr>
          <w:rFonts w:ascii="Arial" w:hAnsi="Arial" w:cs="Arial"/>
          <w:b/>
          <w:bCs/>
          <w:sz w:val="20"/>
          <w:szCs w:val="20"/>
        </w:rPr>
        <w:t>«</w:t>
      </w:r>
    </w:p>
    <w:p w14:paraId="7DC11AF5" w14:textId="77777777" w:rsidR="002837A8" w:rsidRPr="00ED3F0D" w:rsidRDefault="002837A8" w:rsidP="003E2E91">
      <w:pPr>
        <w:autoSpaceDE w:val="0"/>
        <w:autoSpaceDN w:val="0"/>
        <w:adjustRightInd w:val="0"/>
        <w:spacing w:before="120"/>
        <w:rPr>
          <w:rFonts w:ascii="Arial" w:eastAsia="Batang" w:hAnsi="Arial" w:cs="Arial"/>
          <w:b/>
          <w:bCs/>
          <w:sz w:val="20"/>
          <w:szCs w:val="20"/>
          <w:lang w:eastAsia="ko-KR"/>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3373"/>
        <w:gridCol w:w="3402"/>
      </w:tblGrid>
      <w:tr w:rsidR="00CB655D" w:rsidRPr="00ED3F0D" w14:paraId="2F55B340" w14:textId="77777777" w:rsidTr="006E7A62">
        <w:trPr>
          <w:trHeight w:val="340"/>
        </w:trPr>
        <w:tc>
          <w:tcPr>
            <w:tcW w:w="2977" w:type="dxa"/>
            <w:tcBorders>
              <w:top w:val="single" w:sz="4" w:space="0" w:color="auto"/>
              <w:bottom w:val="single" w:sz="4" w:space="0" w:color="auto"/>
            </w:tcBorders>
            <w:vAlign w:val="bottom"/>
          </w:tcPr>
          <w:p w14:paraId="74341A5E" w14:textId="77777777" w:rsidR="00CB655D" w:rsidRPr="00ED3F0D" w:rsidRDefault="00CB655D" w:rsidP="00CB655D">
            <w:pPr>
              <w:autoSpaceDE w:val="0"/>
              <w:autoSpaceDN w:val="0"/>
              <w:adjustRightInd w:val="0"/>
              <w:jc w:val="center"/>
              <w:rPr>
                <w:rFonts w:ascii="Arial" w:hAnsi="Arial" w:cs="Arial"/>
                <w:sz w:val="20"/>
                <w:szCs w:val="20"/>
              </w:rPr>
            </w:pPr>
            <w:r w:rsidRPr="00ED3F0D">
              <w:rPr>
                <w:rFonts w:ascii="Arial" w:hAnsi="Arial" w:cs="Arial"/>
                <w:sz w:val="20"/>
                <w:szCs w:val="20"/>
              </w:rPr>
              <w:t>Naziv in naslov podizvajalca</w:t>
            </w:r>
          </w:p>
        </w:tc>
        <w:tc>
          <w:tcPr>
            <w:tcW w:w="3373" w:type="dxa"/>
            <w:tcBorders>
              <w:top w:val="single" w:sz="4" w:space="0" w:color="auto"/>
              <w:bottom w:val="single" w:sz="4" w:space="0" w:color="auto"/>
            </w:tcBorders>
            <w:vAlign w:val="bottom"/>
          </w:tcPr>
          <w:p w14:paraId="0DE4819C" w14:textId="77777777" w:rsidR="00CB655D" w:rsidRPr="00ED3F0D" w:rsidRDefault="00CB655D" w:rsidP="00CB655D">
            <w:pPr>
              <w:autoSpaceDE w:val="0"/>
              <w:autoSpaceDN w:val="0"/>
              <w:adjustRightInd w:val="0"/>
              <w:jc w:val="center"/>
              <w:rPr>
                <w:rFonts w:ascii="Arial" w:hAnsi="Arial" w:cs="Arial"/>
                <w:sz w:val="20"/>
                <w:szCs w:val="20"/>
              </w:rPr>
            </w:pPr>
            <w:r w:rsidRPr="00ED3F0D">
              <w:rPr>
                <w:rFonts w:ascii="Arial" w:hAnsi="Arial" w:cs="Arial"/>
                <w:sz w:val="20"/>
                <w:szCs w:val="20"/>
              </w:rPr>
              <w:t>Vrsta del oz. vsak del javnega naročila, ki ga bo izvedel</w:t>
            </w:r>
          </w:p>
        </w:tc>
        <w:tc>
          <w:tcPr>
            <w:tcW w:w="3402" w:type="dxa"/>
            <w:tcBorders>
              <w:top w:val="single" w:sz="4" w:space="0" w:color="auto"/>
              <w:bottom w:val="single" w:sz="4" w:space="0" w:color="auto"/>
            </w:tcBorders>
            <w:vAlign w:val="bottom"/>
          </w:tcPr>
          <w:p w14:paraId="124D0216" w14:textId="77777777" w:rsidR="00CB655D" w:rsidRPr="00ED3F0D" w:rsidRDefault="00CB655D" w:rsidP="00CB655D">
            <w:pPr>
              <w:autoSpaceDE w:val="0"/>
              <w:autoSpaceDN w:val="0"/>
              <w:adjustRightInd w:val="0"/>
              <w:jc w:val="center"/>
              <w:rPr>
                <w:rFonts w:ascii="Arial" w:hAnsi="Arial" w:cs="Arial"/>
                <w:sz w:val="20"/>
                <w:szCs w:val="20"/>
              </w:rPr>
            </w:pPr>
            <w:r w:rsidRPr="00ED3F0D">
              <w:rPr>
                <w:rFonts w:ascii="Arial" w:hAnsi="Arial" w:cs="Arial"/>
                <w:sz w:val="20"/>
                <w:szCs w:val="20"/>
              </w:rPr>
              <w:t>Vrednost (v EUR z DDV) in delež (v %):</w:t>
            </w:r>
          </w:p>
        </w:tc>
      </w:tr>
      <w:tr w:rsidR="00CB655D" w:rsidRPr="00ED3F0D" w14:paraId="47CA2E0A" w14:textId="77777777" w:rsidTr="006E7A62">
        <w:trPr>
          <w:trHeight w:val="1418"/>
        </w:trPr>
        <w:tc>
          <w:tcPr>
            <w:tcW w:w="2977" w:type="dxa"/>
            <w:tcBorders>
              <w:top w:val="single" w:sz="4" w:space="0" w:color="auto"/>
            </w:tcBorders>
            <w:shd w:val="clear" w:color="auto" w:fill="FFFFCC"/>
          </w:tcPr>
          <w:p w14:paraId="05CA6D01" w14:textId="77777777" w:rsidR="00CB655D" w:rsidRPr="00ED3F0D"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41C46F2B" w14:textId="77777777" w:rsidR="00CB655D" w:rsidRPr="00ED3F0D" w:rsidRDefault="00CB655D" w:rsidP="00CB655D">
            <w:pPr>
              <w:widowControl w:val="0"/>
              <w:spacing w:before="60"/>
              <w:rPr>
                <w:rFonts w:ascii="Arial" w:hAnsi="Arial" w:cs="Arial"/>
                <w:sz w:val="20"/>
                <w:szCs w:val="20"/>
              </w:rPr>
            </w:pPr>
          </w:p>
        </w:tc>
        <w:tc>
          <w:tcPr>
            <w:tcW w:w="3402" w:type="dxa"/>
            <w:tcBorders>
              <w:top w:val="single" w:sz="4" w:space="0" w:color="auto"/>
            </w:tcBorders>
            <w:shd w:val="clear" w:color="auto" w:fill="FFFFCC"/>
          </w:tcPr>
          <w:p w14:paraId="27E99A1E" w14:textId="77777777" w:rsidR="00CB655D" w:rsidRPr="00ED3F0D" w:rsidRDefault="00CB655D" w:rsidP="00CB655D">
            <w:pPr>
              <w:widowControl w:val="0"/>
              <w:spacing w:before="60"/>
              <w:rPr>
                <w:rFonts w:ascii="Arial" w:hAnsi="Arial" w:cs="Arial"/>
                <w:sz w:val="20"/>
                <w:szCs w:val="20"/>
              </w:rPr>
            </w:pPr>
          </w:p>
        </w:tc>
      </w:tr>
      <w:tr w:rsidR="00CB655D" w:rsidRPr="00ED3F0D" w14:paraId="240B27AD" w14:textId="77777777" w:rsidTr="006E7A62">
        <w:trPr>
          <w:trHeight w:val="1418"/>
        </w:trPr>
        <w:tc>
          <w:tcPr>
            <w:tcW w:w="2977" w:type="dxa"/>
            <w:tcBorders>
              <w:top w:val="single" w:sz="4" w:space="0" w:color="auto"/>
              <w:bottom w:val="single" w:sz="4" w:space="0" w:color="auto"/>
            </w:tcBorders>
            <w:shd w:val="clear" w:color="auto" w:fill="FFFFCC"/>
          </w:tcPr>
          <w:p w14:paraId="325517DD" w14:textId="77777777" w:rsidR="00CB655D" w:rsidRPr="00ED3F0D" w:rsidRDefault="00CB655D" w:rsidP="00CB655D">
            <w:pPr>
              <w:widowControl w:val="0"/>
              <w:spacing w:before="60"/>
              <w:rPr>
                <w:rFonts w:ascii="Arial" w:hAnsi="Arial" w:cs="Arial"/>
                <w:sz w:val="20"/>
                <w:szCs w:val="20"/>
              </w:rPr>
            </w:pPr>
          </w:p>
        </w:tc>
        <w:tc>
          <w:tcPr>
            <w:tcW w:w="3373" w:type="dxa"/>
            <w:tcBorders>
              <w:top w:val="single" w:sz="4" w:space="0" w:color="auto"/>
              <w:bottom w:val="single" w:sz="4" w:space="0" w:color="auto"/>
            </w:tcBorders>
            <w:shd w:val="clear" w:color="auto" w:fill="FFFFCC"/>
          </w:tcPr>
          <w:p w14:paraId="05815826" w14:textId="77777777" w:rsidR="00CB655D" w:rsidRPr="00ED3F0D" w:rsidRDefault="00CB655D" w:rsidP="00CB655D">
            <w:pPr>
              <w:widowControl w:val="0"/>
              <w:spacing w:before="60"/>
              <w:rPr>
                <w:rFonts w:ascii="Arial" w:hAnsi="Arial" w:cs="Arial"/>
                <w:sz w:val="20"/>
                <w:szCs w:val="20"/>
              </w:rPr>
            </w:pPr>
          </w:p>
        </w:tc>
        <w:tc>
          <w:tcPr>
            <w:tcW w:w="3402" w:type="dxa"/>
            <w:shd w:val="clear" w:color="auto" w:fill="FFFFCC"/>
          </w:tcPr>
          <w:p w14:paraId="4E1F5BA2" w14:textId="77777777" w:rsidR="00CB655D" w:rsidRPr="00ED3F0D" w:rsidRDefault="00CB655D" w:rsidP="00CB655D">
            <w:pPr>
              <w:widowControl w:val="0"/>
              <w:spacing w:before="60"/>
              <w:rPr>
                <w:rFonts w:ascii="Arial" w:hAnsi="Arial" w:cs="Arial"/>
                <w:sz w:val="20"/>
                <w:szCs w:val="20"/>
              </w:rPr>
            </w:pPr>
          </w:p>
        </w:tc>
      </w:tr>
      <w:tr w:rsidR="00CB655D" w:rsidRPr="00ED3F0D" w14:paraId="2F0C70B8" w14:textId="77777777" w:rsidTr="006E7A62">
        <w:trPr>
          <w:trHeight w:val="1418"/>
        </w:trPr>
        <w:tc>
          <w:tcPr>
            <w:tcW w:w="2977" w:type="dxa"/>
            <w:tcBorders>
              <w:top w:val="single" w:sz="4" w:space="0" w:color="auto"/>
            </w:tcBorders>
            <w:shd w:val="clear" w:color="auto" w:fill="FFFFCC"/>
          </w:tcPr>
          <w:p w14:paraId="5AFDD8CF" w14:textId="77777777" w:rsidR="00CB655D" w:rsidRPr="00ED3F0D" w:rsidRDefault="00CB655D" w:rsidP="00CB655D">
            <w:pPr>
              <w:widowControl w:val="0"/>
              <w:spacing w:before="60"/>
              <w:rPr>
                <w:rFonts w:ascii="Arial" w:hAnsi="Arial" w:cs="Arial"/>
                <w:sz w:val="20"/>
                <w:szCs w:val="20"/>
              </w:rPr>
            </w:pPr>
          </w:p>
        </w:tc>
        <w:tc>
          <w:tcPr>
            <w:tcW w:w="3373" w:type="dxa"/>
            <w:tcBorders>
              <w:top w:val="single" w:sz="4" w:space="0" w:color="auto"/>
            </w:tcBorders>
            <w:shd w:val="clear" w:color="auto" w:fill="FFFFCC"/>
          </w:tcPr>
          <w:p w14:paraId="5773698B" w14:textId="77777777" w:rsidR="00CB655D" w:rsidRPr="00ED3F0D" w:rsidRDefault="00CB655D" w:rsidP="00CB655D">
            <w:pPr>
              <w:widowControl w:val="0"/>
              <w:spacing w:before="60"/>
              <w:rPr>
                <w:rFonts w:ascii="Arial" w:hAnsi="Arial" w:cs="Arial"/>
                <w:sz w:val="20"/>
                <w:szCs w:val="20"/>
              </w:rPr>
            </w:pPr>
          </w:p>
        </w:tc>
        <w:tc>
          <w:tcPr>
            <w:tcW w:w="3402" w:type="dxa"/>
            <w:shd w:val="clear" w:color="auto" w:fill="FFFFCC"/>
          </w:tcPr>
          <w:p w14:paraId="01A4EC5E" w14:textId="77777777" w:rsidR="00CB655D" w:rsidRPr="00ED3F0D" w:rsidRDefault="00CB655D" w:rsidP="00CB655D">
            <w:pPr>
              <w:widowControl w:val="0"/>
              <w:spacing w:before="60"/>
              <w:rPr>
                <w:rFonts w:ascii="Arial" w:hAnsi="Arial" w:cs="Arial"/>
                <w:sz w:val="20"/>
                <w:szCs w:val="20"/>
              </w:rPr>
            </w:pPr>
          </w:p>
        </w:tc>
      </w:tr>
    </w:tbl>
    <w:p w14:paraId="0B4D20E2" w14:textId="77777777" w:rsidR="00CB655D" w:rsidRPr="00ED3F0D" w:rsidRDefault="00CB655D" w:rsidP="00CB655D">
      <w:pPr>
        <w:autoSpaceDE w:val="0"/>
        <w:autoSpaceDN w:val="0"/>
        <w:adjustRightInd w:val="0"/>
        <w:rPr>
          <w:rFonts w:ascii="Arial" w:hAnsi="Arial" w:cs="Arial"/>
          <w:sz w:val="20"/>
          <w:szCs w:val="20"/>
        </w:rPr>
      </w:pPr>
    </w:p>
    <w:p w14:paraId="28F33B82" w14:textId="77777777" w:rsidR="00CB655D" w:rsidRPr="00ED3F0D" w:rsidRDefault="00CB655D" w:rsidP="00CB655D">
      <w:pPr>
        <w:autoSpaceDE w:val="0"/>
        <w:autoSpaceDN w:val="0"/>
        <w:adjustRightInd w:val="0"/>
        <w:jc w:val="center"/>
        <w:rPr>
          <w:rFonts w:ascii="Arial" w:hAnsi="Arial" w:cs="Arial"/>
          <w:b/>
          <w:strike/>
          <w:sz w:val="20"/>
          <w:szCs w:val="20"/>
        </w:rPr>
      </w:pPr>
    </w:p>
    <w:p w14:paraId="163EAB4E" w14:textId="77777777" w:rsidR="003E2E91" w:rsidRPr="00ED3F0D" w:rsidRDefault="003E2E91" w:rsidP="006E7A62">
      <w:pPr>
        <w:autoSpaceDE w:val="0"/>
        <w:autoSpaceDN w:val="0"/>
        <w:adjustRightInd w:val="0"/>
        <w:spacing w:before="120"/>
        <w:rPr>
          <w:rFonts w:ascii="Arial" w:eastAsia="Batang" w:hAnsi="Arial" w:cs="Arial"/>
          <w:b/>
          <w:strike/>
          <w:sz w:val="20"/>
          <w:szCs w:val="20"/>
          <w:lang w:eastAsia="ko-KR"/>
        </w:rPr>
      </w:pPr>
    </w:p>
    <w:p w14:paraId="7D3E8C96" w14:textId="77777777" w:rsidR="003E2E91" w:rsidRPr="00ED3F0D" w:rsidRDefault="003E2E91" w:rsidP="003E2E91">
      <w:pPr>
        <w:autoSpaceDE w:val="0"/>
        <w:autoSpaceDN w:val="0"/>
        <w:adjustRightInd w:val="0"/>
        <w:spacing w:before="120"/>
        <w:jc w:val="center"/>
        <w:rPr>
          <w:rFonts w:ascii="Arial" w:eastAsia="Batang" w:hAnsi="Arial" w:cs="Arial"/>
          <w:b/>
          <w:strike/>
          <w:sz w:val="20"/>
          <w:szCs w:val="20"/>
          <w:lang w:eastAsia="ko-KR"/>
        </w:rPr>
      </w:pPr>
    </w:p>
    <w:p w14:paraId="63A4565B" w14:textId="77777777" w:rsidR="00960A1F" w:rsidRPr="00ED3F0D" w:rsidRDefault="00960A1F" w:rsidP="00960A1F">
      <w:pPr>
        <w:rPr>
          <w:rFonts w:ascii="Arial" w:hAnsi="Arial" w:cs="Arial"/>
          <w:noProof/>
          <w:sz w:val="20"/>
          <w:szCs w:val="20"/>
        </w:rPr>
      </w:pPr>
      <w:r w:rsidRPr="00ED3F0D">
        <w:rPr>
          <w:rFonts w:ascii="Arial" w:hAnsi="Arial" w:cs="Arial"/>
          <w:noProof/>
          <w:sz w:val="20"/>
          <w:szCs w:val="20"/>
        </w:rPr>
        <w:t>Kraj in datum:</w:t>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t>Žig:</w:t>
      </w:r>
      <w:r w:rsidRPr="00ED3F0D">
        <w:rPr>
          <w:rFonts w:ascii="Arial" w:hAnsi="Arial" w:cs="Arial"/>
          <w:noProof/>
          <w:sz w:val="20"/>
          <w:szCs w:val="20"/>
        </w:rPr>
        <w:tab/>
      </w:r>
      <w:r w:rsidRPr="00ED3F0D">
        <w:rPr>
          <w:rFonts w:ascii="Arial" w:hAnsi="Arial" w:cs="Arial"/>
          <w:noProof/>
          <w:sz w:val="20"/>
          <w:szCs w:val="20"/>
        </w:rPr>
        <w:tab/>
        <w:t xml:space="preserve">Podpis </w:t>
      </w:r>
      <w:r w:rsidR="00773AB0" w:rsidRPr="00ED3F0D">
        <w:rPr>
          <w:rFonts w:ascii="Arial" w:hAnsi="Arial" w:cs="Arial"/>
          <w:noProof/>
          <w:sz w:val="20"/>
          <w:szCs w:val="20"/>
        </w:rPr>
        <w:t>ponudnika</w:t>
      </w:r>
      <w:r w:rsidRPr="00ED3F0D">
        <w:rPr>
          <w:rFonts w:ascii="Arial" w:hAnsi="Arial" w:cs="Arial"/>
          <w:noProof/>
          <w:sz w:val="20"/>
          <w:szCs w:val="20"/>
        </w:rPr>
        <w:t>:</w:t>
      </w:r>
    </w:p>
    <w:p w14:paraId="3291CD08" w14:textId="77777777" w:rsidR="003E2E91" w:rsidRPr="00ED3F0D" w:rsidRDefault="003E2E91" w:rsidP="003E2E91">
      <w:pPr>
        <w:rPr>
          <w:rFonts w:ascii="Arial" w:hAnsi="Arial" w:cs="Arial"/>
          <w:strike/>
          <w:noProof/>
          <w:sz w:val="20"/>
          <w:szCs w:val="20"/>
        </w:rPr>
      </w:pP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r w:rsidRPr="00ED3F0D">
        <w:rPr>
          <w:rFonts w:ascii="Arial" w:hAnsi="Arial" w:cs="Arial"/>
          <w:noProof/>
          <w:sz w:val="20"/>
          <w:szCs w:val="20"/>
        </w:rPr>
        <w:tab/>
      </w:r>
    </w:p>
    <w:p w14:paraId="1E737BEF" w14:textId="77777777" w:rsidR="003E2E91" w:rsidRPr="00ED3F0D" w:rsidRDefault="003E2E91" w:rsidP="003E2E91">
      <w:pPr>
        <w:autoSpaceDE w:val="0"/>
        <w:autoSpaceDN w:val="0"/>
        <w:adjustRightInd w:val="0"/>
        <w:spacing w:before="120"/>
        <w:rPr>
          <w:rFonts w:ascii="Arial" w:eastAsia="Batang" w:hAnsi="Arial" w:cs="Arial"/>
          <w:b/>
          <w:strike/>
          <w:sz w:val="20"/>
          <w:szCs w:val="20"/>
          <w:lang w:eastAsia="ko-KR"/>
        </w:rPr>
      </w:pPr>
    </w:p>
    <w:p w14:paraId="4F663300" w14:textId="77777777" w:rsidR="00B40E2F" w:rsidRPr="00ED3F0D" w:rsidRDefault="00B40E2F" w:rsidP="00B40E2F">
      <w:pPr>
        <w:pStyle w:val="Noga"/>
        <w:tabs>
          <w:tab w:val="clear" w:pos="4536"/>
          <w:tab w:val="clear" w:pos="9072"/>
        </w:tabs>
        <w:rPr>
          <w:rFonts w:ascii="Arial" w:hAnsi="Arial" w:cs="Arial"/>
          <w:b/>
          <w:szCs w:val="20"/>
        </w:rPr>
      </w:pPr>
    </w:p>
    <w:p w14:paraId="1EBF632A" w14:textId="77777777" w:rsidR="006E7A62" w:rsidRPr="00ED3F0D" w:rsidRDefault="006E7A62" w:rsidP="00B40E2F">
      <w:pPr>
        <w:pStyle w:val="Noga"/>
        <w:tabs>
          <w:tab w:val="clear" w:pos="4536"/>
          <w:tab w:val="clear" w:pos="9072"/>
        </w:tabs>
        <w:rPr>
          <w:rFonts w:ascii="Arial" w:hAnsi="Arial" w:cs="Arial"/>
          <w:b/>
          <w:szCs w:val="20"/>
        </w:rPr>
      </w:pPr>
    </w:p>
    <w:p w14:paraId="09D075DE" w14:textId="3ADA1013" w:rsidR="005D4261" w:rsidRPr="00ED3F0D" w:rsidRDefault="005D4261" w:rsidP="005D4261">
      <w:pPr>
        <w:keepLines/>
        <w:pageBreakBefore/>
        <w:tabs>
          <w:tab w:val="left" w:pos="0"/>
        </w:tabs>
        <w:spacing w:after="160" w:line="259" w:lineRule="auto"/>
        <w:rPr>
          <w:rFonts w:ascii="Arial" w:eastAsia="Calibri" w:hAnsi="Arial" w:cs="Arial"/>
          <w:b/>
          <w:bCs/>
          <w:color w:val="000000"/>
          <w:sz w:val="20"/>
          <w:szCs w:val="20"/>
          <w:lang w:eastAsia="en-US"/>
        </w:rPr>
      </w:pPr>
      <w:bookmarkStart w:id="41" w:name="_Hlk211436981"/>
      <w:bookmarkStart w:id="42" w:name="_Toc513809735"/>
      <w:bookmarkStart w:id="43" w:name="_Toc519764010"/>
      <w:r w:rsidRPr="00ED3F0D">
        <w:rPr>
          <w:rFonts w:ascii="Arial" w:eastAsia="Calibri" w:hAnsi="Arial" w:cs="Arial"/>
          <w:b/>
          <w:bCs/>
          <w:color w:val="000000"/>
          <w:sz w:val="20"/>
          <w:szCs w:val="20"/>
          <w:lang w:eastAsia="en-US"/>
        </w:rPr>
        <w:lastRenderedPageBreak/>
        <w:t>Obrazec 1</w:t>
      </w:r>
      <w:r w:rsidR="009513FE">
        <w:rPr>
          <w:rFonts w:ascii="Arial" w:eastAsia="Calibri" w:hAnsi="Arial" w:cs="Arial"/>
          <w:b/>
          <w:bCs/>
          <w:color w:val="000000"/>
          <w:sz w:val="20"/>
          <w:szCs w:val="20"/>
          <w:lang w:eastAsia="en-US"/>
        </w:rPr>
        <w:t>0</w:t>
      </w:r>
      <w:r w:rsidRPr="00ED3F0D">
        <w:rPr>
          <w:rFonts w:ascii="Arial" w:eastAsia="Calibri" w:hAnsi="Arial" w:cs="Arial"/>
          <w:b/>
          <w:bCs/>
          <w:color w:val="000000"/>
          <w:sz w:val="20"/>
          <w:szCs w:val="20"/>
          <w:lang w:eastAsia="en-US"/>
        </w:rPr>
        <w:t>:</w:t>
      </w:r>
    </w:p>
    <w:p w14:paraId="1D468C62" w14:textId="77777777" w:rsidR="005D4261" w:rsidRPr="00ED3F0D" w:rsidRDefault="005D4261" w:rsidP="005D4261">
      <w:pPr>
        <w:keepLines/>
        <w:tabs>
          <w:tab w:val="left" w:pos="0"/>
        </w:tabs>
        <w:spacing w:after="160" w:line="259" w:lineRule="auto"/>
        <w:rPr>
          <w:rFonts w:ascii="Arial" w:eastAsia="Calibri" w:hAnsi="Arial" w:cs="Arial"/>
          <w:b/>
          <w:bCs/>
          <w:color w:val="000000"/>
          <w:sz w:val="20"/>
          <w:szCs w:val="20"/>
          <w:lang w:eastAsia="en-US"/>
        </w:rPr>
      </w:pPr>
      <w:r w:rsidRPr="00ED3F0D">
        <w:rPr>
          <w:rFonts w:ascii="Arial" w:eastAsia="Calibri" w:hAnsi="Arial" w:cs="Arial"/>
          <w:color w:val="000000"/>
          <w:sz w:val="21"/>
          <w:szCs w:val="21"/>
          <w:shd w:val="clear" w:color="auto" w:fill="FFFFFF"/>
          <w:lang w:eastAsia="en-US"/>
        </w:rPr>
        <w:t> </w:t>
      </w:r>
      <w:bookmarkEnd w:id="41"/>
      <w:r w:rsidRPr="00ED3F0D">
        <w:rPr>
          <w:rFonts w:ascii="Arial" w:eastAsia="Calibri" w:hAnsi="Arial" w:cs="Arial"/>
          <w:b/>
          <w:bCs/>
          <w:color w:val="000000"/>
          <w:sz w:val="20"/>
          <w:szCs w:val="20"/>
          <w:lang w:eastAsia="en-US"/>
        </w:rPr>
        <w:t xml:space="preserve">IZJAVA VEZANA NA 1. ODSTAVEK ČLENA 1H SKLEPA SVETA </w:t>
      </w:r>
      <w:r w:rsidRPr="00ED3F0D">
        <w:rPr>
          <w:rFonts w:ascii="Arial" w:eastAsia="Calibri" w:hAnsi="Arial"/>
          <w:i/>
          <w:iCs/>
          <w:color w:val="000000"/>
          <w:sz w:val="20"/>
          <w:szCs w:val="22"/>
          <w:lang w:eastAsia="en-US"/>
        </w:rPr>
        <w:t xml:space="preserve"> </w:t>
      </w:r>
      <w:r w:rsidRPr="00ED3F0D">
        <w:rPr>
          <w:rFonts w:ascii="Arial" w:eastAsia="Calibri" w:hAnsi="Arial" w:cs="Arial"/>
          <w:b/>
          <w:bCs/>
          <w:color w:val="000000"/>
          <w:sz w:val="20"/>
          <w:szCs w:val="20"/>
          <w:lang w:eastAsia="en-US"/>
        </w:rPr>
        <w:t xml:space="preserve">(SZVP) 2022/578 Z DNE  8. APRILA 2022 O SPREMEMBI SKLEPA 2014/512/SZVP O OMEJEVALNIH UKREPIH ZARADI DELOVANJA RUSIJE, KI POVZROČA DESTABILIZACIJO RAZMER V UKRAJINI </w:t>
      </w:r>
    </w:p>
    <w:p w14:paraId="36845110" w14:textId="77777777" w:rsidR="005D4261" w:rsidRPr="00ED3F0D" w:rsidRDefault="005D4261" w:rsidP="005D4261">
      <w:pPr>
        <w:spacing w:after="160" w:line="23" w:lineRule="atLeast"/>
        <w:jc w:val="both"/>
        <w:rPr>
          <w:rFonts w:ascii="Arial" w:eastAsia="Calibri" w:hAnsi="Arial" w:cs="Arial"/>
          <w:color w:val="000000"/>
          <w:sz w:val="20"/>
          <w:szCs w:val="20"/>
          <w:lang w:eastAsia="en-US"/>
        </w:rPr>
      </w:pPr>
    </w:p>
    <w:p w14:paraId="0D2694E7" w14:textId="77777777" w:rsidR="005D4261" w:rsidRPr="00ED3F0D" w:rsidRDefault="005D4261" w:rsidP="005D4261">
      <w:pPr>
        <w:spacing w:after="160" w:line="23" w:lineRule="atLeast"/>
        <w:jc w:val="both"/>
        <w:rPr>
          <w:rFonts w:ascii="Arial" w:eastAsia="Calibri" w:hAnsi="Arial" w:cs="Arial"/>
          <w:color w:val="000000"/>
          <w:sz w:val="20"/>
          <w:szCs w:val="20"/>
          <w:lang w:eastAsia="en-US"/>
        </w:rPr>
      </w:pPr>
      <w:r w:rsidRPr="00ED3F0D">
        <w:rPr>
          <w:rFonts w:ascii="Arial" w:eastAsia="Calibri" w:hAnsi="Arial" w:cs="Arial"/>
          <w:color w:val="000000"/>
          <w:sz w:val="20"/>
          <w:szCs w:val="20"/>
          <w:lang w:eastAsia="en-US"/>
        </w:rPr>
        <w:t>Ponudnik (in partnerji skupnega nastopa v primeru skupne izvedbe javnega naročila):</w:t>
      </w:r>
    </w:p>
    <w:p w14:paraId="1C2B1D57" w14:textId="77777777" w:rsidR="005D4261" w:rsidRPr="00ED3F0D" w:rsidRDefault="005D4261" w:rsidP="005D4261">
      <w:pPr>
        <w:spacing w:after="160" w:line="23" w:lineRule="atLeast"/>
        <w:jc w:val="both"/>
        <w:rPr>
          <w:rFonts w:ascii="Arial" w:eastAsia="Calibri" w:hAnsi="Arial" w:cs="Arial"/>
          <w:color w:val="000000"/>
          <w:sz w:val="20"/>
          <w:szCs w:val="20"/>
          <w:lang w:eastAsia="en-US"/>
        </w:rPr>
      </w:pPr>
    </w:p>
    <w:p w14:paraId="3D1147A8" w14:textId="77777777" w:rsidR="005D4261" w:rsidRPr="00ED3F0D" w:rsidRDefault="005D4261" w:rsidP="005D4261">
      <w:pPr>
        <w:spacing w:after="160" w:line="23" w:lineRule="atLeast"/>
        <w:jc w:val="both"/>
        <w:rPr>
          <w:rFonts w:ascii="Arial" w:eastAsia="Calibri" w:hAnsi="Arial" w:cs="Arial"/>
          <w:color w:val="000000"/>
          <w:sz w:val="20"/>
          <w:szCs w:val="20"/>
          <w:lang w:eastAsia="en-US"/>
        </w:rPr>
      </w:pPr>
      <w:r w:rsidRPr="00ED3F0D">
        <w:rPr>
          <w:rFonts w:ascii="Arial" w:eastAsia="Calibri" w:hAnsi="Arial" w:cs="Arial"/>
          <w:color w:val="000000"/>
          <w:sz w:val="20"/>
          <w:szCs w:val="20"/>
          <w:lang w:eastAsia="en-US"/>
        </w:rPr>
        <w:t>_________________________________________________________</w:t>
      </w:r>
    </w:p>
    <w:p w14:paraId="5AF6C295" w14:textId="77777777" w:rsidR="005D4261" w:rsidRPr="00ED3F0D" w:rsidRDefault="005D4261" w:rsidP="005D4261">
      <w:pPr>
        <w:spacing w:before="120" w:after="160" w:line="259" w:lineRule="auto"/>
        <w:jc w:val="center"/>
        <w:rPr>
          <w:rFonts w:ascii="Arial" w:eastAsia="Calibri" w:hAnsi="Arial" w:cs="Arial"/>
          <w:b/>
          <w:color w:val="000000"/>
          <w:sz w:val="20"/>
          <w:szCs w:val="20"/>
          <w:lang w:eastAsia="en-US"/>
        </w:rPr>
      </w:pPr>
    </w:p>
    <w:p w14:paraId="1E115C98" w14:textId="77777777" w:rsidR="005D4261" w:rsidRPr="00ED3F0D" w:rsidRDefault="005D4261" w:rsidP="005D4261">
      <w:pPr>
        <w:spacing w:before="120" w:after="160" w:line="259" w:lineRule="auto"/>
        <w:jc w:val="center"/>
        <w:rPr>
          <w:rFonts w:ascii="Arial" w:hAnsi="Arial" w:cs="Arial"/>
          <w:b/>
          <w:bCs/>
          <w:sz w:val="20"/>
          <w:szCs w:val="20"/>
        </w:rPr>
      </w:pPr>
      <w:r w:rsidRPr="00ED3F0D">
        <w:rPr>
          <w:rFonts w:ascii="Arial" w:eastAsia="Calibri" w:hAnsi="Arial" w:cs="Arial"/>
          <w:b/>
          <w:color w:val="000000"/>
          <w:sz w:val="20"/>
          <w:szCs w:val="20"/>
          <w:lang w:eastAsia="en-US"/>
        </w:rPr>
        <w:t>Javno naročilo: »</w:t>
      </w:r>
      <w:r w:rsidRPr="00ED3F0D">
        <w:rPr>
          <w:rFonts w:ascii="Arial" w:hAnsi="Arial" w:cs="Arial"/>
          <w:b/>
          <w:bCs/>
          <w:sz w:val="20"/>
          <w:szCs w:val="20"/>
        </w:rPr>
        <w:t>Demontaža, montaža in prestavitev SV in TK naprav</w:t>
      </w:r>
    </w:p>
    <w:p w14:paraId="4793C411" w14:textId="6E8276B8" w:rsidR="005D4261" w:rsidRPr="00ED3F0D" w:rsidRDefault="005D4261" w:rsidP="005D4261">
      <w:pPr>
        <w:spacing w:before="120" w:after="160" w:line="259" w:lineRule="auto"/>
        <w:jc w:val="center"/>
        <w:rPr>
          <w:rFonts w:ascii="Arial" w:eastAsia="Calibri" w:hAnsi="Arial" w:cs="Arial"/>
          <w:b/>
          <w:color w:val="000000"/>
          <w:sz w:val="20"/>
          <w:szCs w:val="20"/>
          <w:lang w:eastAsia="en-US"/>
        </w:rPr>
      </w:pPr>
      <w:r w:rsidRPr="00ED3F0D">
        <w:rPr>
          <w:rFonts w:ascii="Arial" w:hAnsi="Arial" w:cs="Arial"/>
          <w:b/>
          <w:bCs/>
          <w:sz w:val="20"/>
          <w:szCs w:val="20"/>
        </w:rPr>
        <w:t>ob izvajanju gradbenih del za obdobje treh let</w:t>
      </w:r>
      <w:r w:rsidRPr="00ED3F0D">
        <w:rPr>
          <w:rFonts w:ascii="Arial" w:eastAsia="Calibri" w:hAnsi="Arial" w:cs="Arial"/>
          <w:b/>
          <w:color w:val="000000"/>
          <w:sz w:val="20"/>
          <w:szCs w:val="20"/>
          <w:lang w:eastAsia="en-US"/>
        </w:rPr>
        <w:t>«</w:t>
      </w:r>
    </w:p>
    <w:p w14:paraId="0AD59646" w14:textId="77777777" w:rsidR="005D4261" w:rsidRPr="00ED3F0D" w:rsidRDefault="005D4261" w:rsidP="005D4261">
      <w:pPr>
        <w:spacing w:after="160" w:line="259" w:lineRule="auto"/>
        <w:rPr>
          <w:rFonts w:ascii="Arial" w:eastAsia="Calibri" w:hAnsi="Arial" w:cs="Arial"/>
          <w:color w:val="000000"/>
          <w:sz w:val="20"/>
          <w:szCs w:val="20"/>
          <w:lang w:eastAsia="en-US"/>
        </w:rPr>
      </w:pPr>
    </w:p>
    <w:p w14:paraId="3EF2A397" w14:textId="77777777" w:rsidR="005D4261" w:rsidRPr="00ED3F0D" w:rsidRDefault="005D4261" w:rsidP="005D4261">
      <w:pPr>
        <w:autoSpaceDE w:val="0"/>
        <w:autoSpaceDN w:val="0"/>
        <w:adjustRightInd w:val="0"/>
        <w:spacing w:after="160" w:line="259" w:lineRule="auto"/>
        <w:jc w:val="center"/>
        <w:rPr>
          <w:rFonts w:ascii="Arial" w:eastAsia="Calibri" w:hAnsi="Arial" w:cs="Arial"/>
          <w:b/>
          <w:color w:val="000000"/>
          <w:sz w:val="20"/>
          <w:szCs w:val="20"/>
          <w:lang w:eastAsia="en-US"/>
        </w:rPr>
      </w:pPr>
    </w:p>
    <w:p w14:paraId="7D7ABF7A" w14:textId="77777777" w:rsidR="005D4261" w:rsidRPr="00ED3F0D" w:rsidRDefault="005D4261" w:rsidP="00AD5540">
      <w:pPr>
        <w:autoSpaceDE w:val="0"/>
        <w:autoSpaceDN w:val="0"/>
        <w:adjustRightInd w:val="0"/>
        <w:spacing w:after="160" w:line="259" w:lineRule="auto"/>
        <w:jc w:val="both"/>
        <w:rPr>
          <w:rFonts w:ascii="Arial" w:eastAsia="ArialMT" w:hAnsi="Arial" w:cs="Arial"/>
          <w:color w:val="000000"/>
          <w:sz w:val="20"/>
          <w:szCs w:val="20"/>
          <w:lang w:eastAsia="en-US"/>
          <w14:ligatures w14:val="standardContextual"/>
        </w:rPr>
      </w:pPr>
      <w:r w:rsidRPr="00ED3F0D">
        <w:rPr>
          <w:rFonts w:ascii="Arial" w:eastAsia="ArialMT" w:hAnsi="Arial" w:cs="Arial"/>
          <w:color w:val="000000"/>
          <w:sz w:val="20"/>
          <w:szCs w:val="20"/>
          <w:lang w:eastAsia="en-US"/>
          <w14:ligatures w14:val="standardContextual"/>
        </w:rPr>
        <w:t>Spodaj podpisani kot odgovorna oseba zgoraj navedenega subjekta, v postopku javnega naročanja pod kazensko in materialno odgovornostjo izjavljam, da pri ponudbi subjekta, ki ga zastopam, ni ruske udeležbe, ki presega omejitve iz člena 1h</w:t>
      </w:r>
      <w:r w:rsidRPr="00ED3F0D">
        <w:rPr>
          <w:rFonts w:ascii="Arial" w:eastAsia="Calibri" w:hAnsi="Arial"/>
          <w:i/>
          <w:iCs/>
          <w:color w:val="000000"/>
          <w:sz w:val="20"/>
          <w:szCs w:val="22"/>
          <w:lang w:eastAsia="en-US"/>
        </w:rPr>
        <w:t xml:space="preserve"> </w:t>
      </w:r>
      <w:r w:rsidRPr="00ED3F0D">
        <w:rPr>
          <w:rFonts w:ascii="Arial" w:eastAsia="Calibri" w:hAnsi="Arial" w:cs="Arial"/>
          <w:color w:val="000000"/>
          <w:sz w:val="20"/>
          <w:szCs w:val="20"/>
          <w:lang w:eastAsia="en-US"/>
        </w:rPr>
        <w:t>sklepa Sveta (SZVP) 2022/578 z dne 8. aprila 2022 o spremembi Sklepa 2014/512/SZVP o omejevalnih ukrepih zaradi delovanja Rusije, ki povzroča destabilizacijo razmer v Ukrajini.</w:t>
      </w:r>
    </w:p>
    <w:p w14:paraId="6910B38A" w14:textId="77777777" w:rsidR="005D4261" w:rsidRPr="00ED3F0D" w:rsidRDefault="005D4261" w:rsidP="005D4261">
      <w:pPr>
        <w:autoSpaceDE w:val="0"/>
        <w:autoSpaceDN w:val="0"/>
        <w:adjustRightInd w:val="0"/>
        <w:spacing w:after="160" w:line="259" w:lineRule="auto"/>
        <w:rPr>
          <w:rFonts w:ascii="Arial" w:eastAsia="ArialMT" w:hAnsi="Arial" w:cs="Arial"/>
          <w:color w:val="000000"/>
          <w:sz w:val="20"/>
          <w:szCs w:val="20"/>
          <w:lang w:eastAsia="en-US"/>
          <w14:ligatures w14:val="standardContextual"/>
        </w:rPr>
      </w:pPr>
    </w:p>
    <w:p w14:paraId="40C497AA" w14:textId="77777777" w:rsidR="005D4261" w:rsidRPr="00ED3F0D" w:rsidRDefault="005D4261" w:rsidP="005D4261">
      <w:pPr>
        <w:autoSpaceDE w:val="0"/>
        <w:autoSpaceDN w:val="0"/>
        <w:adjustRightInd w:val="0"/>
        <w:spacing w:after="160" w:line="259" w:lineRule="auto"/>
        <w:rPr>
          <w:rFonts w:ascii="Arial" w:eastAsia="ArialMT" w:hAnsi="Arial" w:cs="Arial"/>
          <w:color w:val="000000"/>
          <w:sz w:val="20"/>
          <w:szCs w:val="20"/>
          <w:lang w:eastAsia="en-US"/>
          <w14:ligatures w14:val="standardContextual"/>
        </w:rPr>
      </w:pPr>
      <w:r w:rsidRPr="00ED3F0D">
        <w:rPr>
          <w:rFonts w:ascii="Arial" w:eastAsia="ArialMT" w:hAnsi="Arial" w:cs="Arial"/>
          <w:color w:val="000000"/>
          <w:sz w:val="20"/>
          <w:szCs w:val="20"/>
          <w:lang w:eastAsia="en-US"/>
          <w14:ligatures w14:val="standardContextual"/>
        </w:rPr>
        <w:t xml:space="preserve"> Še posebej izjavljam, da:</w:t>
      </w:r>
    </w:p>
    <w:p w14:paraId="50FB2920" w14:textId="77777777" w:rsidR="005D4261" w:rsidRPr="00ED3F0D" w:rsidRDefault="005D4261" w:rsidP="00AD5540">
      <w:pPr>
        <w:autoSpaceDE w:val="0"/>
        <w:autoSpaceDN w:val="0"/>
        <w:adjustRightInd w:val="0"/>
        <w:spacing w:after="160" w:line="259" w:lineRule="auto"/>
        <w:jc w:val="both"/>
        <w:rPr>
          <w:rFonts w:ascii="Arial" w:eastAsia="ArialMT" w:hAnsi="Arial" w:cs="Arial"/>
          <w:color w:val="000000"/>
          <w:sz w:val="20"/>
          <w:szCs w:val="20"/>
          <w:lang w:eastAsia="en-US"/>
          <w14:ligatures w14:val="standardContextual"/>
        </w:rPr>
      </w:pPr>
      <w:r w:rsidRPr="00ED3F0D">
        <w:rPr>
          <w:rFonts w:ascii="Arial" w:eastAsia="ArialMT" w:hAnsi="Arial" w:cs="Arial"/>
          <w:color w:val="000000"/>
          <w:sz w:val="20"/>
          <w:szCs w:val="20"/>
          <w:lang w:eastAsia="en-US"/>
          <w14:ligatures w14:val="standardContextual"/>
        </w:rPr>
        <w:t>(a) subjekt, ki ga zastopam, ni ruski državljan ali fizična ali pravna oseba, subjekt ali organ s sedežem v Rusiji;</w:t>
      </w:r>
    </w:p>
    <w:p w14:paraId="4E659EB2" w14:textId="77777777" w:rsidR="005D4261" w:rsidRPr="00ED3F0D" w:rsidRDefault="005D4261" w:rsidP="00AD5540">
      <w:pPr>
        <w:autoSpaceDE w:val="0"/>
        <w:autoSpaceDN w:val="0"/>
        <w:adjustRightInd w:val="0"/>
        <w:spacing w:after="160" w:line="259" w:lineRule="auto"/>
        <w:jc w:val="both"/>
        <w:rPr>
          <w:rFonts w:ascii="Arial" w:eastAsia="ArialMT" w:hAnsi="Arial" w:cs="Arial"/>
          <w:color w:val="000000"/>
          <w:sz w:val="20"/>
          <w:szCs w:val="20"/>
          <w:lang w:eastAsia="en-US"/>
          <w14:ligatures w14:val="standardContextual"/>
        </w:rPr>
      </w:pPr>
      <w:r w:rsidRPr="00ED3F0D">
        <w:rPr>
          <w:rFonts w:ascii="Arial" w:eastAsia="ArialMT" w:hAnsi="Arial" w:cs="Arial"/>
          <w:color w:val="000000"/>
          <w:sz w:val="20"/>
          <w:szCs w:val="20"/>
          <w:lang w:eastAsia="en-US"/>
          <w14:ligatures w14:val="standardContextual"/>
        </w:rPr>
        <w:t>(b) subjekt, ki ga zastopam, ni pravna oseba, subjekt ali organ, katerega več kot 50- odstotni delež je v neposredni ali posredni lasti subjekta iz točke (a) zgoraj;</w:t>
      </w:r>
    </w:p>
    <w:p w14:paraId="2B85E5FC" w14:textId="77777777" w:rsidR="005D4261" w:rsidRPr="00ED3F0D" w:rsidRDefault="005D4261" w:rsidP="00AD5540">
      <w:pPr>
        <w:autoSpaceDE w:val="0"/>
        <w:autoSpaceDN w:val="0"/>
        <w:adjustRightInd w:val="0"/>
        <w:spacing w:after="160" w:line="259" w:lineRule="auto"/>
        <w:jc w:val="both"/>
        <w:rPr>
          <w:rFonts w:ascii="Arial" w:eastAsia="ArialMT" w:hAnsi="Arial" w:cs="Arial"/>
          <w:color w:val="000000"/>
          <w:sz w:val="20"/>
          <w:szCs w:val="20"/>
          <w:lang w:eastAsia="en-US"/>
          <w14:ligatures w14:val="standardContextual"/>
        </w:rPr>
      </w:pPr>
      <w:r w:rsidRPr="00ED3F0D">
        <w:rPr>
          <w:rFonts w:ascii="Arial" w:eastAsia="ArialMT" w:hAnsi="Arial" w:cs="Arial"/>
          <w:color w:val="000000"/>
          <w:sz w:val="20"/>
          <w:szCs w:val="20"/>
          <w:lang w:eastAsia="en-US"/>
          <w14:ligatures w14:val="standardContextual"/>
        </w:rPr>
        <w:t>(c) niti jaz niti subjekt, ki ga zastopam, nisva fizična ali pravna oseba, subjekt ali organ, ki deluje v imenu ali po navodilih subjekta iz točke (a) ali (b) zgoraj;</w:t>
      </w:r>
    </w:p>
    <w:p w14:paraId="4AD4CDC9" w14:textId="77777777" w:rsidR="005D4261" w:rsidRPr="00ED3F0D" w:rsidRDefault="005D4261" w:rsidP="00AD5540">
      <w:pPr>
        <w:autoSpaceDE w:val="0"/>
        <w:autoSpaceDN w:val="0"/>
        <w:adjustRightInd w:val="0"/>
        <w:spacing w:after="160" w:line="259" w:lineRule="auto"/>
        <w:jc w:val="both"/>
        <w:rPr>
          <w:rFonts w:ascii="Arial" w:eastAsia="ArialMT" w:hAnsi="Arial" w:cs="Arial"/>
          <w:color w:val="000000"/>
          <w:sz w:val="20"/>
          <w:szCs w:val="20"/>
          <w:lang w:eastAsia="en-US"/>
          <w14:ligatures w14:val="standardContextual"/>
        </w:rPr>
      </w:pPr>
      <w:r w:rsidRPr="00ED3F0D">
        <w:rPr>
          <w:rFonts w:ascii="Arial" w:eastAsia="ArialMT" w:hAnsi="Arial" w:cs="Arial"/>
          <w:color w:val="000000"/>
          <w:sz w:val="20"/>
          <w:szCs w:val="20"/>
          <w:lang w:eastAsia="en-US"/>
          <w14:ligatures w14:val="standardContextual"/>
        </w:rPr>
        <w:t xml:space="preserve">(d) ni udeležbe več kot 10 % ponudbene vrednosti podizvajalcev, dobaviteljev </w:t>
      </w:r>
      <w:proofErr w:type="spellStart"/>
      <w:r w:rsidRPr="00ED3F0D">
        <w:rPr>
          <w:rFonts w:ascii="Arial" w:eastAsia="ArialMT" w:hAnsi="Arial" w:cs="Arial"/>
          <w:color w:val="000000"/>
          <w:sz w:val="20"/>
          <w:szCs w:val="20"/>
          <w:lang w:eastAsia="en-US"/>
          <w14:ligatures w14:val="standardContextual"/>
        </w:rPr>
        <w:t>alisubjektov</w:t>
      </w:r>
      <w:proofErr w:type="spellEnd"/>
      <w:r w:rsidRPr="00ED3F0D">
        <w:rPr>
          <w:rFonts w:ascii="Arial" w:eastAsia="ArialMT" w:hAnsi="Arial" w:cs="Arial"/>
          <w:color w:val="000000"/>
          <w:sz w:val="20"/>
          <w:szCs w:val="20"/>
          <w:lang w:eastAsia="en-US"/>
          <w14:ligatures w14:val="standardContextual"/>
        </w:rPr>
        <w:t>, katerih zmogljivosti subjekt, ki ga zastopam, uporablja, ki so subjekti, navedeni v točkah (a) do (c) zgoraj.</w:t>
      </w:r>
    </w:p>
    <w:p w14:paraId="60E77EAB" w14:textId="77777777" w:rsidR="005D4261" w:rsidRPr="00ED3F0D" w:rsidRDefault="005D4261" w:rsidP="005D4261">
      <w:pPr>
        <w:autoSpaceDE w:val="0"/>
        <w:autoSpaceDN w:val="0"/>
        <w:adjustRightInd w:val="0"/>
        <w:spacing w:after="160" w:line="259" w:lineRule="auto"/>
        <w:jc w:val="right"/>
        <w:rPr>
          <w:rFonts w:ascii="Arial" w:eastAsia="Calibri" w:hAnsi="Arial" w:cs="Arial"/>
          <w:color w:val="000000"/>
          <w:sz w:val="20"/>
          <w:szCs w:val="20"/>
          <w:lang w:eastAsia="en-US"/>
        </w:rPr>
      </w:pPr>
    </w:p>
    <w:p w14:paraId="2BF3607B" w14:textId="77777777" w:rsidR="005D4261" w:rsidRPr="00ED3F0D" w:rsidRDefault="005D4261" w:rsidP="005D4261">
      <w:pPr>
        <w:autoSpaceDE w:val="0"/>
        <w:autoSpaceDN w:val="0"/>
        <w:adjustRightInd w:val="0"/>
        <w:spacing w:after="160" w:line="259" w:lineRule="auto"/>
        <w:jc w:val="right"/>
        <w:rPr>
          <w:rFonts w:ascii="Arial" w:eastAsia="Calibri" w:hAnsi="Arial" w:cs="Arial"/>
          <w:color w:val="000000"/>
          <w:sz w:val="20"/>
          <w:szCs w:val="20"/>
          <w:lang w:eastAsia="en-US"/>
        </w:rPr>
      </w:pPr>
    </w:p>
    <w:p w14:paraId="32C919EA" w14:textId="77777777" w:rsidR="005D4261" w:rsidRPr="00ED3F0D" w:rsidRDefault="005D4261" w:rsidP="005D4261">
      <w:pPr>
        <w:autoSpaceDE w:val="0"/>
        <w:autoSpaceDN w:val="0"/>
        <w:adjustRightInd w:val="0"/>
        <w:spacing w:after="160" w:line="259" w:lineRule="auto"/>
        <w:jc w:val="both"/>
        <w:rPr>
          <w:rFonts w:ascii="Arial" w:eastAsia="Calibri" w:hAnsi="Arial" w:cs="Arial"/>
          <w:color w:val="000000"/>
          <w:sz w:val="20"/>
          <w:szCs w:val="20"/>
          <w:lang w:eastAsia="en-US"/>
        </w:rPr>
      </w:pPr>
      <w:r w:rsidRPr="00ED3F0D">
        <w:rPr>
          <w:rFonts w:ascii="Arial" w:eastAsia="Calibri" w:hAnsi="Arial" w:cs="Arial"/>
          <w:color w:val="000000"/>
          <w:sz w:val="20"/>
          <w:szCs w:val="20"/>
          <w:lang w:eastAsia="en-US"/>
        </w:rPr>
        <w:t xml:space="preserve">Kraj in datum:                                                                                Žig in podpis ponudnika: </w:t>
      </w:r>
    </w:p>
    <w:p w14:paraId="67F3E791" w14:textId="77777777" w:rsidR="005D4261" w:rsidRPr="00ED3F0D" w:rsidRDefault="005D4261" w:rsidP="005D4261">
      <w:pPr>
        <w:autoSpaceDE w:val="0"/>
        <w:autoSpaceDN w:val="0"/>
        <w:adjustRightInd w:val="0"/>
        <w:spacing w:after="160" w:line="259" w:lineRule="auto"/>
        <w:jc w:val="right"/>
        <w:rPr>
          <w:rFonts w:ascii="Arial" w:eastAsia="Calibri" w:hAnsi="Arial" w:cs="Arial"/>
          <w:b/>
          <w:color w:val="000000"/>
          <w:sz w:val="20"/>
          <w:szCs w:val="22"/>
          <w:lang w:eastAsia="en-US"/>
        </w:rPr>
      </w:pPr>
    </w:p>
    <w:p w14:paraId="1307A369" w14:textId="77777777" w:rsidR="005D4261" w:rsidRPr="00ED3F0D" w:rsidRDefault="005D4261" w:rsidP="005D4261">
      <w:pPr>
        <w:autoSpaceDE w:val="0"/>
        <w:autoSpaceDN w:val="0"/>
        <w:adjustRightInd w:val="0"/>
        <w:spacing w:after="160" w:line="259" w:lineRule="auto"/>
        <w:jc w:val="right"/>
        <w:rPr>
          <w:rFonts w:ascii="Arial" w:eastAsia="Calibri" w:hAnsi="Arial" w:cs="Arial"/>
          <w:b/>
          <w:color w:val="000000"/>
          <w:sz w:val="20"/>
          <w:szCs w:val="22"/>
          <w:lang w:eastAsia="en-US"/>
        </w:rPr>
      </w:pPr>
    </w:p>
    <w:p w14:paraId="27149EAE" w14:textId="77777777" w:rsidR="005D4261" w:rsidRPr="00ED3F0D" w:rsidRDefault="005D4261" w:rsidP="005D4261">
      <w:pPr>
        <w:spacing w:after="160" w:line="259" w:lineRule="auto"/>
        <w:rPr>
          <w:rFonts w:ascii="Arial" w:eastAsia="Calibri" w:hAnsi="Arial" w:cs="Arial"/>
          <w:b/>
          <w:color w:val="000000"/>
          <w:sz w:val="20"/>
          <w:szCs w:val="20"/>
          <w:lang w:eastAsia="en-US"/>
        </w:rPr>
      </w:pPr>
      <w:r w:rsidRPr="00ED3F0D">
        <w:rPr>
          <w:rFonts w:ascii="Arial" w:eastAsia="Calibri" w:hAnsi="Arial" w:cs="Arial"/>
          <w:b/>
          <w:color w:val="000000"/>
          <w:sz w:val="20"/>
          <w:szCs w:val="20"/>
          <w:lang w:eastAsia="en-US"/>
        </w:rPr>
        <w:t>OPOMBA:</w:t>
      </w:r>
    </w:p>
    <w:p w14:paraId="5D184124" w14:textId="77777777" w:rsidR="005D4261" w:rsidRPr="00ED3F0D" w:rsidRDefault="005D4261" w:rsidP="005D4261">
      <w:pPr>
        <w:spacing w:after="160" w:line="259" w:lineRule="auto"/>
        <w:jc w:val="both"/>
        <w:rPr>
          <w:rFonts w:ascii="Arial" w:eastAsia="Calibri" w:hAnsi="Arial" w:cs="Arial"/>
          <w:b/>
          <w:color w:val="000000"/>
          <w:sz w:val="20"/>
          <w:szCs w:val="20"/>
          <w:lang w:eastAsia="en-US"/>
        </w:rPr>
      </w:pPr>
      <w:r w:rsidRPr="00ED3F0D">
        <w:rPr>
          <w:rFonts w:ascii="Arial" w:eastAsia="Calibri" w:hAnsi="Arial" w:cs="Arial"/>
          <w:b/>
          <w:color w:val="000000"/>
          <w:sz w:val="20"/>
          <w:szCs w:val="20"/>
          <w:lang w:eastAsia="en-US"/>
        </w:rPr>
        <w:t>Obrazec morajo izpolniti, podpisati in potrditi ponudnik in vsi partnerji v skupnem nastopu.</w:t>
      </w:r>
    </w:p>
    <w:p w14:paraId="0687EA4F" w14:textId="77777777" w:rsidR="005D4261" w:rsidRPr="00ED3F0D" w:rsidRDefault="005D4261" w:rsidP="005D4261">
      <w:pPr>
        <w:spacing w:after="160" w:line="259" w:lineRule="auto"/>
        <w:rPr>
          <w:rFonts w:ascii="Arial" w:eastAsia="Calibri" w:hAnsi="Arial" w:cs="Arial"/>
          <w:b/>
          <w:color w:val="000000"/>
          <w:sz w:val="20"/>
          <w:szCs w:val="20"/>
          <w:lang w:eastAsia="en-US"/>
        </w:rPr>
      </w:pPr>
      <w:r w:rsidRPr="00ED3F0D">
        <w:rPr>
          <w:rFonts w:ascii="Arial" w:eastAsia="Calibri" w:hAnsi="Arial" w:cs="Arial"/>
          <w:b/>
          <w:color w:val="000000"/>
          <w:sz w:val="20"/>
          <w:szCs w:val="20"/>
          <w:lang w:eastAsia="en-US"/>
        </w:rPr>
        <w:t>Obrazec se po potrebi kopira.</w:t>
      </w:r>
    </w:p>
    <w:p w14:paraId="2F4C05C5" w14:textId="77777777" w:rsidR="006A6E0F" w:rsidRPr="00ED3F0D" w:rsidRDefault="006A6E0F" w:rsidP="001D4E41">
      <w:pPr>
        <w:pageBreakBefore/>
        <w:rPr>
          <w:rFonts w:ascii="Arial" w:hAnsi="Arial" w:cs="Arial"/>
          <w:b/>
          <w:color w:val="000000" w:themeColor="text1"/>
          <w:sz w:val="20"/>
          <w:szCs w:val="20"/>
        </w:rPr>
        <w:sectPr w:rsidR="006A6E0F" w:rsidRPr="00ED3F0D" w:rsidSect="00057A96">
          <w:footerReference w:type="default" r:id="rId12"/>
          <w:type w:val="continuous"/>
          <w:pgSz w:w="11907" w:h="16839" w:code="9"/>
          <w:pgMar w:top="1247" w:right="900" w:bottom="1304" w:left="1418" w:header="709" w:footer="312" w:gutter="0"/>
          <w:cols w:space="708"/>
          <w:docGrid w:linePitch="326"/>
        </w:sectPr>
      </w:pPr>
    </w:p>
    <w:p w14:paraId="1286234C" w14:textId="2340FC3C" w:rsidR="001D4E41" w:rsidRPr="00ED3F0D" w:rsidRDefault="001D4E41" w:rsidP="001D4E41">
      <w:pPr>
        <w:pageBreakBefore/>
        <w:rPr>
          <w:rFonts w:ascii="Arial" w:hAnsi="Arial" w:cs="Arial"/>
          <w:b/>
          <w:color w:val="000000" w:themeColor="text1"/>
          <w:sz w:val="20"/>
          <w:szCs w:val="20"/>
        </w:rPr>
      </w:pPr>
      <w:r w:rsidRPr="00ED3F0D">
        <w:rPr>
          <w:rFonts w:ascii="Arial" w:hAnsi="Arial" w:cs="Arial"/>
          <w:b/>
          <w:color w:val="000000" w:themeColor="text1"/>
          <w:sz w:val="20"/>
          <w:szCs w:val="20"/>
        </w:rPr>
        <w:lastRenderedPageBreak/>
        <w:t xml:space="preserve">OBRAZEC </w:t>
      </w:r>
      <w:bookmarkEnd w:id="42"/>
      <w:r w:rsidR="00CE51E8" w:rsidRPr="00ED3F0D">
        <w:rPr>
          <w:rFonts w:ascii="Arial" w:hAnsi="Arial" w:cs="Arial"/>
          <w:b/>
          <w:color w:val="000000" w:themeColor="text1"/>
          <w:sz w:val="20"/>
          <w:szCs w:val="20"/>
        </w:rPr>
        <w:t>11</w:t>
      </w:r>
    </w:p>
    <w:p w14:paraId="3F04CE16" w14:textId="77777777" w:rsidR="001D4E41" w:rsidRPr="00ED3F0D" w:rsidRDefault="001D4E41" w:rsidP="001D4E41">
      <w:pPr>
        <w:rPr>
          <w:rFonts w:ascii="Arial" w:hAnsi="Arial" w:cs="Arial"/>
          <w:color w:val="000000" w:themeColor="text1"/>
          <w:sz w:val="20"/>
          <w:szCs w:val="20"/>
        </w:rPr>
      </w:pPr>
    </w:p>
    <w:p w14:paraId="3662F3AA" w14:textId="77777777" w:rsidR="001D4E41" w:rsidRPr="00ED3F0D" w:rsidRDefault="001D4E41" w:rsidP="001D4E41">
      <w:pPr>
        <w:rPr>
          <w:rFonts w:ascii="Arial" w:hAnsi="Arial" w:cs="Arial"/>
          <w:color w:val="000000" w:themeColor="text1"/>
          <w:sz w:val="20"/>
          <w:szCs w:val="20"/>
        </w:rPr>
      </w:pPr>
    </w:p>
    <w:p w14:paraId="0D2A9A27" w14:textId="77777777" w:rsidR="001D4E41" w:rsidRPr="00ED3F0D" w:rsidRDefault="001D4E41" w:rsidP="001D4E41">
      <w:pPr>
        <w:rPr>
          <w:rFonts w:ascii="Arial" w:hAnsi="Arial" w:cs="Arial"/>
          <w:color w:val="000000" w:themeColor="text1"/>
          <w:sz w:val="20"/>
          <w:szCs w:val="20"/>
        </w:rPr>
      </w:pPr>
      <w:r w:rsidRPr="00ED3F0D">
        <w:rPr>
          <w:rFonts w:ascii="Arial" w:hAnsi="Arial" w:cs="Arial"/>
          <w:color w:val="000000" w:themeColor="text1"/>
          <w:sz w:val="20"/>
          <w:szCs w:val="20"/>
        </w:rPr>
        <w:t>Številka ponudbe: ________</w:t>
      </w:r>
    </w:p>
    <w:p w14:paraId="36687208" w14:textId="77777777" w:rsidR="001D4E41" w:rsidRPr="00ED3F0D" w:rsidRDefault="001D4E41" w:rsidP="001D4E41">
      <w:pPr>
        <w:rPr>
          <w:rFonts w:ascii="Arial" w:hAnsi="Arial" w:cs="Arial"/>
          <w:color w:val="000000" w:themeColor="text1"/>
          <w:sz w:val="20"/>
          <w:szCs w:val="20"/>
        </w:rPr>
      </w:pPr>
      <w:r w:rsidRPr="00ED3F0D">
        <w:rPr>
          <w:rFonts w:ascii="Arial" w:hAnsi="Arial" w:cs="Arial"/>
          <w:color w:val="000000" w:themeColor="text1"/>
          <w:sz w:val="20"/>
          <w:szCs w:val="20"/>
        </w:rPr>
        <w:t>Datum: ________________</w:t>
      </w:r>
    </w:p>
    <w:p w14:paraId="5FEB68A8" w14:textId="77777777" w:rsidR="001D4E41" w:rsidRPr="00ED3F0D" w:rsidRDefault="001D4E41" w:rsidP="001D4E41">
      <w:pPr>
        <w:pStyle w:val="NASLOV10"/>
        <w:rPr>
          <w:rFonts w:ascii="Arial" w:hAnsi="Arial" w:cs="Arial"/>
          <w:color w:val="000000" w:themeColor="text1"/>
          <w:sz w:val="20"/>
        </w:rPr>
      </w:pPr>
    </w:p>
    <w:p w14:paraId="651AE75F" w14:textId="77777777" w:rsidR="001D4E41" w:rsidRPr="00ED3F0D" w:rsidRDefault="001D4E41" w:rsidP="001D4E41">
      <w:pPr>
        <w:pStyle w:val="NASLOV10"/>
        <w:outlineLvl w:val="9"/>
        <w:rPr>
          <w:rFonts w:ascii="Arial" w:hAnsi="Arial" w:cs="Arial"/>
          <w:color w:val="000000" w:themeColor="text1"/>
          <w:sz w:val="20"/>
        </w:rPr>
      </w:pPr>
      <w:bookmarkStart w:id="44" w:name="_Toc275246068"/>
      <w:bookmarkStart w:id="45" w:name="_Toc386189392"/>
      <w:bookmarkStart w:id="46" w:name="_Toc445199915"/>
      <w:r w:rsidRPr="00ED3F0D">
        <w:rPr>
          <w:rFonts w:ascii="Arial" w:hAnsi="Arial" w:cs="Arial"/>
          <w:color w:val="000000" w:themeColor="text1"/>
          <w:sz w:val="20"/>
        </w:rPr>
        <w:t>REFERENCE PONUDNIKA</w:t>
      </w:r>
      <w:bookmarkEnd w:id="44"/>
      <w:bookmarkEnd w:id="45"/>
      <w:bookmarkEnd w:id="46"/>
    </w:p>
    <w:p w14:paraId="542B0865" w14:textId="77777777" w:rsidR="001D4E41" w:rsidRPr="00ED3F0D" w:rsidRDefault="001D4E41" w:rsidP="001D4E41">
      <w:pPr>
        <w:jc w:val="center"/>
        <w:rPr>
          <w:rFonts w:ascii="Arial" w:hAnsi="Arial" w:cs="Arial"/>
          <w:b/>
          <w:iCs/>
          <w:color w:val="000000" w:themeColor="text1"/>
          <w:sz w:val="20"/>
          <w:szCs w:val="20"/>
          <w:u w:val="single"/>
        </w:rPr>
      </w:pPr>
    </w:p>
    <w:p w14:paraId="4F222BC6" w14:textId="77777777" w:rsidR="00D47CCA" w:rsidRPr="00ED3F0D" w:rsidRDefault="00D47CCA" w:rsidP="007A483B">
      <w:pPr>
        <w:jc w:val="both"/>
        <w:rPr>
          <w:rFonts w:ascii="Arial" w:hAnsi="Arial" w:cs="Arial"/>
          <w:b/>
          <w:sz w:val="20"/>
          <w:szCs w:val="20"/>
          <w:highlight w:val="yellow"/>
          <w:u w:val="single"/>
        </w:rPr>
      </w:pPr>
    </w:p>
    <w:p w14:paraId="757EB9DD" w14:textId="4FDBAB0B" w:rsidR="00D47CCA" w:rsidRPr="00ED3F0D" w:rsidRDefault="00D47CCA" w:rsidP="00D50C97">
      <w:pPr>
        <w:tabs>
          <w:tab w:val="left" w:pos="817"/>
        </w:tabs>
        <w:jc w:val="both"/>
        <w:rPr>
          <w:rFonts w:ascii="Arial" w:hAnsi="Arial" w:cs="Arial"/>
          <w:color w:val="000000" w:themeColor="text1"/>
          <w:sz w:val="20"/>
          <w:szCs w:val="20"/>
        </w:rPr>
      </w:pPr>
      <w:r w:rsidRPr="00ED3F0D">
        <w:rPr>
          <w:rFonts w:ascii="Arial" w:hAnsi="Arial" w:cs="Arial"/>
          <w:color w:val="000000" w:themeColor="text1"/>
          <w:sz w:val="20"/>
          <w:szCs w:val="20"/>
        </w:rPr>
        <w:t>Ponudnik mora navesti podatke, iz katerih bo razvidn</w:t>
      </w:r>
      <w:r w:rsidR="00D50C97" w:rsidRPr="00ED3F0D">
        <w:rPr>
          <w:rFonts w:ascii="Arial" w:hAnsi="Arial" w:cs="Arial"/>
          <w:color w:val="000000" w:themeColor="text1"/>
          <w:sz w:val="20"/>
          <w:szCs w:val="20"/>
        </w:rPr>
        <w:t>o,</w:t>
      </w:r>
      <w:r w:rsidRPr="00ED3F0D">
        <w:rPr>
          <w:rFonts w:ascii="Arial" w:hAnsi="Arial" w:cs="Arial"/>
          <w:color w:val="000000" w:themeColor="text1"/>
          <w:sz w:val="20"/>
          <w:szCs w:val="20"/>
        </w:rPr>
        <w:t xml:space="preserve"> </w:t>
      </w:r>
      <w:r w:rsidR="00D50C97" w:rsidRPr="00ED3F0D">
        <w:rPr>
          <w:rFonts w:ascii="Arial" w:hAnsi="Arial" w:cs="Arial"/>
          <w:color w:val="000000" w:themeColor="text1"/>
          <w:sz w:val="20"/>
          <w:szCs w:val="20"/>
        </w:rPr>
        <w:t xml:space="preserve">da je v zadnjih </w:t>
      </w:r>
      <w:r w:rsidR="009561AA" w:rsidRPr="00ED3F0D">
        <w:rPr>
          <w:rFonts w:ascii="Arial" w:hAnsi="Arial" w:cs="Arial"/>
          <w:b/>
          <w:bCs/>
          <w:color w:val="000000" w:themeColor="text1"/>
          <w:sz w:val="20"/>
          <w:szCs w:val="20"/>
        </w:rPr>
        <w:t>treh</w:t>
      </w:r>
      <w:r w:rsidR="00D50C97" w:rsidRPr="00ED3F0D">
        <w:rPr>
          <w:rFonts w:ascii="Arial" w:hAnsi="Arial" w:cs="Arial"/>
          <w:b/>
          <w:bCs/>
          <w:color w:val="000000" w:themeColor="text1"/>
          <w:sz w:val="20"/>
          <w:szCs w:val="20"/>
        </w:rPr>
        <w:t xml:space="preserve"> </w:t>
      </w:r>
      <w:r w:rsidR="00D50C97" w:rsidRPr="00ED3F0D">
        <w:rPr>
          <w:rFonts w:ascii="Arial" w:hAnsi="Arial" w:cs="Arial"/>
          <w:b/>
          <w:color w:val="000000" w:themeColor="text1"/>
          <w:sz w:val="20"/>
          <w:szCs w:val="20"/>
        </w:rPr>
        <w:t>(</w:t>
      </w:r>
      <w:r w:rsidR="009561AA" w:rsidRPr="00ED3F0D">
        <w:rPr>
          <w:rFonts w:ascii="Arial" w:hAnsi="Arial" w:cs="Arial"/>
          <w:b/>
          <w:color w:val="000000" w:themeColor="text1"/>
          <w:sz w:val="20"/>
          <w:szCs w:val="20"/>
        </w:rPr>
        <w:t>3</w:t>
      </w:r>
      <w:r w:rsidR="00D50C97" w:rsidRPr="00ED3F0D">
        <w:rPr>
          <w:rFonts w:ascii="Arial" w:hAnsi="Arial" w:cs="Arial"/>
          <w:b/>
          <w:color w:val="000000" w:themeColor="text1"/>
          <w:sz w:val="20"/>
          <w:szCs w:val="20"/>
        </w:rPr>
        <w:t>) letih</w:t>
      </w:r>
      <w:r w:rsidR="00D50C97" w:rsidRPr="00ED3F0D">
        <w:rPr>
          <w:rFonts w:ascii="Arial" w:hAnsi="Arial" w:cs="Arial"/>
          <w:bCs/>
          <w:color w:val="000000" w:themeColor="text1"/>
          <w:sz w:val="20"/>
          <w:szCs w:val="20"/>
        </w:rPr>
        <w:t xml:space="preserve"> pred dnevom objave tega javnega naročila, kot glavni izvajalec, partner v </w:t>
      </w:r>
      <w:r w:rsidR="00D50C97" w:rsidRPr="00ED3F0D">
        <w:rPr>
          <w:rFonts w:ascii="Arial" w:hAnsi="Arial" w:cs="Arial"/>
          <w:color w:val="000000" w:themeColor="text1"/>
          <w:sz w:val="20"/>
          <w:szCs w:val="20"/>
        </w:rPr>
        <w:t xml:space="preserve">skupnem nastopu ali podizvajalec izvedel in uspešno ter kvalitetno dokončal </w:t>
      </w:r>
      <w:r w:rsidR="009561AA" w:rsidRPr="00ED3F0D">
        <w:rPr>
          <w:rFonts w:ascii="Arial" w:hAnsi="Arial" w:cs="Arial"/>
          <w:b/>
          <w:color w:val="000000" w:themeColor="text1"/>
          <w:sz w:val="20"/>
        </w:rPr>
        <w:t>predmetna dela - demontaža, montaža ali zamenjava SV, TK naprav.</w:t>
      </w:r>
    </w:p>
    <w:p w14:paraId="1BA3D623" w14:textId="77777777" w:rsidR="00D47CCA" w:rsidRPr="00ED3F0D" w:rsidRDefault="00D47CCA" w:rsidP="007A483B">
      <w:pPr>
        <w:jc w:val="both"/>
        <w:rPr>
          <w:rFonts w:ascii="Arial" w:hAnsi="Arial" w:cs="Arial"/>
          <w:b/>
          <w:sz w:val="20"/>
          <w:szCs w:val="20"/>
          <w:u w:val="single"/>
        </w:rPr>
      </w:pPr>
    </w:p>
    <w:p w14:paraId="5C4AB402" w14:textId="77777777" w:rsidR="00A11D51" w:rsidRPr="00ED3F0D" w:rsidRDefault="00A11D51" w:rsidP="006A6E0F">
      <w:pPr>
        <w:tabs>
          <w:tab w:val="left" w:pos="817"/>
        </w:tabs>
        <w:jc w:val="both"/>
        <w:rPr>
          <w:rFonts w:ascii="Arial" w:hAnsi="Arial" w:cs="Arial"/>
          <w:sz w:val="20"/>
          <w:szCs w:val="20"/>
        </w:rPr>
      </w:pPr>
    </w:p>
    <w:tbl>
      <w:tblPr>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3969"/>
        <w:gridCol w:w="1134"/>
        <w:gridCol w:w="4395"/>
      </w:tblGrid>
      <w:tr w:rsidR="00D50C97" w:rsidRPr="00ED3F0D" w14:paraId="330375A3" w14:textId="77777777" w:rsidTr="00D50C97">
        <w:trPr>
          <w:trHeight w:val="749"/>
        </w:trPr>
        <w:tc>
          <w:tcPr>
            <w:tcW w:w="3969" w:type="dxa"/>
            <w:shd w:val="clear" w:color="auto" w:fill="DBE5F1" w:themeFill="accent1" w:themeFillTint="33"/>
            <w:vAlign w:val="center"/>
          </w:tcPr>
          <w:p w14:paraId="4F0CAC56" w14:textId="77777777" w:rsidR="00D50C97" w:rsidRPr="00ED3F0D" w:rsidRDefault="00D50C97" w:rsidP="00FE3A9D">
            <w:pPr>
              <w:jc w:val="center"/>
              <w:rPr>
                <w:rFonts w:ascii="Arial" w:hAnsi="Arial" w:cs="Arial"/>
                <w:color w:val="0D0D0D" w:themeColor="text1" w:themeTint="F2"/>
                <w:sz w:val="20"/>
                <w:szCs w:val="20"/>
              </w:rPr>
            </w:pPr>
            <w:r w:rsidRPr="00ED3F0D">
              <w:rPr>
                <w:rFonts w:ascii="Arial" w:hAnsi="Arial" w:cs="Arial"/>
                <w:color w:val="0D0D0D" w:themeColor="text1" w:themeTint="F2"/>
                <w:sz w:val="20"/>
                <w:szCs w:val="20"/>
              </w:rPr>
              <w:t>Naročnik (naziv in naslov) in kontaktna oseba naročnika (ime, priimek in elektronski naslov) za preverbo reference</w:t>
            </w:r>
          </w:p>
        </w:tc>
        <w:tc>
          <w:tcPr>
            <w:tcW w:w="1134" w:type="dxa"/>
            <w:shd w:val="clear" w:color="auto" w:fill="DBE5F1" w:themeFill="accent1" w:themeFillTint="33"/>
            <w:vAlign w:val="center"/>
          </w:tcPr>
          <w:p w14:paraId="343C2EF8" w14:textId="77777777" w:rsidR="00D50C97" w:rsidRPr="00ED3F0D" w:rsidRDefault="00D50C97" w:rsidP="00FE3A9D">
            <w:pPr>
              <w:jc w:val="center"/>
              <w:rPr>
                <w:rFonts w:ascii="Arial" w:hAnsi="Arial" w:cs="Arial"/>
                <w:color w:val="0D0D0D" w:themeColor="text1" w:themeTint="F2"/>
                <w:sz w:val="20"/>
                <w:szCs w:val="20"/>
              </w:rPr>
            </w:pPr>
            <w:r w:rsidRPr="00ED3F0D">
              <w:rPr>
                <w:rFonts w:ascii="Arial" w:hAnsi="Arial" w:cs="Arial"/>
                <w:color w:val="0D0D0D" w:themeColor="text1" w:themeTint="F2"/>
                <w:sz w:val="20"/>
                <w:szCs w:val="20"/>
              </w:rPr>
              <w:t>Datum zaključka izvedbe</w:t>
            </w:r>
          </w:p>
        </w:tc>
        <w:tc>
          <w:tcPr>
            <w:tcW w:w="4395" w:type="dxa"/>
            <w:shd w:val="clear" w:color="auto" w:fill="DBE5F1" w:themeFill="accent1" w:themeFillTint="33"/>
            <w:vAlign w:val="center"/>
          </w:tcPr>
          <w:p w14:paraId="03E29DC4" w14:textId="77777777" w:rsidR="00D50C97" w:rsidRPr="00ED3F0D" w:rsidRDefault="00D50C97" w:rsidP="00FE3A9D">
            <w:pPr>
              <w:jc w:val="center"/>
              <w:rPr>
                <w:rFonts w:ascii="Arial" w:hAnsi="Arial" w:cs="Arial"/>
                <w:sz w:val="20"/>
                <w:szCs w:val="20"/>
              </w:rPr>
            </w:pPr>
            <w:r w:rsidRPr="00ED3F0D">
              <w:rPr>
                <w:rFonts w:ascii="Arial" w:hAnsi="Arial" w:cs="Arial"/>
                <w:sz w:val="20"/>
                <w:szCs w:val="20"/>
              </w:rPr>
              <w:t>Kratek opis izvedenih del</w:t>
            </w:r>
          </w:p>
        </w:tc>
      </w:tr>
      <w:tr w:rsidR="00D50C97" w:rsidRPr="00ED3F0D" w14:paraId="7928D7BF" w14:textId="77777777" w:rsidTr="00D50C97">
        <w:trPr>
          <w:trHeight w:val="586"/>
        </w:trPr>
        <w:tc>
          <w:tcPr>
            <w:tcW w:w="3969" w:type="dxa"/>
          </w:tcPr>
          <w:p w14:paraId="6660F113" w14:textId="77777777" w:rsidR="00D50C97" w:rsidRPr="00ED3F0D" w:rsidRDefault="00D50C97" w:rsidP="00FE3A9D">
            <w:pPr>
              <w:jc w:val="both"/>
              <w:rPr>
                <w:rFonts w:ascii="Arial" w:hAnsi="Arial" w:cs="Arial"/>
                <w:sz w:val="20"/>
                <w:szCs w:val="20"/>
              </w:rPr>
            </w:pPr>
          </w:p>
        </w:tc>
        <w:tc>
          <w:tcPr>
            <w:tcW w:w="1134" w:type="dxa"/>
          </w:tcPr>
          <w:p w14:paraId="300D5672" w14:textId="77777777" w:rsidR="00D50C97" w:rsidRPr="00ED3F0D" w:rsidRDefault="00D50C97" w:rsidP="00FE3A9D">
            <w:pPr>
              <w:jc w:val="both"/>
              <w:rPr>
                <w:rFonts w:ascii="Arial" w:hAnsi="Arial" w:cs="Arial"/>
                <w:sz w:val="20"/>
                <w:szCs w:val="20"/>
              </w:rPr>
            </w:pPr>
          </w:p>
        </w:tc>
        <w:tc>
          <w:tcPr>
            <w:tcW w:w="4395" w:type="dxa"/>
          </w:tcPr>
          <w:p w14:paraId="0ABA2683" w14:textId="77777777" w:rsidR="00D50C97" w:rsidRPr="00ED3F0D" w:rsidRDefault="00D50C97" w:rsidP="00FE3A9D">
            <w:pPr>
              <w:jc w:val="both"/>
              <w:rPr>
                <w:rFonts w:ascii="Arial" w:hAnsi="Arial" w:cs="Arial"/>
                <w:sz w:val="20"/>
                <w:szCs w:val="20"/>
              </w:rPr>
            </w:pPr>
          </w:p>
        </w:tc>
      </w:tr>
      <w:tr w:rsidR="00D50C97" w:rsidRPr="00ED3F0D" w14:paraId="5A81F73C" w14:textId="77777777" w:rsidTr="00D50C97">
        <w:trPr>
          <w:trHeight w:val="586"/>
        </w:trPr>
        <w:tc>
          <w:tcPr>
            <w:tcW w:w="3969" w:type="dxa"/>
          </w:tcPr>
          <w:p w14:paraId="569CB0B4" w14:textId="77777777" w:rsidR="00D50C97" w:rsidRPr="00ED3F0D" w:rsidRDefault="00D50C97" w:rsidP="00FE3A9D">
            <w:pPr>
              <w:jc w:val="both"/>
              <w:rPr>
                <w:rFonts w:ascii="Arial" w:hAnsi="Arial" w:cs="Arial"/>
                <w:sz w:val="20"/>
                <w:szCs w:val="20"/>
              </w:rPr>
            </w:pPr>
          </w:p>
        </w:tc>
        <w:tc>
          <w:tcPr>
            <w:tcW w:w="1134" w:type="dxa"/>
          </w:tcPr>
          <w:p w14:paraId="5433D057" w14:textId="77777777" w:rsidR="00D50C97" w:rsidRPr="00ED3F0D" w:rsidRDefault="00D50C97" w:rsidP="00FE3A9D">
            <w:pPr>
              <w:jc w:val="both"/>
              <w:rPr>
                <w:rFonts w:ascii="Arial" w:hAnsi="Arial" w:cs="Arial"/>
                <w:sz w:val="20"/>
                <w:szCs w:val="20"/>
              </w:rPr>
            </w:pPr>
          </w:p>
        </w:tc>
        <w:tc>
          <w:tcPr>
            <w:tcW w:w="4395" w:type="dxa"/>
          </w:tcPr>
          <w:p w14:paraId="62CC8979" w14:textId="77777777" w:rsidR="00D50C97" w:rsidRPr="00ED3F0D" w:rsidRDefault="00D50C97" w:rsidP="00FE3A9D">
            <w:pPr>
              <w:jc w:val="both"/>
              <w:rPr>
                <w:rFonts w:ascii="Arial" w:hAnsi="Arial" w:cs="Arial"/>
                <w:sz w:val="20"/>
                <w:szCs w:val="20"/>
              </w:rPr>
            </w:pPr>
          </w:p>
        </w:tc>
      </w:tr>
      <w:tr w:rsidR="00D50C97" w:rsidRPr="00ED3F0D" w14:paraId="7D5977AE" w14:textId="77777777" w:rsidTr="00D50C97">
        <w:trPr>
          <w:trHeight w:val="586"/>
        </w:trPr>
        <w:tc>
          <w:tcPr>
            <w:tcW w:w="3969" w:type="dxa"/>
          </w:tcPr>
          <w:p w14:paraId="7FA8C340" w14:textId="77777777" w:rsidR="00D50C97" w:rsidRPr="00ED3F0D" w:rsidRDefault="00D50C97" w:rsidP="00FE3A9D">
            <w:pPr>
              <w:jc w:val="both"/>
              <w:rPr>
                <w:rFonts w:ascii="Arial" w:hAnsi="Arial" w:cs="Arial"/>
                <w:sz w:val="20"/>
                <w:szCs w:val="20"/>
              </w:rPr>
            </w:pPr>
          </w:p>
        </w:tc>
        <w:tc>
          <w:tcPr>
            <w:tcW w:w="1134" w:type="dxa"/>
          </w:tcPr>
          <w:p w14:paraId="0857640A" w14:textId="77777777" w:rsidR="00D50C97" w:rsidRPr="00ED3F0D" w:rsidRDefault="00D50C97" w:rsidP="00FE3A9D">
            <w:pPr>
              <w:jc w:val="both"/>
              <w:rPr>
                <w:rFonts w:ascii="Arial" w:hAnsi="Arial" w:cs="Arial"/>
                <w:sz w:val="20"/>
                <w:szCs w:val="20"/>
              </w:rPr>
            </w:pPr>
          </w:p>
        </w:tc>
        <w:tc>
          <w:tcPr>
            <w:tcW w:w="4395" w:type="dxa"/>
          </w:tcPr>
          <w:p w14:paraId="1BA59BCB" w14:textId="77777777" w:rsidR="00D50C97" w:rsidRPr="00ED3F0D" w:rsidRDefault="00D50C97" w:rsidP="00FE3A9D">
            <w:pPr>
              <w:jc w:val="both"/>
              <w:rPr>
                <w:rFonts w:ascii="Arial" w:hAnsi="Arial" w:cs="Arial"/>
                <w:sz w:val="20"/>
                <w:szCs w:val="20"/>
              </w:rPr>
            </w:pPr>
          </w:p>
        </w:tc>
      </w:tr>
      <w:tr w:rsidR="00D50C97" w:rsidRPr="00ED3F0D" w14:paraId="22C689C3" w14:textId="77777777" w:rsidTr="00D50C97">
        <w:trPr>
          <w:trHeight w:val="586"/>
        </w:trPr>
        <w:tc>
          <w:tcPr>
            <w:tcW w:w="3969" w:type="dxa"/>
          </w:tcPr>
          <w:p w14:paraId="02BC1267" w14:textId="77777777" w:rsidR="00D50C97" w:rsidRPr="00ED3F0D" w:rsidRDefault="00D50C97" w:rsidP="00FE3A9D">
            <w:pPr>
              <w:jc w:val="both"/>
              <w:rPr>
                <w:rFonts w:ascii="Arial" w:hAnsi="Arial" w:cs="Arial"/>
                <w:sz w:val="20"/>
                <w:szCs w:val="20"/>
              </w:rPr>
            </w:pPr>
          </w:p>
        </w:tc>
        <w:tc>
          <w:tcPr>
            <w:tcW w:w="1134" w:type="dxa"/>
          </w:tcPr>
          <w:p w14:paraId="041ABC2F" w14:textId="77777777" w:rsidR="00D50C97" w:rsidRPr="00ED3F0D" w:rsidRDefault="00D50C97" w:rsidP="00FE3A9D">
            <w:pPr>
              <w:jc w:val="both"/>
              <w:rPr>
                <w:rFonts w:ascii="Arial" w:hAnsi="Arial" w:cs="Arial"/>
                <w:sz w:val="20"/>
                <w:szCs w:val="20"/>
              </w:rPr>
            </w:pPr>
          </w:p>
        </w:tc>
        <w:tc>
          <w:tcPr>
            <w:tcW w:w="4395" w:type="dxa"/>
          </w:tcPr>
          <w:p w14:paraId="10B2047C" w14:textId="77777777" w:rsidR="00D50C97" w:rsidRPr="00ED3F0D" w:rsidRDefault="00D50C97" w:rsidP="00FE3A9D">
            <w:pPr>
              <w:jc w:val="both"/>
              <w:rPr>
                <w:rFonts w:ascii="Arial" w:hAnsi="Arial" w:cs="Arial"/>
                <w:sz w:val="20"/>
                <w:szCs w:val="20"/>
              </w:rPr>
            </w:pPr>
          </w:p>
        </w:tc>
      </w:tr>
      <w:tr w:rsidR="00D50C97" w:rsidRPr="00ED3F0D" w14:paraId="47B1832C" w14:textId="77777777" w:rsidTr="00D50C97">
        <w:trPr>
          <w:trHeight w:val="586"/>
        </w:trPr>
        <w:tc>
          <w:tcPr>
            <w:tcW w:w="3969" w:type="dxa"/>
          </w:tcPr>
          <w:p w14:paraId="4D0CF362" w14:textId="77777777" w:rsidR="00D50C97" w:rsidRPr="00ED3F0D" w:rsidRDefault="00D50C97" w:rsidP="00FE3A9D">
            <w:pPr>
              <w:jc w:val="both"/>
              <w:rPr>
                <w:rFonts w:ascii="Arial" w:hAnsi="Arial" w:cs="Arial"/>
                <w:sz w:val="20"/>
                <w:szCs w:val="20"/>
              </w:rPr>
            </w:pPr>
          </w:p>
        </w:tc>
        <w:tc>
          <w:tcPr>
            <w:tcW w:w="1134" w:type="dxa"/>
          </w:tcPr>
          <w:p w14:paraId="04E1CF78" w14:textId="77777777" w:rsidR="00D50C97" w:rsidRPr="00ED3F0D" w:rsidRDefault="00D50C97" w:rsidP="00FE3A9D">
            <w:pPr>
              <w:jc w:val="both"/>
              <w:rPr>
                <w:rFonts w:ascii="Arial" w:hAnsi="Arial" w:cs="Arial"/>
                <w:sz w:val="20"/>
                <w:szCs w:val="20"/>
              </w:rPr>
            </w:pPr>
          </w:p>
        </w:tc>
        <w:tc>
          <w:tcPr>
            <w:tcW w:w="4395" w:type="dxa"/>
          </w:tcPr>
          <w:p w14:paraId="65E0F267" w14:textId="77777777" w:rsidR="00D50C97" w:rsidRPr="00ED3F0D" w:rsidRDefault="00D50C97" w:rsidP="00FE3A9D">
            <w:pPr>
              <w:jc w:val="both"/>
              <w:rPr>
                <w:rFonts w:ascii="Arial" w:hAnsi="Arial" w:cs="Arial"/>
                <w:sz w:val="20"/>
                <w:szCs w:val="20"/>
              </w:rPr>
            </w:pPr>
          </w:p>
        </w:tc>
      </w:tr>
    </w:tbl>
    <w:p w14:paraId="00020229" w14:textId="77777777" w:rsidR="00A11D51" w:rsidRPr="00ED3F0D" w:rsidRDefault="00A11D51" w:rsidP="006A6E0F">
      <w:pPr>
        <w:tabs>
          <w:tab w:val="left" w:pos="817"/>
        </w:tabs>
        <w:jc w:val="both"/>
        <w:rPr>
          <w:rFonts w:ascii="Arial" w:hAnsi="Arial" w:cs="Arial"/>
          <w:sz w:val="20"/>
          <w:szCs w:val="20"/>
        </w:rPr>
      </w:pPr>
    </w:p>
    <w:p w14:paraId="68199AD6" w14:textId="77777777" w:rsidR="00CE0164" w:rsidRPr="00ED3F0D" w:rsidRDefault="00CE0164" w:rsidP="006A6E0F">
      <w:pPr>
        <w:tabs>
          <w:tab w:val="left" w:pos="817"/>
        </w:tabs>
        <w:jc w:val="both"/>
        <w:rPr>
          <w:rFonts w:ascii="Arial" w:hAnsi="Arial" w:cs="Arial"/>
          <w:sz w:val="20"/>
          <w:szCs w:val="20"/>
        </w:rPr>
      </w:pPr>
    </w:p>
    <w:p w14:paraId="31343458" w14:textId="3A6C07A8" w:rsidR="004D6D46" w:rsidRPr="00ED3F0D" w:rsidRDefault="004D6D46" w:rsidP="004D6D46">
      <w:pPr>
        <w:jc w:val="both"/>
        <w:rPr>
          <w:rFonts w:ascii="Arial" w:hAnsi="Arial" w:cs="Arial"/>
          <w:color w:val="0D0D0D" w:themeColor="text1" w:themeTint="F2"/>
          <w:sz w:val="20"/>
          <w:szCs w:val="20"/>
        </w:rPr>
      </w:pPr>
      <w:r w:rsidRPr="00ED3F0D">
        <w:rPr>
          <w:rFonts w:ascii="Arial" w:hAnsi="Arial" w:cs="Arial"/>
          <w:color w:val="0D0D0D" w:themeColor="text1" w:themeTint="F2"/>
          <w:sz w:val="20"/>
          <w:szCs w:val="20"/>
        </w:rPr>
        <w:t xml:space="preserve">Priloga k zadevnem obrazcu so podpisane referenčne izjave naročnikov, ki dokazujejo resničnost referenčnih podatkov (Priloga 1 k obrazcu </w:t>
      </w:r>
      <w:r w:rsidR="00CE51E8" w:rsidRPr="00ED3F0D">
        <w:rPr>
          <w:rFonts w:ascii="Arial" w:hAnsi="Arial" w:cs="Arial"/>
          <w:color w:val="0D0D0D" w:themeColor="text1" w:themeTint="F2"/>
          <w:sz w:val="20"/>
          <w:szCs w:val="20"/>
        </w:rPr>
        <w:t>11</w:t>
      </w:r>
      <w:r w:rsidRPr="00ED3F0D">
        <w:rPr>
          <w:rFonts w:ascii="Arial" w:hAnsi="Arial" w:cs="Arial"/>
          <w:color w:val="0D0D0D" w:themeColor="text1" w:themeTint="F2"/>
          <w:sz w:val="20"/>
          <w:szCs w:val="20"/>
        </w:rPr>
        <w:t>).</w:t>
      </w:r>
    </w:p>
    <w:p w14:paraId="3AC8D59B" w14:textId="77777777" w:rsidR="004D6D46" w:rsidRPr="00ED3F0D" w:rsidRDefault="004D6D46" w:rsidP="004D6D46">
      <w:pPr>
        <w:jc w:val="both"/>
        <w:rPr>
          <w:rFonts w:ascii="Arial" w:hAnsi="Arial" w:cs="Arial"/>
          <w:color w:val="0D0D0D" w:themeColor="text1" w:themeTint="F2"/>
          <w:sz w:val="20"/>
          <w:szCs w:val="20"/>
        </w:rPr>
      </w:pPr>
    </w:p>
    <w:p w14:paraId="45B779A5" w14:textId="77777777" w:rsidR="004D6D46" w:rsidRPr="00ED3F0D" w:rsidRDefault="004D6D46" w:rsidP="004D6D46">
      <w:pPr>
        <w:jc w:val="both"/>
        <w:rPr>
          <w:rFonts w:ascii="Arial" w:hAnsi="Arial" w:cs="Arial"/>
          <w:bCs/>
          <w:color w:val="0D0D0D" w:themeColor="text1" w:themeTint="F2"/>
          <w:sz w:val="20"/>
          <w:szCs w:val="20"/>
        </w:rPr>
      </w:pPr>
      <w:r w:rsidRPr="00ED3F0D">
        <w:rPr>
          <w:rFonts w:ascii="Arial" w:hAnsi="Arial" w:cs="Arial"/>
          <w:bCs/>
          <w:color w:val="0D0D0D" w:themeColor="text1" w:themeTint="F2"/>
          <w:sz w:val="20"/>
          <w:szCs w:val="20"/>
        </w:rPr>
        <w:t xml:space="preserve">Ponudnik se lahko pri izpolnjevanju pogojev tehnične sposobnosti sklicuje na reference drugih gospodarskih subjektov - </w:t>
      </w:r>
      <w:proofErr w:type="spellStart"/>
      <w:r w:rsidRPr="00ED3F0D">
        <w:rPr>
          <w:rFonts w:ascii="Arial" w:hAnsi="Arial" w:cs="Arial"/>
          <w:bCs/>
          <w:color w:val="0D0D0D" w:themeColor="text1" w:themeTint="F2"/>
          <w:sz w:val="20"/>
          <w:szCs w:val="20"/>
        </w:rPr>
        <w:t>soponudnike</w:t>
      </w:r>
      <w:proofErr w:type="spellEnd"/>
      <w:r w:rsidRPr="00ED3F0D">
        <w:rPr>
          <w:rFonts w:ascii="Arial" w:hAnsi="Arial" w:cs="Arial"/>
          <w:bCs/>
          <w:color w:val="0D0D0D" w:themeColor="text1" w:themeTint="F2"/>
          <w:sz w:val="20"/>
          <w:szCs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2AC27CB8" w14:textId="77777777" w:rsidR="004D6D46" w:rsidRPr="00ED3F0D" w:rsidRDefault="004D6D46" w:rsidP="004D6D46">
      <w:pPr>
        <w:rPr>
          <w:rFonts w:ascii="Arial" w:hAnsi="Arial" w:cs="Arial"/>
          <w:sz w:val="20"/>
          <w:szCs w:val="20"/>
        </w:rPr>
      </w:pPr>
    </w:p>
    <w:p w14:paraId="02376727" w14:textId="77777777" w:rsidR="001D4E41" w:rsidRPr="00ED3F0D" w:rsidRDefault="001D4E41" w:rsidP="001D4E41">
      <w:pPr>
        <w:rPr>
          <w:rFonts w:ascii="Arial" w:hAnsi="Arial" w:cs="Arial"/>
          <w:color w:val="000000" w:themeColor="text1"/>
          <w:sz w:val="20"/>
          <w:szCs w:val="20"/>
        </w:rPr>
      </w:pPr>
      <w:r w:rsidRPr="00ED3F0D">
        <w:rPr>
          <w:rFonts w:ascii="Arial" w:hAnsi="Arial" w:cs="Arial"/>
          <w:color w:val="000000" w:themeColor="text1"/>
          <w:sz w:val="20"/>
          <w:szCs w:val="20"/>
        </w:rPr>
        <w:tab/>
      </w:r>
      <w:r w:rsidRPr="00ED3F0D">
        <w:rPr>
          <w:rFonts w:ascii="Arial" w:hAnsi="Arial" w:cs="Arial"/>
          <w:color w:val="000000" w:themeColor="text1"/>
          <w:sz w:val="20"/>
          <w:szCs w:val="20"/>
        </w:rPr>
        <w:tab/>
      </w:r>
      <w:r w:rsidRPr="00ED3F0D">
        <w:rPr>
          <w:rFonts w:ascii="Arial" w:hAnsi="Arial" w:cs="Arial"/>
          <w:color w:val="000000" w:themeColor="text1"/>
          <w:sz w:val="20"/>
          <w:szCs w:val="20"/>
        </w:rPr>
        <w:tab/>
      </w:r>
    </w:p>
    <w:p w14:paraId="227D0183" w14:textId="77777777" w:rsidR="004B0740" w:rsidRPr="00ED3F0D" w:rsidRDefault="004B0740" w:rsidP="001D4E41">
      <w:pPr>
        <w:rPr>
          <w:rFonts w:ascii="Arial" w:hAnsi="Arial" w:cs="Arial"/>
          <w:b/>
          <w:color w:val="000000" w:themeColor="text1"/>
          <w:sz w:val="20"/>
          <w:szCs w:val="20"/>
        </w:rPr>
      </w:pPr>
    </w:p>
    <w:p w14:paraId="30AFB6DD" w14:textId="77777777" w:rsidR="001D4E41" w:rsidRPr="00ED3F0D" w:rsidRDefault="001D4E41" w:rsidP="001D4E41">
      <w:pPr>
        <w:rPr>
          <w:rFonts w:ascii="Arial" w:hAnsi="Arial" w:cs="Arial"/>
          <w:color w:val="000000" w:themeColor="text1"/>
          <w:sz w:val="20"/>
          <w:szCs w:val="20"/>
        </w:rPr>
      </w:pPr>
      <w:r w:rsidRPr="00ED3F0D">
        <w:rPr>
          <w:rFonts w:ascii="Arial" w:hAnsi="Arial" w:cs="Arial"/>
          <w:color w:val="000000" w:themeColor="text1"/>
          <w:sz w:val="20"/>
          <w:szCs w:val="20"/>
        </w:rPr>
        <w:t>Pooblaščen za podpis v imenu ponudnika:                               _______________________</w:t>
      </w:r>
    </w:p>
    <w:p w14:paraId="60071692" w14:textId="77777777" w:rsidR="001D4E41" w:rsidRPr="00ED3F0D" w:rsidRDefault="001D4E41" w:rsidP="001D4E41">
      <w:pPr>
        <w:ind w:firstLine="360"/>
        <w:rPr>
          <w:rFonts w:ascii="Arial" w:hAnsi="Arial" w:cs="Arial"/>
          <w:color w:val="000000" w:themeColor="text1"/>
          <w:sz w:val="20"/>
          <w:szCs w:val="20"/>
        </w:rPr>
      </w:pPr>
      <w:r w:rsidRPr="00ED3F0D">
        <w:rPr>
          <w:rFonts w:ascii="Arial" w:hAnsi="Arial" w:cs="Arial"/>
          <w:color w:val="000000" w:themeColor="text1"/>
          <w:sz w:val="20"/>
          <w:szCs w:val="20"/>
        </w:rPr>
        <w:t xml:space="preserve">                                    </w:t>
      </w:r>
      <w:r w:rsidRPr="00ED3F0D">
        <w:rPr>
          <w:rFonts w:ascii="Arial" w:hAnsi="Arial" w:cs="Arial"/>
          <w:color w:val="000000" w:themeColor="text1"/>
          <w:sz w:val="20"/>
          <w:szCs w:val="20"/>
        </w:rPr>
        <w:tab/>
      </w:r>
      <w:r w:rsidRPr="00ED3F0D">
        <w:rPr>
          <w:rFonts w:ascii="Arial" w:hAnsi="Arial" w:cs="Arial"/>
          <w:color w:val="000000" w:themeColor="text1"/>
          <w:sz w:val="20"/>
          <w:szCs w:val="20"/>
        </w:rPr>
        <w:tab/>
      </w:r>
      <w:r w:rsidRPr="00ED3F0D">
        <w:rPr>
          <w:rFonts w:ascii="Arial" w:hAnsi="Arial" w:cs="Arial"/>
          <w:color w:val="000000" w:themeColor="text1"/>
          <w:sz w:val="20"/>
          <w:szCs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1D4E41" w:rsidRPr="00ED3F0D" w14:paraId="5CB6EB91" w14:textId="77777777" w:rsidTr="005F0643">
        <w:tc>
          <w:tcPr>
            <w:tcW w:w="3402" w:type="dxa"/>
          </w:tcPr>
          <w:p w14:paraId="0AF9DA86" w14:textId="77777777" w:rsidR="001D4E41" w:rsidRPr="00ED3F0D" w:rsidRDefault="001D4E41" w:rsidP="005F0643">
            <w:pPr>
              <w:rPr>
                <w:rFonts w:ascii="Arial" w:hAnsi="Arial" w:cs="Arial"/>
                <w:color w:val="000000" w:themeColor="text1"/>
                <w:sz w:val="20"/>
                <w:szCs w:val="20"/>
              </w:rPr>
            </w:pPr>
          </w:p>
          <w:p w14:paraId="2E410758" w14:textId="77777777" w:rsidR="001D4E41" w:rsidRPr="00ED3F0D" w:rsidRDefault="001D4E41" w:rsidP="005F0643">
            <w:pPr>
              <w:rPr>
                <w:rFonts w:ascii="Arial" w:hAnsi="Arial" w:cs="Arial"/>
                <w:color w:val="000000" w:themeColor="text1"/>
                <w:sz w:val="20"/>
                <w:szCs w:val="20"/>
              </w:rPr>
            </w:pPr>
            <w:r w:rsidRPr="00ED3F0D">
              <w:rPr>
                <w:rFonts w:ascii="Arial" w:hAnsi="Arial" w:cs="Arial"/>
                <w:color w:val="000000" w:themeColor="text1"/>
                <w:sz w:val="20"/>
                <w:szCs w:val="20"/>
              </w:rPr>
              <w:t>Datum:</w:t>
            </w:r>
          </w:p>
        </w:tc>
        <w:tc>
          <w:tcPr>
            <w:tcW w:w="2977" w:type="dxa"/>
          </w:tcPr>
          <w:p w14:paraId="0FC38B72" w14:textId="77777777" w:rsidR="001D4E41" w:rsidRPr="00ED3F0D" w:rsidRDefault="001D4E41" w:rsidP="005F0643">
            <w:pPr>
              <w:ind w:left="71" w:hanging="71"/>
              <w:rPr>
                <w:rFonts w:ascii="Arial" w:hAnsi="Arial" w:cs="Arial"/>
                <w:color w:val="000000" w:themeColor="text1"/>
                <w:sz w:val="20"/>
                <w:szCs w:val="20"/>
              </w:rPr>
            </w:pPr>
          </w:p>
          <w:p w14:paraId="5BC94B09" w14:textId="77777777" w:rsidR="001D4E41" w:rsidRPr="00ED3F0D" w:rsidRDefault="001D4E41" w:rsidP="005F0643">
            <w:pPr>
              <w:ind w:left="71" w:hanging="71"/>
              <w:rPr>
                <w:rFonts w:ascii="Arial" w:hAnsi="Arial" w:cs="Arial"/>
                <w:color w:val="000000" w:themeColor="text1"/>
                <w:sz w:val="20"/>
                <w:szCs w:val="20"/>
              </w:rPr>
            </w:pPr>
            <w:r w:rsidRPr="00ED3F0D">
              <w:rPr>
                <w:rFonts w:ascii="Arial" w:hAnsi="Arial" w:cs="Arial"/>
                <w:color w:val="000000" w:themeColor="text1"/>
                <w:sz w:val="20"/>
                <w:szCs w:val="20"/>
              </w:rPr>
              <w:t xml:space="preserve">Žig   </w:t>
            </w:r>
          </w:p>
        </w:tc>
        <w:tc>
          <w:tcPr>
            <w:tcW w:w="3330" w:type="dxa"/>
          </w:tcPr>
          <w:p w14:paraId="54508211" w14:textId="77777777" w:rsidR="001D4E41" w:rsidRPr="00ED3F0D" w:rsidRDefault="001D4E41" w:rsidP="005F0643">
            <w:pPr>
              <w:rPr>
                <w:rFonts w:ascii="Arial" w:hAnsi="Arial" w:cs="Arial"/>
                <w:color w:val="000000" w:themeColor="text1"/>
                <w:sz w:val="20"/>
                <w:szCs w:val="20"/>
              </w:rPr>
            </w:pPr>
          </w:p>
          <w:p w14:paraId="2F9AB24C" w14:textId="77777777" w:rsidR="001D4E41" w:rsidRPr="00ED3F0D" w:rsidRDefault="001D4E41" w:rsidP="005F0643">
            <w:pPr>
              <w:rPr>
                <w:rFonts w:ascii="Arial" w:hAnsi="Arial" w:cs="Arial"/>
                <w:color w:val="000000" w:themeColor="text1"/>
                <w:sz w:val="20"/>
                <w:szCs w:val="20"/>
              </w:rPr>
            </w:pPr>
            <w:r w:rsidRPr="00ED3F0D">
              <w:rPr>
                <w:rFonts w:ascii="Arial" w:hAnsi="Arial" w:cs="Arial"/>
                <w:color w:val="000000" w:themeColor="text1"/>
                <w:sz w:val="20"/>
                <w:szCs w:val="20"/>
              </w:rPr>
              <w:t>Podpis:</w:t>
            </w:r>
          </w:p>
        </w:tc>
      </w:tr>
    </w:tbl>
    <w:p w14:paraId="70781155" w14:textId="77777777" w:rsidR="001D4E41" w:rsidRPr="00ED3F0D" w:rsidRDefault="001D4E41" w:rsidP="001D4E41">
      <w:pPr>
        <w:tabs>
          <w:tab w:val="center" w:pos="4536"/>
          <w:tab w:val="right" w:pos="9072"/>
        </w:tabs>
        <w:spacing w:after="60"/>
        <w:rPr>
          <w:rFonts w:ascii="Arial" w:hAnsi="Arial" w:cs="Arial"/>
          <w:b/>
          <w:color w:val="000000" w:themeColor="text1"/>
          <w:sz w:val="20"/>
          <w:szCs w:val="20"/>
        </w:rPr>
      </w:pPr>
    </w:p>
    <w:p w14:paraId="67BFD3FF" w14:textId="40FC7EFA" w:rsidR="001D4E41" w:rsidRPr="00ED3F0D" w:rsidRDefault="001D4E41" w:rsidP="001D4E41">
      <w:pPr>
        <w:pageBreakBefore/>
        <w:tabs>
          <w:tab w:val="center" w:pos="4536"/>
          <w:tab w:val="right" w:pos="9072"/>
        </w:tabs>
        <w:spacing w:after="60"/>
        <w:rPr>
          <w:rFonts w:ascii="Arial" w:hAnsi="Arial" w:cs="Arial"/>
          <w:bCs/>
          <w:sz w:val="20"/>
          <w:szCs w:val="20"/>
        </w:rPr>
      </w:pPr>
      <w:r w:rsidRPr="00ED3F0D">
        <w:rPr>
          <w:rFonts w:ascii="Arial" w:hAnsi="Arial" w:cs="Arial"/>
          <w:b/>
          <w:sz w:val="20"/>
          <w:szCs w:val="20"/>
        </w:rPr>
        <w:lastRenderedPageBreak/>
        <w:t>Priloga</w:t>
      </w:r>
      <w:r w:rsidR="008A16BC" w:rsidRPr="00ED3F0D">
        <w:rPr>
          <w:rFonts w:ascii="Arial" w:hAnsi="Arial" w:cs="Arial"/>
          <w:b/>
          <w:sz w:val="20"/>
          <w:szCs w:val="20"/>
        </w:rPr>
        <w:t xml:space="preserve"> 1</w:t>
      </w:r>
      <w:r w:rsidRPr="00ED3F0D">
        <w:rPr>
          <w:rFonts w:ascii="Arial" w:hAnsi="Arial" w:cs="Arial"/>
          <w:b/>
          <w:sz w:val="20"/>
          <w:szCs w:val="20"/>
        </w:rPr>
        <w:t xml:space="preserve">  k obrazcu </w:t>
      </w:r>
      <w:r w:rsidR="00CE51E8" w:rsidRPr="00ED3F0D">
        <w:rPr>
          <w:rFonts w:ascii="Arial" w:hAnsi="Arial" w:cs="Arial"/>
          <w:b/>
          <w:sz w:val="20"/>
          <w:szCs w:val="20"/>
        </w:rPr>
        <w:t>11</w:t>
      </w:r>
    </w:p>
    <w:p w14:paraId="4534CDE1" w14:textId="77777777" w:rsidR="001D4E41" w:rsidRPr="00ED3F0D" w:rsidRDefault="001D4E41" w:rsidP="001D4E41">
      <w:pPr>
        <w:rPr>
          <w:rFonts w:ascii="Arial" w:hAnsi="Arial" w:cs="Arial"/>
          <w:b/>
          <w:color w:val="000000" w:themeColor="text1"/>
          <w:sz w:val="20"/>
          <w:szCs w:val="20"/>
        </w:rPr>
      </w:pPr>
    </w:p>
    <w:p w14:paraId="15CB0E54" w14:textId="77777777" w:rsidR="001D4E41" w:rsidRPr="00ED3F0D" w:rsidRDefault="001D4E41" w:rsidP="001D4E41">
      <w:pPr>
        <w:tabs>
          <w:tab w:val="center" w:pos="4536"/>
          <w:tab w:val="right" w:pos="9072"/>
        </w:tabs>
        <w:spacing w:after="60"/>
        <w:jc w:val="center"/>
        <w:rPr>
          <w:rFonts w:ascii="Arial" w:hAnsi="Arial" w:cs="Arial"/>
          <w:b/>
          <w:color w:val="000000" w:themeColor="text1"/>
          <w:sz w:val="20"/>
          <w:szCs w:val="20"/>
        </w:rPr>
      </w:pPr>
    </w:p>
    <w:p w14:paraId="29F15AF9" w14:textId="77777777" w:rsidR="001D4E41" w:rsidRPr="00ED3F0D" w:rsidRDefault="001D4E41" w:rsidP="001D4E41">
      <w:pPr>
        <w:jc w:val="center"/>
        <w:rPr>
          <w:rFonts w:ascii="Arial" w:hAnsi="Arial" w:cs="Arial"/>
          <w:b/>
          <w:color w:val="000000" w:themeColor="text1"/>
          <w:sz w:val="20"/>
          <w:szCs w:val="20"/>
        </w:rPr>
      </w:pPr>
      <w:r w:rsidRPr="00ED3F0D">
        <w:rPr>
          <w:rFonts w:ascii="Arial" w:hAnsi="Arial" w:cs="Arial"/>
          <w:b/>
          <w:color w:val="000000" w:themeColor="text1"/>
          <w:sz w:val="20"/>
          <w:szCs w:val="20"/>
        </w:rPr>
        <w:t>I Z J A V A – P O T R D I L O   R E F E R E N C E</w:t>
      </w:r>
    </w:p>
    <w:p w14:paraId="2B3BCD9D" w14:textId="77777777" w:rsidR="001D4E41" w:rsidRPr="00ED3F0D" w:rsidRDefault="001D4E41" w:rsidP="001D4E41">
      <w:pPr>
        <w:tabs>
          <w:tab w:val="center" w:pos="4536"/>
          <w:tab w:val="right" w:pos="9072"/>
        </w:tabs>
        <w:spacing w:after="60"/>
        <w:rPr>
          <w:rFonts w:ascii="Arial" w:hAnsi="Arial" w:cs="Arial"/>
          <w:bCs/>
          <w:color w:val="000000" w:themeColor="text1"/>
          <w:sz w:val="20"/>
          <w:szCs w:val="20"/>
        </w:rPr>
      </w:pPr>
    </w:p>
    <w:p w14:paraId="304BBAA1" w14:textId="77777777" w:rsidR="001D4E41" w:rsidRPr="00ED3F0D" w:rsidRDefault="001D4E41" w:rsidP="001D4E41">
      <w:pPr>
        <w:tabs>
          <w:tab w:val="center" w:pos="4536"/>
          <w:tab w:val="right" w:pos="9072"/>
        </w:tabs>
        <w:spacing w:after="60"/>
        <w:rPr>
          <w:rFonts w:ascii="Arial" w:hAnsi="Arial" w:cs="Arial"/>
          <w:bCs/>
          <w:color w:val="000000" w:themeColor="text1"/>
          <w:sz w:val="20"/>
          <w:szCs w:val="20"/>
        </w:rPr>
      </w:pPr>
      <w:r w:rsidRPr="00ED3F0D">
        <w:rPr>
          <w:rFonts w:ascii="Arial" w:hAnsi="Arial" w:cs="Arial"/>
          <w:bCs/>
          <w:color w:val="000000" w:themeColor="text1"/>
          <w:sz w:val="20"/>
          <w:szCs w:val="20"/>
        </w:rPr>
        <w:t>Naročnik - potrjevalec reference</w:t>
      </w:r>
    </w:p>
    <w:p w14:paraId="64438DF9" w14:textId="77777777" w:rsidR="001D4E41" w:rsidRPr="00ED3F0D" w:rsidRDefault="001D4E41" w:rsidP="001D4E41">
      <w:pPr>
        <w:rPr>
          <w:rFonts w:ascii="Arial" w:hAnsi="Arial" w:cs="Arial"/>
          <w:b/>
          <w:color w:val="000000" w:themeColor="text1"/>
          <w:sz w:val="20"/>
          <w:szCs w:val="20"/>
        </w:rPr>
      </w:pPr>
    </w:p>
    <w:p w14:paraId="0EAA8158" w14:textId="77777777" w:rsidR="001D4E41" w:rsidRPr="00ED3F0D" w:rsidRDefault="001D4E41" w:rsidP="001D4E41">
      <w:pPr>
        <w:rPr>
          <w:rFonts w:ascii="Arial" w:hAnsi="Arial" w:cs="Arial"/>
          <w:b/>
          <w:color w:val="000000" w:themeColor="text1"/>
          <w:sz w:val="20"/>
          <w:szCs w:val="20"/>
        </w:rPr>
      </w:pPr>
      <w:r w:rsidRPr="00ED3F0D">
        <w:rPr>
          <w:rFonts w:ascii="Arial" w:hAnsi="Arial" w:cs="Arial"/>
          <w:b/>
          <w:color w:val="000000" w:themeColor="text1"/>
          <w:sz w:val="20"/>
          <w:szCs w:val="20"/>
        </w:rPr>
        <w:t>..............................................</w:t>
      </w:r>
    </w:p>
    <w:p w14:paraId="3E30D86C" w14:textId="77777777" w:rsidR="001D4E41" w:rsidRPr="00ED3F0D" w:rsidRDefault="001D4E41" w:rsidP="001D4E41">
      <w:pPr>
        <w:rPr>
          <w:rFonts w:ascii="Arial" w:hAnsi="Arial" w:cs="Arial"/>
          <w:b/>
          <w:color w:val="000000" w:themeColor="text1"/>
          <w:sz w:val="20"/>
          <w:szCs w:val="20"/>
        </w:rPr>
      </w:pPr>
      <w:r w:rsidRPr="00ED3F0D">
        <w:rPr>
          <w:rFonts w:ascii="Arial" w:hAnsi="Arial" w:cs="Arial"/>
          <w:b/>
          <w:color w:val="000000" w:themeColor="text1"/>
          <w:sz w:val="20"/>
          <w:szCs w:val="20"/>
        </w:rPr>
        <w:t>..............................................</w:t>
      </w:r>
    </w:p>
    <w:p w14:paraId="72EB7DB3" w14:textId="77777777" w:rsidR="001D4E41" w:rsidRPr="00ED3F0D" w:rsidRDefault="001D4E41" w:rsidP="001D4E41">
      <w:pPr>
        <w:rPr>
          <w:rFonts w:ascii="Arial" w:hAnsi="Arial" w:cs="Arial"/>
          <w:b/>
          <w:color w:val="000000" w:themeColor="text1"/>
          <w:sz w:val="20"/>
          <w:szCs w:val="20"/>
        </w:rPr>
      </w:pPr>
      <w:r w:rsidRPr="00ED3F0D">
        <w:rPr>
          <w:rFonts w:ascii="Arial" w:hAnsi="Arial" w:cs="Arial"/>
          <w:b/>
          <w:color w:val="000000" w:themeColor="text1"/>
          <w:sz w:val="20"/>
          <w:szCs w:val="20"/>
        </w:rPr>
        <w:t>..............................................</w:t>
      </w:r>
    </w:p>
    <w:p w14:paraId="4F422D65" w14:textId="77777777" w:rsidR="001D4E41" w:rsidRPr="00ED3F0D" w:rsidRDefault="001D4E41" w:rsidP="001D4E41">
      <w:pPr>
        <w:rPr>
          <w:rFonts w:ascii="Arial" w:hAnsi="Arial" w:cs="Arial"/>
          <w:b/>
          <w:color w:val="000000" w:themeColor="text1"/>
          <w:sz w:val="20"/>
          <w:szCs w:val="20"/>
        </w:rPr>
      </w:pPr>
    </w:p>
    <w:p w14:paraId="38D44ECA" w14:textId="77777777" w:rsidR="001D4E41" w:rsidRPr="00ED3F0D" w:rsidRDefault="001D4E41" w:rsidP="001D4E41">
      <w:pPr>
        <w:rPr>
          <w:rFonts w:ascii="Arial" w:hAnsi="Arial" w:cs="Arial"/>
          <w:color w:val="000000" w:themeColor="text1"/>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1D4E41" w:rsidRPr="00ED3F0D" w14:paraId="0B68F503" w14:textId="77777777" w:rsidTr="005F0643">
        <w:trPr>
          <w:trHeight w:val="397"/>
        </w:trPr>
        <w:tc>
          <w:tcPr>
            <w:tcW w:w="3457" w:type="dxa"/>
            <w:shd w:val="clear" w:color="auto" w:fill="F3F3F3"/>
            <w:vAlign w:val="center"/>
          </w:tcPr>
          <w:p w14:paraId="43DF5FB8" w14:textId="77777777" w:rsidR="001D4E41" w:rsidRPr="00ED3F0D" w:rsidRDefault="001D4E41" w:rsidP="005F0643">
            <w:pPr>
              <w:rPr>
                <w:rFonts w:ascii="Arial" w:hAnsi="Arial" w:cs="Arial"/>
                <w:bCs/>
                <w:color w:val="000000" w:themeColor="text1"/>
                <w:sz w:val="20"/>
                <w:szCs w:val="20"/>
              </w:rPr>
            </w:pPr>
            <w:r w:rsidRPr="00ED3F0D">
              <w:rPr>
                <w:rFonts w:ascii="Arial" w:hAnsi="Arial" w:cs="Arial"/>
                <w:bCs/>
                <w:color w:val="000000" w:themeColor="text1"/>
                <w:sz w:val="20"/>
                <w:szCs w:val="20"/>
              </w:rPr>
              <w:t>Naročnik storitve (naziv, naslov)</w:t>
            </w:r>
          </w:p>
        </w:tc>
        <w:tc>
          <w:tcPr>
            <w:tcW w:w="5829" w:type="dxa"/>
            <w:vAlign w:val="center"/>
          </w:tcPr>
          <w:p w14:paraId="6B67E27E" w14:textId="77777777" w:rsidR="001D4E41" w:rsidRPr="00ED3F0D" w:rsidRDefault="001D4E41" w:rsidP="005F0643">
            <w:pPr>
              <w:rPr>
                <w:rFonts w:ascii="Arial" w:hAnsi="Arial" w:cs="Arial"/>
                <w:bCs/>
                <w:color w:val="000000" w:themeColor="text1"/>
                <w:sz w:val="20"/>
                <w:szCs w:val="20"/>
              </w:rPr>
            </w:pPr>
          </w:p>
        </w:tc>
      </w:tr>
      <w:tr w:rsidR="001D4E41" w:rsidRPr="00ED3F0D" w14:paraId="24F72869" w14:textId="77777777" w:rsidTr="005F0643">
        <w:trPr>
          <w:trHeight w:val="397"/>
        </w:trPr>
        <w:tc>
          <w:tcPr>
            <w:tcW w:w="3457" w:type="dxa"/>
            <w:shd w:val="clear" w:color="auto" w:fill="F3F3F3"/>
            <w:vAlign w:val="center"/>
          </w:tcPr>
          <w:p w14:paraId="548C23AB" w14:textId="77777777" w:rsidR="001D4E41" w:rsidRPr="00ED3F0D" w:rsidRDefault="001D4E41" w:rsidP="005F0643">
            <w:pPr>
              <w:rPr>
                <w:rFonts w:ascii="Arial" w:hAnsi="Arial" w:cs="Arial"/>
                <w:bCs/>
                <w:color w:val="000000" w:themeColor="text1"/>
                <w:sz w:val="20"/>
                <w:szCs w:val="20"/>
              </w:rPr>
            </w:pPr>
            <w:r w:rsidRPr="00ED3F0D">
              <w:rPr>
                <w:rFonts w:ascii="Arial" w:hAnsi="Arial" w:cs="Arial"/>
                <w:bCs/>
                <w:color w:val="000000" w:themeColor="text1"/>
                <w:sz w:val="20"/>
                <w:szCs w:val="20"/>
              </w:rPr>
              <w:t>Predmet storitve</w:t>
            </w:r>
          </w:p>
        </w:tc>
        <w:tc>
          <w:tcPr>
            <w:tcW w:w="5829" w:type="dxa"/>
            <w:vAlign w:val="center"/>
          </w:tcPr>
          <w:p w14:paraId="1F413E13" w14:textId="77777777" w:rsidR="001D4E41" w:rsidRPr="00ED3F0D" w:rsidRDefault="001D4E41" w:rsidP="005F0643">
            <w:pPr>
              <w:rPr>
                <w:rFonts w:ascii="Arial" w:hAnsi="Arial" w:cs="Arial"/>
                <w:bCs/>
                <w:color w:val="000000" w:themeColor="text1"/>
                <w:sz w:val="20"/>
                <w:szCs w:val="20"/>
              </w:rPr>
            </w:pPr>
          </w:p>
        </w:tc>
      </w:tr>
      <w:tr w:rsidR="009517DC" w:rsidRPr="00ED3F0D" w14:paraId="10F37B1C" w14:textId="77777777" w:rsidTr="005F0643">
        <w:trPr>
          <w:trHeight w:val="397"/>
        </w:trPr>
        <w:tc>
          <w:tcPr>
            <w:tcW w:w="3457" w:type="dxa"/>
            <w:shd w:val="clear" w:color="auto" w:fill="F3F3F3"/>
            <w:vAlign w:val="center"/>
          </w:tcPr>
          <w:p w14:paraId="38D5FEE4" w14:textId="77777777" w:rsidR="009517DC" w:rsidRPr="00ED3F0D" w:rsidRDefault="009517DC" w:rsidP="005F0643">
            <w:pPr>
              <w:rPr>
                <w:rFonts w:ascii="Arial" w:hAnsi="Arial" w:cs="Arial"/>
                <w:bCs/>
                <w:color w:val="000000" w:themeColor="text1"/>
                <w:sz w:val="20"/>
                <w:szCs w:val="20"/>
              </w:rPr>
            </w:pPr>
            <w:r w:rsidRPr="00ED3F0D">
              <w:rPr>
                <w:rFonts w:ascii="Arial" w:hAnsi="Arial" w:cs="Arial"/>
                <w:bCs/>
                <w:color w:val="000000" w:themeColor="text1"/>
                <w:sz w:val="20"/>
                <w:szCs w:val="20"/>
              </w:rPr>
              <w:t>Izvajalec storitve (naziv, naslov)</w:t>
            </w:r>
          </w:p>
        </w:tc>
        <w:tc>
          <w:tcPr>
            <w:tcW w:w="5829" w:type="dxa"/>
            <w:vAlign w:val="center"/>
          </w:tcPr>
          <w:p w14:paraId="04A033E5" w14:textId="77777777" w:rsidR="009517DC" w:rsidRPr="00ED3F0D" w:rsidRDefault="009517DC" w:rsidP="005F0643">
            <w:pPr>
              <w:rPr>
                <w:rFonts w:ascii="Arial" w:hAnsi="Arial" w:cs="Arial"/>
                <w:bCs/>
                <w:color w:val="000000" w:themeColor="text1"/>
                <w:sz w:val="20"/>
                <w:szCs w:val="20"/>
              </w:rPr>
            </w:pPr>
          </w:p>
        </w:tc>
      </w:tr>
      <w:tr w:rsidR="001D4E41" w:rsidRPr="00ED3F0D" w14:paraId="51FC1F6D" w14:textId="77777777" w:rsidTr="005F0643">
        <w:trPr>
          <w:trHeight w:val="397"/>
        </w:trPr>
        <w:tc>
          <w:tcPr>
            <w:tcW w:w="3457" w:type="dxa"/>
            <w:shd w:val="clear" w:color="auto" w:fill="F3F3F3"/>
            <w:vAlign w:val="center"/>
          </w:tcPr>
          <w:p w14:paraId="425813FD" w14:textId="77777777" w:rsidR="001D4E41" w:rsidRPr="00ED3F0D" w:rsidRDefault="001D4E41" w:rsidP="005F0643">
            <w:pPr>
              <w:rPr>
                <w:rFonts w:ascii="Arial" w:hAnsi="Arial" w:cs="Arial"/>
                <w:bCs/>
                <w:color w:val="000000" w:themeColor="text1"/>
                <w:sz w:val="20"/>
                <w:szCs w:val="20"/>
              </w:rPr>
            </w:pPr>
            <w:r w:rsidRPr="00ED3F0D">
              <w:rPr>
                <w:rFonts w:ascii="Arial" w:hAnsi="Arial" w:cs="Arial"/>
                <w:bCs/>
                <w:color w:val="000000" w:themeColor="text1"/>
                <w:sz w:val="20"/>
                <w:szCs w:val="20"/>
              </w:rPr>
              <w:t>Država izvedbe oz. lokacija izvedbe</w:t>
            </w:r>
          </w:p>
        </w:tc>
        <w:tc>
          <w:tcPr>
            <w:tcW w:w="5829" w:type="dxa"/>
            <w:vAlign w:val="center"/>
          </w:tcPr>
          <w:p w14:paraId="4803B9CF" w14:textId="77777777" w:rsidR="001D4E41" w:rsidRPr="00ED3F0D" w:rsidRDefault="001D4E41" w:rsidP="005F0643">
            <w:pPr>
              <w:rPr>
                <w:rFonts w:ascii="Arial" w:hAnsi="Arial" w:cs="Arial"/>
                <w:bCs/>
                <w:color w:val="000000" w:themeColor="text1"/>
                <w:sz w:val="20"/>
                <w:szCs w:val="20"/>
              </w:rPr>
            </w:pPr>
          </w:p>
        </w:tc>
      </w:tr>
      <w:tr w:rsidR="001D4E41" w:rsidRPr="00ED3F0D" w14:paraId="514F0E9D" w14:textId="77777777" w:rsidTr="005F0643">
        <w:trPr>
          <w:trHeight w:val="397"/>
        </w:trPr>
        <w:tc>
          <w:tcPr>
            <w:tcW w:w="3457" w:type="dxa"/>
            <w:shd w:val="clear" w:color="auto" w:fill="F3F3F3"/>
            <w:vAlign w:val="center"/>
          </w:tcPr>
          <w:p w14:paraId="504E81A5" w14:textId="77777777" w:rsidR="001D4E41" w:rsidRPr="00ED3F0D" w:rsidRDefault="001D4E41" w:rsidP="005F0643">
            <w:pPr>
              <w:rPr>
                <w:rFonts w:ascii="Arial" w:hAnsi="Arial" w:cs="Arial"/>
                <w:bCs/>
                <w:color w:val="000000" w:themeColor="text1"/>
                <w:sz w:val="20"/>
                <w:szCs w:val="20"/>
              </w:rPr>
            </w:pPr>
            <w:r w:rsidRPr="00ED3F0D">
              <w:rPr>
                <w:rFonts w:ascii="Arial" w:hAnsi="Arial" w:cs="Arial"/>
                <w:bCs/>
                <w:color w:val="000000" w:themeColor="text1"/>
                <w:sz w:val="20"/>
                <w:szCs w:val="20"/>
              </w:rPr>
              <w:t>Kratek opis izvedenih storitev</w:t>
            </w:r>
          </w:p>
        </w:tc>
        <w:tc>
          <w:tcPr>
            <w:tcW w:w="5829" w:type="dxa"/>
            <w:vAlign w:val="center"/>
          </w:tcPr>
          <w:p w14:paraId="6ED08A1B" w14:textId="77777777" w:rsidR="001D4E41" w:rsidRPr="00ED3F0D" w:rsidRDefault="001D4E41" w:rsidP="005F0643">
            <w:pPr>
              <w:rPr>
                <w:rFonts w:ascii="Arial" w:hAnsi="Arial" w:cs="Arial"/>
                <w:bCs/>
                <w:color w:val="000000" w:themeColor="text1"/>
                <w:sz w:val="20"/>
                <w:szCs w:val="20"/>
              </w:rPr>
            </w:pPr>
          </w:p>
        </w:tc>
      </w:tr>
      <w:tr w:rsidR="001D4E41" w:rsidRPr="00ED3F0D" w14:paraId="531E3FFC" w14:textId="77777777" w:rsidTr="005F0643">
        <w:trPr>
          <w:trHeight w:val="397"/>
        </w:trPr>
        <w:tc>
          <w:tcPr>
            <w:tcW w:w="3457" w:type="dxa"/>
            <w:shd w:val="clear" w:color="auto" w:fill="F3F3F3"/>
            <w:vAlign w:val="center"/>
          </w:tcPr>
          <w:p w14:paraId="60F090F3" w14:textId="77777777" w:rsidR="001D4E41" w:rsidRPr="00ED3F0D" w:rsidRDefault="001D4E41" w:rsidP="005F0643">
            <w:pPr>
              <w:rPr>
                <w:rFonts w:ascii="Arial" w:hAnsi="Arial" w:cs="Arial"/>
                <w:bCs/>
                <w:color w:val="000000" w:themeColor="text1"/>
                <w:sz w:val="20"/>
                <w:szCs w:val="20"/>
              </w:rPr>
            </w:pPr>
            <w:r w:rsidRPr="00ED3F0D">
              <w:rPr>
                <w:rFonts w:ascii="Arial" w:hAnsi="Arial" w:cs="Arial"/>
                <w:bCs/>
                <w:color w:val="000000" w:themeColor="text1"/>
                <w:sz w:val="20"/>
                <w:szCs w:val="20"/>
              </w:rPr>
              <w:t>Vloga v pogodbi</w:t>
            </w:r>
          </w:p>
        </w:tc>
        <w:tc>
          <w:tcPr>
            <w:tcW w:w="5829" w:type="dxa"/>
            <w:vAlign w:val="center"/>
          </w:tcPr>
          <w:p w14:paraId="07F5940C" w14:textId="77777777" w:rsidR="001D4E41" w:rsidRPr="00ED3F0D" w:rsidRDefault="001D4E41" w:rsidP="006A1206">
            <w:pPr>
              <w:numPr>
                <w:ilvl w:val="0"/>
                <w:numId w:val="18"/>
              </w:numPr>
              <w:rPr>
                <w:rFonts w:ascii="Arial" w:hAnsi="Arial" w:cs="Arial"/>
                <w:bCs/>
                <w:color w:val="000000" w:themeColor="text1"/>
                <w:sz w:val="20"/>
                <w:szCs w:val="20"/>
              </w:rPr>
            </w:pPr>
            <w:r w:rsidRPr="00ED3F0D">
              <w:rPr>
                <w:rFonts w:ascii="Arial" w:hAnsi="Arial" w:cs="Arial"/>
                <w:bCs/>
                <w:color w:val="000000" w:themeColor="text1"/>
                <w:sz w:val="20"/>
                <w:szCs w:val="20"/>
              </w:rPr>
              <w:t>glavni izvajalec</w:t>
            </w:r>
          </w:p>
          <w:p w14:paraId="733D34B2" w14:textId="77777777" w:rsidR="001D4E41" w:rsidRPr="00ED3F0D" w:rsidRDefault="001D4E41" w:rsidP="006A1206">
            <w:pPr>
              <w:numPr>
                <w:ilvl w:val="0"/>
                <w:numId w:val="18"/>
              </w:numPr>
              <w:rPr>
                <w:rFonts w:ascii="Arial" w:hAnsi="Arial" w:cs="Arial"/>
                <w:bCs/>
                <w:color w:val="000000" w:themeColor="text1"/>
                <w:sz w:val="20"/>
                <w:szCs w:val="20"/>
              </w:rPr>
            </w:pPr>
            <w:r w:rsidRPr="00ED3F0D">
              <w:rPr>
                <w:rFonts w:ascii="Arial" w:hAnsi="Arial" w:cs="Arial"/>
                <w:bCs/>
                <w:color w:val="000000" w:themeColor="text1"/>
                <w:sz w:val="20"/>
                <w:szCs w:val="20"/>
              </w:rPr>
              <w:t xml:space="preserve">partner </w:t>
            </w:r>
          </w:p>
          <w:p w14:paraId="0E1B948B" w14:textId="77777777" w:rsidR="001D4E41" w:rsidRPr="00ED3F0D" w:rsidRDefault="001D4E41" w:rsidP="006A1206">
            <w:pPr>
              <w:numPr>
                <w:ilvl w:val="0"/>
                <w:numId w:val="18"/>
              </w:numPr>
              <w:rPr>
                <w:rFonts w:ascii="Arial" w:hAnsi="Arial" w:cs="Arial"/>
                <w:bCs/>
                <w:color w:val="000000" w:themeColor="text1"/>
                <w:sz w:val="20"/>
                <w:szCs w:val="20"/>
              </w:rPr>
            </w:pPr>
            <w:r w:rsidRPr="00ED3F0D">
              <w:rPr>
                <w:rFonts w:ascii="Arial" w:hAnsi="Arial" w:cs="Arial"/>
                <w:bCs/>
                <w:color w:val="000000" w:themeColor="text1"/>
                <w:sz w:val="20"/>
                <w:szCs w:val="20"/>
              </w:rPr>
              <w:t>podizvajalec</w:t>
            </w:r>
          </w:p>
        </w:tc>
      </w:tr>
      <w:tr w:rsidR="001D4E41" w:rsidRPr="00ED3F0D" w14:paraId="5BA81F05" w14:textId="77777777" w:rsidTr="005F0643">
        <w:trPr>
          <w:trHeight w:val="397"/>
        </w:trPr>
        <w:tc>
          <w:tcPr>
            <w:tcW w:w="3457" w:type="dxa"/>
            <w:shd w:val="clear" w:color="auto" w:fill="F3F3F3"/>
            <w:vAlign w:val="center"/>
          </w:tcPr>
          <w:p w14:paraId="4A8975D2" w14:textId="77777777" w:rsidR="001D4E41" w:rsidRPr="00ED3F0D" w:rsidRDefault="001D4E41" w:rsidP="005F0643">
            <w:pPr>
              <w:rPr>
                <w:rFonts w:ascii="Arial" w:hAnsi="Arial" w:cs="Arial"/>
                <w:bCs/>
                <w:color w:val="000000" w:themeColor="text1"/>
                <w:sz w:val="20"/>
                <w:szCs w:val="20"/>
              </w:rPr>
            </w:pPr>
            <w:r w:rsidRPr="00ED3F0D">
              <w:rPr>
                <w:rFonts w:ascii="Arial" w:hAnsi="Arial" w:cs="Arial"/>
                <w:bCs/>
                <w:color w:val="000000" w:themeColor="text1"/>
                <w:sz w:val="20"/>
                <w:szCs w:val="20"/>
              </w:rPr>
              <w:t>Čas izvajanja del (od – do)</w:t>
            </w:r>
          </w:p>
        </w:tc>
        <w:tc>
          <w:tcPr>
            <w:tcW w:w="5829" w:type="dxa"/>
            <w:vAlign w:val="center"/>
          </w:tcPr>
          <w:p w14:paraId="1679D9E0" w14:textId="77777777" w:rsidR="001D4E41" w:rsidRPr="00ED3F0D" w:rsidRDefault="001D4E41" w:rsidP="005F0643">
            <w:pPr>
              <w:rPr>
                <w:rFonts w:ascii="Arial" w:hAnsi="Arial" w:cs="Arial"/>
                <w:bCs/>
                <w:color w:val="000000" w:themeColor="text1"/>
                <w:sz w:val="20"/>
                <w:szCs w:val="20"/>
              </w:rPr>
            </w:pPr>
          </w:p>
        </w:tc>
      </w:tr>
    </w:tbl>
    <w:p w14:paraId="5BBAE8F1" w14:textId="77777777" w:rsidR="001D4E41" w:rsidRPr="00ED3F0D" w:rsidRDefault="001D4E41" w:rsidP="001D4E41">
      <w:pPr>
        <w:rPr>
          <w:rFonts w:ascii="Arial" w:hAnsi="Arial" w:cs="Arial"/>
          <w:bCs/>
          <w:color w:val="000000" w:themeColor="text1"/>
          <w:sz w:val="20"/>
          <w:szCs w:val="20"/>
        </w:rPr>
      </w:pPr>
    </w:p>
    <w:p w14:paraId="2C87557F" w14:textId="77777777" w:rsidR="001D4E41" w:rsidRPr="00ED3F0D" w:rsidRDefault="001D4E41" w:rsidP="001D4E41">
      <w:pPr>
        <w:rPr>
          <w:rFonts w:ascii="Arial" w:hAnsi="Arial" w:cs="Arial"/>
          <w:bCs/>
          <w:color w:val="000000" w:themeColor="text1"/>
          <w:sz w:val="20"/>
          <w:szCs w:val="20"/>
        </w:rPr>
      </w:pPr>
    </w:p>
    <w:p w14:paraId="5EE7AAD9" w14:textId="77777777" w:rsidR="001D4E41" w:rsidRPr="00ED3F0D" w:rsidRDefault="001D4E41" w:rsidP="001D4E41">
      <w:pPr>
        <w:rPr>
          <w:rFonts w:ascii="Arial" w:hAnsi="Arial" w:cs="Arial"/>
          <w:bCs/>
          <w:color w:val="000000" w:themeColor="text1"/>
          <w:sz w:val="20"/>
          <w:szCs w:val="20"/>
        </w:rPr>
      </w:pPr>
    </w:p>
    <w:p w14:paraId="78922C22" w14:textId="77777777" w:rsidR="001D4E41" w:rsidRPr="00ED3F0D" w:rsidRDefault="001D4E41" w:rsidP="001D4E41">
      <w:pPr>
        <w:rPr>
          <w:rFonts w:ascii="Arial" w:hAnsi="Arial" w:cs="Arial"/>
          <w:bCs/>
          <w:color w:val="000000" w:themeColor="text1"/>
          <w:sz w:val="20"/>
          <w:szCs w:val="20"/>
        </w:rPr>
      </w:pPr>
      <w:r w:rsidRPr="00ED3F0D">
        <w:rPr>
          <w:rFonts w:ascii="Arial" w:hAnsi="Arial" w:cs="Arial"/>
          <w:bCs/>
          <w:color w:val="000000" w:themeColor="text1"/>
          <w:sz w:val="20"/>
          <w:szCs w:val="20"/>
        </w:rPr>
        <w:t>Izjavljamo, da je bila zgoraj navedena storitev izvedena strokovno in kvalitetno.</w:t>
      </w:r>
    </w:p>
    <w:p w14:paraId="1AB4045F" w14:textId="77777777" w:rsidR="001D4E41" w:rsidRPr="00ED3F0D" w:rsidRDefault="001D4E41" w:rsidP="001D4E41">
      <w:pPr>
        <w:rPr>
          <w:rFonts w:ascii="Arial" w:hAnsi="Arial" w:cs="Arial"/>
          <w:bCs/>
          <w:color w:val="000000" w:themeColor="text1"/>
          <w:sz w:val="20"/>
          <w:szCs w:val="20"/>
        </w:rPr>
      </w:pPr>
    </w:p>
    <w:p w14:paraId="07187945" w14:textId="77777777" w:rsidR="000D2863" w:rsidRPr="00ED3F0D" w:rsidRDefault="000D2863" w:rsidP="001D4E41">
      <w:pPr>
        <w:rPr>
          <w:rFonts w:ascii="Arial" w:hAnsi="Arial" w:cs="Arial"/>
          <w:bCs/>
          <w:color w:val="000000" w:themeColor="text1"/>
          <w:sz w:val="20"/>
          <w:szCs w:val="20"/>
        </w:rPr>
      </w:pPr>
    </w:p>
    <w:p w14:paraId="50F10DDA" w14:textId="77777777" w:rsidR="000D2863" w:rsidRPr="00ED3F0D" w:rsidRDefault="000D2863" w:rsidP="001D4E41">
      <w:pPr>
        <w:rPr>
          <w:rFonts w:ascii="Arial" w:hAnsi="Arial" w:cs="Arial"/>
          <w:bCs/>
          <w:color w:val="000000" w:themeColor="text1"/>
          <w:sz w:val="20"/>
          <w:szCs w:val="20"/>
        </w:rPr>
      </w:pPr>
    </w:p>
    <w:p w14:paraId="4AAD5077" w14:textId="77777777" w:rsidR="001D4E41" w:rsidRPr="00ED3F0D" w:rsidRDefault="001D4E41" w:rsidP="001D4E41">
      <w:pPr>
        <w:rPr>
          <w:rFonts w:ascii="Arial" w:hAnsi="Arial" w:cs="Arial"/>
          <w:bCs/>
          <w:color w:val="000000" w:themeColor="text1"/>
          <w:sz w:val="20"/>
          <w:szCs w:val="20"/>
        </w:rPr>
      </w:pPr>
    </w:p>
    <w:p w14:paraId="75F4D120" w14:textId="77777777" w:rsidR="001D4E41" w:rsidRPr="00ED3F0D" w:rsidRDefault="001D4E41" w:rsidP="001D4E41">
      <w:pPr>
        <w:ind w:left="2880" w:hanging="2880"/>
        <w:rPr>
          <w:rFonts w:ascii="Arial" w:hAnsi="Arial" w:cs="Arial"/>
          <w:bCs/>
          <w:color w:val="000000" w:themeColor="text1"/>
          <w:sz w:val="20"/>
          <w:szCs w:val="20"/>
        </w:rPr>
      </w:pPr>
      <w:r w:rsidRPr="00ED3F0D">
        <w:rPr>
          <w:rFonts w:ascii="Arial" w:hAnsi="Arial" w:cs="Arial"/>
          <w:bCs/>
          <w:color w:val="000000" w:themeColor="text1"/>
          <w:sz w:val="20"/>
          <w:szCs w:val="20"/>
        </w:rPr>
        <w:t>Kraj in datum</w:t>
      </w:r>
      <w:r w:rsidRPr="00ED3F0D">
        <w:rPr>
          <w:rFonts w:ascii="Arial" w:hAnsi="Arial" w:cs="Arial"/>
          <w:bCs/>
          <w:color w:val="000000" w:themeColor="text1"/>
          <w:sz w:val="20"/>
          <w:szCs w:val="20"/>
        </w:rPr>
        <w:tab/>
      </w:r>
      <w:r w:rsidRPr="00ED3F0D">
        <w:rPr>
          <w:rFonts w:ascii="Arial" w:hAnsi="Arial" w:cs="Arial"/>
          <w:bCs/>
          <w:color w:val="000000" w:themeColor="text1"/>
          <w:sz w:val="20"/>
          <w:szCs w:val="20"/>
        </w:rPr>
        <w:tab/>
      </w:r>
      <w:r w:rsidRPr="00ED3F0D">
        <w:rPr>
          <w:rFonts w:ascii="Arial" w:hAnsi="Arial" w:cs="Arial"/>
          <w:bCs/>
          <w:color w:val="000000" w:themeColor="text1"/>
          <w:sz w:val="20"/>
          <w:szCs w:val="20"/>
        </w:rPr>
        <w:tab/>
      </w:r>
      <w:r w:rsidRPr="00ED3F0D">
        <w:rPr>
          <w:rFonts w:ascii="Arial" w:hAnsi="Arial" w:cs="Arial"/>
          <w:bCs/>
          <w:color w:val="000000" w:themeColor="text1"/>
          <w:sz w:val="20"/>
          <w:szCs w:val="20"/>
        </w:rPr>
        <w:tab/>
        <w:t xml:space="preserve">       Žig in podpis odgovorne osebe naročnika</w:t>
      </w:r>
    </w:p>
    <w:p w14:paraId="4C07A80B" w14:textId="77777777" w:rsidR="001D4E41" w:rsidRPr="00ED3F0D" w:rsidRDefault="001D4E41" w:rsidP="001D4E41">
      <w:pPr>
        <w:ind w:left="2880" w:hanging="2880"/>
        <w:rPr>
          <w:rFonts w:ascii="Arial" w:hAnsi="Arial" w:cs="Arial"/>
          <w:bCs/>
          <w:color w:val="000000" w:themeColor="text1"/>
          <w:sz w:val="20"/>
          <w:szCs w:val="20"/>
        </w:rPr>
      </w:pPr>
    </w:p>
    <w:p w14:paraId="5CC68BBB" w14:textId="77777777" w:rsidR="001D4E41" w:rsidRPr="00ED3F0D" w:rsidRDefault="001D4E41" w:rsidP="001D4E41">
      <w:pPr>
        <w:widowControl w:val="0"/>
        <w:spacing w:after="240"/>
        <w:ind w:right="-2"/>
        <w:rPr>
          <w:rFonts w:ascii="Arial" w:hAnsi="Arial" w:cs="Arial"/>
          <w:bCs/>
          <w:color w:val="000000" w:themeColor="text1"/>
          <w:sz w:val="20"/>
          <w:szCs w:val="20"/>
        </w:rPr>
      </w:pPr>
      <w:r w:rsidRPr="00ED3F0D">
        <w:rPr>
          <w:rFonts w:ascii="Arial" w:hAnsi="Arial" w:cs="Arial"/>
          <w:bCs/>
          <w:color w:val="000000" w:themeColor="text1"/>
          <w:sz w:val="20"/>
          <w:szCs w:val="20"/>
        </w:rPr>
        <w:t xml:space="preserve">.................................            </w:t>
      </w:r>
      <w:r w:rsidRPr="00ED3F0D">
        <w:rPr>
          <w:rFonts w:ascii="Arial" w:hAnsi="Arial" w:cs="Arial"/>
          <w:bCs/>
          <w:color w:val="000000" w:themeColor="text1"/>
          <w:sz w:val="20"/>
          <w:szCs w:val="20"/>
        </w:rPr>
        <w:tab/>
        <w:t xml:space="preserve">                                               …………………………………….</w:t>
      </w:r>
    </w:p>
    <w:p w14:paraId="47EB67B0" w14:textId="77777777" w:rsidR="001D4E41" w:rsidRPr="00ED3F0D" w:rsidRDefault="001D4E41" w:rsidP="001D4E41">
      <w:pPr>
        <w:widowControl w:val="0"/>
        <w:spacing w:after="240"/>
        <w:ind w:right="-2"/>
        <w:rPr>
          <w:rFonts w:ascii="Arial" w:hAnsi="Arial" w:cs="Arial"/>
          <w:bCs/>
          <w:color w:val="4F81BD" w:themeColor="accent1"/>
          <w:sz w:val="20"/>
          <w:szCs w:val="20"/>
        </w:rPr>
      </w:pPr>
    </w:p>
    <w:p w14:paraId="2CF5B437" w14:textId="77777777" w:rsidR="00773AB0" w:rsidRPr="00ED3F0D" w:rsidRDefault="00773AB0" w:rsidP="00445749">
      <w:pPr>
        <w:rPr>
          <w:rFonts w:ascii="Arial" w:hAnsi="Arial" w:cs="Arial"/>
          <w:b/>
          <w:sz w:val="20"/>
          <w:szCs w:val="20"/>
        </w:rPr>
      </w:pPr>
    </w:p>
    <w:p w14:paraId="690F5D52" w14:textId="77777777" w:rsidR="00773AB0" w:rsidRPr="00ED3F0D" w:rsidRDefault="00773AB0" w:rsidP="00445749">
      <w:pPr>
        <w:rPr>
          <w:rFonts w:ascii="Arial" w:hAnsi="Arial" w:cs="Arial"/>
          <w:b/>
          <w:sz w:val="20"/>
          <w:szCs w:val="20"/>
        </w:rPr>
      </w:pPr>
    </w:p>
    <w:bookmarkEnd w:id="43"/>
    <w:p w14:paraId="15D7A80F" w14:textId="77777777" w:rsidR="00FE3A9D" w:rsidRPr="00ED3F0D" w:rsidRDefault="00FE3A9D" w:rsidP="00BC2011">
      <w:pPr>
        <w:rPr>
          <w:rFonts w:ascii="Arial" w:hAnsi="Arial" w:cs="Arial"/>
          <w:bCs/>
          <w:sz w:val="20"/>
          <w:szCs w:val="20"/>
        </w:rPr>
      </w:pPr>
    </w:p>
    <w:p w14:paraId="0D56FB74" w14:textId="77777777" w:rsidR="00FE3A9D" w:rsidRPr="00ED3F0D" w:rsidRDefault="00FE3A9D" w:rsidP="00BC2011">
      <w:pPr>
        <w:rPr>
          <w:rFonts w:ascii="Arial" w:hAnsi="Arial" w:cs="Arial"/>
          <w:bCs/>
          <w:sz w:val="20"/>
          <w:szCs w:val="20"/>
        </w:rPr>
      </w:pPr>
    </w:p>
    <w:p w14:paraId="5CF946DD" w14:textId="77777777" w:rsidR="00FE3A9D" w:rsidRPr="00ED3F0D" w:rsidRDefault="00FE3A9D" w:rsidP="00BC2011">
      <w:pPr>
        <w:rPr>
          <w:rFonts w:ascii="Arial" w:hAnsi="Arial" w:cs="Arial"/>
          <w:bCs/>
          <w:sz w:val="20"/>
          <w:szCs w:val="20"/>
        </w:rPr>
      </w:pPr>
    </w:p>
    <w:p w14:paraId="4DF3A564" w14:textId="266B9230" w:rsidR="00057A96" w:rsidRPr="00ED3F0D" w:rsidRDefault="00057A96" w:rsidP="00057A96">
      <w:pPr>
        <w:pageBreakBefore/>
        <w:jc w:val="both"/>
        <w:rPr>
          <w:rFonts w:ascii="Arial" w:hAnsi="Arial" w:cs="Arial"/>
          <w:b/>
          <w:color w:val="000000" w:themeColor="text1"/>
          <w:sz w:val="20"/>
          <w:szCs w:val="20"/>
        </w:rPr>
      </w:pPr>
      <w:bookmarkStart w:id="47" w:name="_Toc144280836"/>
      <w:bookmarkStart w:id="48" w:name="_Toc144282262"/>
      <w:r w:rsidRPr="00ED3F0D">
        <w:rPr>
          <w:rFonts w:ascii="Arial" w:hAnsi="Arial" w:cs="Arial"/>
          <w:b/>
          <w:color w:val="000000" w:themeColor="text1"/>
          <w:sz w:val="20"/>
          <w:szCs w:val="20"/>
        </w:rPr>
        <w:lastRenderedPageBreak/>
        <w:t xml:space="preserve">Obrazec </w:t>
      </w:r>
      <w:r w:rsidRPr="00ED3F0D">
        <w:rPr>
          <w:rFonts w:ascii="Arial" w:hAnsi="Arial" w:cs="Arial"/>
          <w:b/>
          <w:color w:val="000000" w:themeColor="text1"/>
          <w:sz w:val="20"/>
          <w:szCs w:val="20"/>
        </w:rPr>
        <w:fldChar w:fldCharType="begin"/>
      </w:r>
      <w:r w:rsidRPr="00ED3F0D">
        <w:rPr>
          <w:rFonts w:ascii="Arial" w:hAnsi="Arial" w:cs="Arial"/>
          <w:b/>
          <w:color w:val="000000" w:themeColor="text1"/>
          <w:sz w:val="20"/>
          <w:szCs w:val="20"/>
        </w:rPr>
        <w:instrText xml:space="preserve"> SEQ Obrazec \* ARABIC </w:instrText>
      </w:r>
      <w:r w:rsidRPr="00ED3F0D">
        <w:rPr>
          <w:rFonts w:ascii="Arial" w:hAnsi="Arial" w:cs="Arial"/>
          <w:b/>
          <w:color w:val="000000" w:themeColor="text1"/>
          <w:sz w:val="20"/>
          <w:szCs w:val="20"/>
        </w:rPr>
        <w:fldChar w:fldCharType="separate"/>
      </w:r>
      <w:r w:rsidRPr="00ED3F0D">
        <w:rPr>
          <w:rFonts w:ascii="Arial" w:hAnsi="Arial" w:cs="Arial"/>
          <w:b/>
          <w:noProof/>
          <w:color w:val="000000" w:themeColor="text1"/>
          <w:sz w:val="20"/>
          <w:szCs w:val="20"/>
        </w:rPr>
        <w:t>1</w:t>
      </w:r>
      <w:r w:rsidRPr="00ED3F0D">
        <w:rPr>
          <w:rFonts w:ascii="Arial" w:hAnsi="Arial" w:cs="Arial"/>
          <w:b/>
          <w:color w:val="000000" w:themeColor="text1"/>
          <w:sz w:val="20"/>
          <w:szCs w:val="20"/>
        </w:rPr>
        <w:fldChar w:fldCharType="end"/>
      </w:r>
      <w:r w:rsidRPr="00ED3F0D">
        <w:rPr>
          <w:rFonts w:ascii="Arial" w:hAnsi="Arial" w:cs="Arial"/>
          <w:b/>
          <w:color w:val="000000" w:themeColor="text1"/>
          <w:sz w:val="20"/>
          <w:szCs w:val="20"/>
        </w:rPr>
        <w:t>2: Izjava o izpolnjevanju kadrovske sposobnosti</w:t>
      </w:r>
      <w:bookmarkEnd w:id="47"/>
      <w:bookmarkEnd w:id="48"/>
    </w:p>
    <w:p w14:paraId="171CD003" w14:textId="77777777" w:rsidR="00057A96" w:rsidRPr="00ED3F0D" w:rsidRDefault="00057A96" w:rsidP="00057A96">
      <w:pPr>
        <w:jc w:val="both"/>
        <w:rPr>
          <w:rFonts w:ascii="Arial" w:hAnsi="Arial" w:cs="Arial"/>
          <w:b/>
          <w:color w:val="000000" w:themeColor="text1"/>
          <w:sz w:val="20"/>
          <w:szCs w:val="20"/>
        </w:rPr>
      </w:pPr>
    </w:p>
    <w:tbl>
      <w:tblPr>
        <w:tblW w:w="3964" w:type="dxa"/>
        <w:tblCellMar>
          <w:left w:w="70" w:type="dxa"/>
          <w:right w:w="70" w:type="dxa"/>
        </w:tblCellMar>
        <w:tblLook w:val="04A0" w:firstRow="1" w:lastRow="0" w:firstColumn="1" w:lastColumn="0" w:noHBand="0" w:noVBand="1"/>
      </w:tblPr>
      <w:tblGrid>
        <w:gridCol w:w="999"/>
        <w:gridCol w:w="2965"/>
      </w:tblGrid>
      <w:tr w:rsidR="00057A96" w:rsidRPr="00ED3F0D" w14:paraId="76F4AF5D" w14:textId="77777777" w:rsidTr="00415B78">
        <w:trPr>
          <w:trHeight w:val="300"/>
        </w:trPr>
        <w:tc>
          <w:tcPr>
            <w:tcW w:w="999" w:type="dxa"/>
            <w:tcBorders>
              <w:top w:val="nil"/>
              <w:bottom w:val="single" w:sz="4" w:space="0" w:color="auto"/>
            </w:tcBorders>
            <w:noWrap/>
            <w:vAlign w:val="center"/>
            <w:hideMark/>
          </w:tcPr>
          <w:p w14:paraId="4764BF08" w14:textId="77777777" w:rsidR="00057A96" w:rsidRPr="00ED3F0D" w:rsidRDefault="00057A96" w:rsidP="00057A96">
            <w:pPr>
              <w:jc w:val="center"/>
              <w:rPr>
                <w:rFonts w:ascii="Arial" w:hAnsi="Arial" w:cs="Arial"/>
                <w:color w:val="000000" w:themeColor="text1"/>
                <w:sz w:val="20"/>
                <w:szCs w:val="20"/>
              </w:rPr>
            </w:pPr>
            <w:r w:rsidRPr="00ED3F0D">
              <w:rPr>
                <w:rFonts w:ascii="Arial" w:hAnsi="Arial" w:cs="Arial"/>
                <w:color w:val="000000" w:themeColor="text1"/>
                <w:sz w:val="20"/>
                <w:szCs w:val="20"/>
              </w:rPr>
              <w:t>Naročnik:</w:t>
            </w:r>
          </w:p>
        </w:tc>
        <w:tc>
          <w:tcPr>
            <w:tcW w:w="2965" w:type="dxa"/>
            <w:tcBorders>
              <w:top w:val="nil"/>
              <w:bottom w:val="single" w:sz="4" w:space="0" w:color="auto"/>
              <w:right w:val="nil"/>
            </w:tcBorders>
            <w:noWrap/>
            <w:vAlign w:val="center"/>
            <w:hideMark/>
          </w:tcPr>
          <w:p w14:paraId="7F017BBB"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SŽ – Infrastruktura, d.o.o.</w:t>
            </w:r>
          </w:p>
        </w:tc>
      </w:tr>
      <w:tr w:rsidR="00057A96" w:rsidRPr="00ED3F0D" w14:paraId="24ECB153" w14:textId="77777777" w:rsidTr="00415B78">
        <w:trPr>
          <w:trHeight w:val="300"/>
        </w:trPr>
        <w:tc>
          <w:tcPr>
            <w:tcW w:w="999" w:type="dxa"/>
            <w:tcBorders>
              <w:top w:val="single" w:sz="4" w:space="0" w:color="auto"/>
              <w:left w:val="nil"/>
              <w:bottom w:val="nil"/>
              <w:right w:val="nil"/>
            </w:tcBorders>
            <w:noWrap/>
            <w:vAlign w:val="bottom"/>
            <w:hideMark/>
          </w:tcPr>
          <w:p w14:paraId="23F87B7F" w14:textId="77777777" w:rsidR="00057A96" w:rsidRPr="00ED3F0D" w:rsidRDefault="00057A96" w:rsidP="00057A96">
            <w:pPr>
              <w:jc w:val="center"/>
              <w:rPr>
                <w:rFonts w:ascii="Arial" w:hAnsi="Arial" w:cs="Arial"/>
                <w:color w:val="000000" w:themeColor="text1"/>
                <w:sz w:val="20"/>
                <w:szCs w:val="20"/>
              </w:rPr>
            </w:pPr>
          </w:p>
        </w:tc>
        <w:tc>
          <w:tcPr>
            <w:tcW w:w="2965" w:type="dxa"/>
            <w:tcBorders>
              <w:top w:val="single" w:sz="4" w:space="0" w:color="auto"/>
              <w:left w:val="nil"/>
              <w:bottom w:val="single" w:sz="4" w:space="0" w:color="auto"/>
              <w:right w:val="nil"/>
            </w:tcBorders>
            <w:noWrap/>
            <w:vAlign w:val="bottom"/>
            <w:hideMark/>
          </w:tcPr>
          <w:p w14:paraId="0EA68298"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Kolodvorska ulica 11</w:t>
            </w:r>
          </w:p>
        </w:tc>
      </w:tr>
      <w:tr w:rsidR="00057A96" w:rsidRPr="00ED3F0D" w14:paraId="2E43B9F4" w14:textId="77777777" w:rsidTr="00415B78">
        <w:trPr>
          <w:trHeight w:val="300"/>
        </w:trPr>
        <w:tc>
          <w:tcPr>
            <w:tcW w:w="999" w:type="dxa"/>
            <w:tcBorders>
              <w:top w:val="nil"/>
              <w:left w:val="nil"/>
              <w:bottom w:val="nil"/>
              <w:right w:val="nil"/>
            </w:tcBorders>
            <w:noWrap/>
            <w:vAlign w:val="bottom"/>
            <w:hideMark/>
          </w:tcPr>
          <w:p w14:paraId="275B8828" w14:textId="77777777" w:rsidR="00057A96" w:rsidRPr="00ED3F0D" w:rsidRDefault="00057A96" w:rsidP="00057A96">
            <w:pPr>
              <w:rPr>
                <w:rFonts w:ascii="Arial" w:hAnsi="Arial" w:cs="Arial"/>
                <w:color w:val="000000" w:themeColor="text1"/>
                <w:sz w:val="20"/>
                <w:szCs w:val="20"/>
              </w:rPr>
            </w:pPr>
          </w:p>
        </w:tc>
        <w:tc>
          <w:tcPr>
            <w:tcW w:w="2965" w:type="dxa"/>
            <w:tcBorders>
              <w:top w:val="nil"/>
              <w:left w:val="nil"/>
              <w:bottom w:val="single" w:sz="4" w:space="0" w:color="auto"/>
              <w:right w:val="nil"/>
            </w:tcBorders>
            <w:noWrap/>
            <w:vAlign w:val="bottom"/>
            <w:hideMark/>
          </w:tcPr>
          <w:p w14:paraId="7D83398C"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1000 Ljubljana</w:t>
            </w:r>
          </w:p>
        </w:tc>
      </w:tr>
    </w:tbl>
    <w:p w14:paraId="7741967C" w14:textId="77777777" w:rsidR="00057A96" w:rsidRPr="00ED3F0D" w:rsidRDefault="00057A96" w:rsidP="00057A96">
      <w:pPr>
        <w:jc w:val="both"/>
        <w:rPr>
          <w:rFonts w:ascii="Arial" w:hAnsi="Arial" w:cs="Arial"/>
          <w:b/>
          <w:color w:val="000000" w:themeColor="text1"/>
          <w:sz w:val="20"/>
          <w:szCs w:val="20"/>
        </w:rPr>
      </w:pPr>
    </w:p>
    <w:tbl>
      <w:tblPr>
        <w:tblW w:w="3800" w:type="dxa"/>
        <w:tblCellMar>
          <w:left w:w="70" w:type="dxa"/>
          <w:right w:w="70" w:type="dxa"/>
        </w:tblCellMar>
        <w:tblLook w:val="04A0" w:firstRow="1" w:lastRow="0" w:firstColumn="1" w:lastColumn="0" w:noHBand="0" w:noVBand="1"/>
      </w:tblPr>
      <w:tblGrid>
        <w:gridCol w:w="1060"/>
        <w:gridCol w:w="2740"/>
      </w:tblGrid>
      <w:tr w:rsidR="00057A96" w:rsidRPr="00ED3F0D" w14:paraId="19AE986A" w14:textId="77777777" w:rsidTr="00415B78">
        <w:trPr>
          <w:trHeight w:val="300"/>
        </w:trPr>
        <w:tc>
          <w:tcPr>
            <w:tcW w:w="1060" w:type="dxa"/>
            <w:tcBorders>
              <w:top w:val="nil"/>
              <w:left w:val="nil"/>
              <w:bottom w:val="single" w:sz="4" w:space="0" w:color="auto"/>
            </w:tcBorders>
            <w:noWrap/>
            <w:vAlign w:val="bottom"/>
            <w:hideMark/>
          </w:tcPr>
          <w:p w14:paraId="2A3712E0"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Ponudnik:</w:t>
            </w:r>
          </w:p>
        </w:tc>
        <w:tc>
          <w:tcPr>
            <w:tcW w:w="2740" w:type="dxa"/>
            <w:tcBorders>
              <w:top w:val="nil"/>
              <w:bottom w:val="single" w:sz="4" w:space="0" w:color="auto"/>
              <w:right w:val="nil"/>
            </w:tcBorders>
            <w:shd w:val="clear" w:color="auto" w:fill="FEFFE1"/>
            <w:noWrap/>
            <w:vAlign w:val="bottom"/>
            <w:hideMark/>
          </w:tcPr>
          <w:p w14:paraId="1DDBF0B9"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 </w:t>
            </w:r>
          </w:p>
        </w:tc>
      </w:tr>
      <w:tr w:rsidR="00057A96" w:rsidRPr="00ED3F0D" w14:paraId="5D3E2775" w14:textId="77777777" w:rsidTr="00415B78">
        <w:trPr>
          <w:trHeight w:val="300"/>
        </w:trPr>
        <w:tc>
          <w:tcPr>
            <w:tcW w:w="1060" w:type="dxa"/>
            <w:tcBorders>
              <w:top w:val="single" w:sz="4" w:space="0" w:color="auto"/>
              <w:left w:val="nil"/>
              <w:bottom w:val="nil"/>
              <w:right w:val="nil"/>
            </w:tcBorders>
            <w:noWrap/>
            <w:vAlign w:val="bottom"/>
            <w:hideMark/>
          </w:tcPr>
          <w:p w14:paraId="5A19DE9E" w14:textId="77777777" w:rsidR="00057A96" w:rsidRPr="00ED3F0D" w:rsidRDefault="00057A96" w:rsidP="00057A96">
            <w:pPr>
              <w:rPr>
                <w:rFonts w:ascii="Arial" w:hAnsi="Arial" w:cs="Arial"/>
                <w:color w:val="000000" w:themeColor="text1"/>
                <w:sz w:val="20"/>
                <w:szCs w:val="20"/>
              </w:rPr>
            </w:pPr>
          </w:p>
        </w:tc>
        <w:tc>
          <w:tcPr>
            <w:tcW w:w="2740" w:type="dxa"/>
            <w:tcBorders>
              <w:top w:val="single" w:sz="4" w:space="0" w:color="auto"/>
              <w:left w:val="nil"/>
              <w:bottom w:val="single" w:sz="4" w:space="0" w:color="auto"/>
              <w:right w:val="nil"/>
            </w:tcBorders>
            <w:shd w:val="clear" w:color="auto" w:fill="FEFFE1"/>
            <w:noWrap/>
            <w:vAlign w:val="bottom"/>
            <w:hideMark/>
          </w:tcPr>
          <w:p w14:paraId="2D7E3183"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 </w:t>
            </w:r>
          </w:p>
        </w:tc>
      </w:tr>
      <w:tr w:rsidR="00057A96" w:rsidRPr="00ED3F0D" w14:paraId="007ABC89" w14:textId="77777777" w:rsidTr="00415B78">
        <w:trPr>
          <w:trHeight w:val="300"/>
        </w:trPr>
        <w:tc>
          <w:tcPr>
            <w:tcW w:w="1060" w:type="dxa"/>
            <w:tcBorders>
              <w:top w:val="nil"/>
              <w:left w:val="nil"/>
              <w:bottom w:val="nil"/>
              <w:right w:val="nil"/>
            </w:tcBorders>
            <w:noWrap/>
            <w:vAlign w:val="bottom"/>
            <w:hideMark/>
          </w:tcPr>
          <w:p w14:paraId="347CAE8A" w14:textId="77777777" w:rsidR="00057A96" w:rsidRPr="00ED3F0D" w:rsidRDefault="00057A96" w:rsidP="00057A96">
            <w:pPr>
              <w:rPr>
                <w:rFonts w:ascii="Arial" w:hAnsi="Arial" w:cs="Arial"/>
                <w:color w:val="000000" w:themeColor="text1"/>
                <w:sz w:val="20"/>
                <w:szCs w:val="20"/>
              </w:rPr>
            </w:pPr>
          </w:p>
        </w:tc>
        <w:tc>
          <w:tcPr>
            <w:tcW w:w="2740" w:type="dxa"/>
            <w:tcBorders>
              <w:top w:val="nil"/>
              <w:left w:val="nil"/>
              <w:bottom w:val="single" w:sz="4" w:space="0" w:color="auto"/>
              <w:right w:val="nil"/>
            </w:tcBorders>
            <w:shd w:val="clear" w:color="auto" w:fill="FEFFE1"/>
            <w:noWrap/>
            <w:vAlign w:val="bottom"/>
            <w:hideMark/>
          </w:tcPr>
          <w:p w14:paraId="2E40A15A"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 </w:t>
            </w:r>
          </w:p>
        </w:tc>
      </w:tr>
    </w:tbl>
    <w:p w14:paraId="7F9F8824" w14:textId="77777777" w:rsidR="00057A96" w:rsidRPr="00ED3F0D" w:rsidRDefault="00057A96" w:rsidP="00057A96">
      <w:pPr>
        <w:jc w:val="both"/>
        <w:rPr>
          <w:rFonts w:ascii="Arial" w:hAnsi="Arial" w:cs="Arial"/>
          <w:b/>
          <w:color w:val="000000" w:themeColor="text1"/>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4"/>
        <w:gridCol w:w="6397"/>
      </w:tblGrid>
      <w:tr w:rsidR="00057A96" w:rsidRPr="00ED3F0D" w14:paraId="1641DDB9" w14:textId="77777777" w:rsidTr="00415B78">
        <w:trPr>
          <w:trHeight w:val="284"/>
        </w:trPr>
        <w:tc>
          <w:tcPr>
            <w:tcW w:w="2674" w:type="dxa"/>
          </w:tcPr>
          <w:p w14:paraId="4B47A211" w14:textId="77777777" w:rsidR="009E1C5D" w:rsidRPr="00ED3F0D" w:rsidRDefault="009E1C5D" w:rsidP="00057A96">
            <w:pPr>
              <w:rPr>
                <w:rFonts w:ascii="Arial" w:hAnsi="Arial" w:cs="Arial"/>
                <w:color w:val="000000" w:themeColor="text1"/>
                <w:sz w:val="20"/>
                <w:szCs w:val="20"/>
              </w:rPr>
            </w:pPr>
          </w:p>
          <w:p w14:paraId="2636CC02" w14:textId="4DA4EDE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Predmet javnega naročila:</w:t>
            </w:r>
          </w:p>
        </w:tc>
        <w:tc>
          <w:tcPr>
            <w:tcW w:w="6397" w:type="dxa"/>
          </w:tcPr>
          <w:p w14:paraId="132BFBF1" w14:textId="77777777" w:rsidR="009E1C5D" w:rsidRPr="00ED3F0D" w:rsidRDefault="009E1C5D" w:rsidP="00057A96">
            <w:pPr>
              <w:rPr>
                <w:rFonts w:ascii="Arial" w:hAnsi="Arial" w:cs="Arial"/>
                <w:b/>
                <w:iCs/>
                <w:color w:val="000000" w:themeColor="text1"/>
                <w:sz w:val="20"/>
                <w:szCs w:val="20"/>
              </w:rPr>
            </w:pPr>
          </w:p>
          <w:p w14:paraId="1F3D4291" w14:textId="16213647" w:rsidR="00057A96" w:rsidRPr="00ED3F0D" w:rsidRDefault="00057A96" w:rsidP="00057A96">
            <w:pPr>
              <w:rPr>
                <w:rFonts w:ascii="Arial" w:hAnsi="Arial" w:cs="Arial"/>
                <w:b/>
                <w:iCs/>
                <w:color w:val="000000" w:themeColor="text1"/>
                <w:sz w:val="20"/>
                <w:szCs w:val="20"/>
              </w:rPr>
            </w:pPr>
            <w:r w:rsidRPr="00ED3F0D">
              <w:rPr>
                <w:rFonts w:ascii="Arial" w:hAnsi="Arial" w:cs="Arial"/>
                <w:b/>
                <w:iCs/>
                <w:color w:val="000000" w:themeColor="text1"/>
                <w:sz w:val="20"/>
                <w:szCs w:val="20"/>
              </w:rPr>
              <w:t>Demontaža, montaža in prestavitev SV in TK naprav ob izvajanju gradbenih del za obdobje treh let</w:t>
            </w:r>
          </w:p>
          <w:p w14:paraId="0C2F865A" w14:textId="07D410DC" w:rsidR="00057A96" w:rsidRPr="00ED3F0D" w:rsidRDefault="00057A96" w:rsidP="00057A96">
            <w:pPr>
              <w:rPr>
                <w:rFonts w:ascii="Arial" w:hAnsi="Arial" w:cs="Arial"/>
                <w:b/>
                <w:iCs/>
                <w:color w:val="000000" w:themeColor="text1"/>
                <w:sz w:val="20"/>
                <w:szCs w:val="20"/>
              </w:rPr>
            </w:pPr>
          </w:p>
        </w:tc>
      </w:tr>
      <w:tr w:rsidR="00057A96" w:rsidRPr="00ED3F0D" w14:paraId="68B7B3B5" w14:textId="77777777" w:rsidTr="00415B78">
        <w:trPr>
          <w:trHeight w:val="284"/>
        </w:trPr>
        <w:tc>
          <w:tcPr>
            <w:tcW w:w="2674" w:type="dxa"/>
          </w:tcPr>
          <w:p w14:paraId="203C385B"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Št. predračuna:</w:t>
            </w:r>
          </w:p>
        </w:tc>
        <w:tc>
          <w:tcPr>
            <w:tcW w:w="6397" w:type="dxa"/>
          </w:tcPr>
          <w:p w14:paraId="414AAC10" w14:textId="77777777" w:rsidR="00057A96" w:rsidRPr="00ED3F0D" w:rsidRDefault="00057A96" w:rsidP="00057A96">
            <w:pPr>
              <w:rPr>
                <w:rFonts w:ascii="Arial" w:hAnsi="Arial" w:cs="Arial"/>
                <w:b/>
                <w:iCs/>
                <w:color w:val="000000" w:themeColor="text1"/>
                <w:sz w:val="20"/>
                <w:szCs w:val="20"/>
              </w:rPr>
            </w:pPr>
            <w:r w:rsidRPr="00ED3F0D">
              <w:rPr>
                <w:rFonts w:ascii="Arial" w:hAnsi="Arial" w:cs="Arial"/>
                <w:b/>
                <w:iCs/>
                <w:color w:val="000000" w:themeColor="text1"/>
                <w:sz w:val="20"/>
                <w:szCs w:val="20"/>
              </w:rPr>
              <w:t>________________________</w:t>
            </w:r>
          </w:p>
        </w:tc>
      </w:tr>
      <w:tr w:rsidR="00057A96" w:rsidRPr="00ED3F0D" w14:paraId="0D6A285F" w14:textId="77777777" w:rsidTr="00415B78">
        <w:trPr>
          <w:trHeight w:val="284"/>
        </w:trPr>
        <w:tc>
          <w:tcPr>
            <w:tcW w:w="2674" w:type="dxa"/>
          </w:tcPr>
          <w:p w14:paraId="6A76150C" w14:textId="77777777" w:rsidR="00057A96" w:rsidRPr="00ED3F0D" w:rsidRDefault="00057A96" w:rsidP="00057A96">
            <w:pPr>
              <w:rPr>
                <w:rFonts w:ascii="Arial" w:hAnsi="Arial" w:cs="Arial"/>
                <w:color w:val="000000" w:themeColor="text1"/>
                <w:sz w:val="20"/>
                <w:szCs w:val="20"/>
              </w:rPr>
            </w:pPr>
            <w:r w:rsidRPr="00ED3F0D">
              <w:rPr>
                <w:rFonts w:ascii="Arial" w:hAnsi="Arial" w:cs="Arial"/>
                <w:color w:val="000000" w:themeColor="text1"/>
                <w:sz w:val="20"/>
                <w:szCs w:val="20"/>
              </w:rPr>
              <w:t xml:space="preserve">Datum: </w:t>
            </w:r>
          </w:p>
        </w:tc>
        <w:tc>
          <w:tcPr>
            <w:tcW w:w="6397" w:type="dxa"/>
          </w:tcPr>
          <w:p w14:paraId="4F125596" w14:textId="77777777" w:rsidR="00057A96" w:rsidRPr="00ED3F0D" w:rsidRDefault="00057A96" w:rsidP="00057A96">
            <w:pPr>
              <w:rPr>
                <w:rFonts w:ascii="Arial" w:hAnsi="Arial" w:cs="Arial"/>
                <w:b/>
                <w:iCs/>
                <w:color w:val="000000" w:themeColor="text1"/>
                <w:sz w:val="20"/>
                <w:szCs w:val="20"/>
              </w:rPr>
            </w:pPr>
            <w:r w:rsidRPr="00ED3F0D">
              <w:rPr>
                <w:rFonts w:ascii="Arial" w:hAnsi="Arial" w:cs="Arial"/>
                <w:b/>
                <w:iCs/>
                <w:color w:val="000000" w:themeColor="text1"/>
                <w:sz w:val="20"/>
                <w:szCs w:val="20"/>
              </w:rPr>
              <w:t>________________________</w:t>
            </w:r>
          </w:p>
        </w:tc>
      </w:tr>
    </w:tbl>
    <w:p w14:paraId="3C9B85ED" w14:textId="77777777" w:rsidR="00057A96" w:rsidRPr="00ED3F0D" w:rsidRDefault="00057A96" w:rsidP="00057A96">
      <w:pPr>
        <w:tabs>
          <w:tab w:val="center" w:pos="4536"/>
          <w:tab w:val="right" w:pos="9072"/>
        </w:tabs>
        <w:rPr>
          <w:rFonts w:ascii="Arial" w:hAnsi="Arial" w:cs="Arial"/>
          <w:b/>
          <w:color w:val="000000" w:themeColor="text1"/>
          <w:sz w:val="20"/>
          <w:szCs w:val="20"/>
        </w:rPr>
      </w:pPr>
    </w:p>
    <w:p w14:paraId="356D9E87" w14:textId="77777777" w:rsidR="00057A96" w:rsidRPr="00ED3F0D" w:rsidRDefault="00057A96" w:rsidP="00057A96">
      <w:pPr>
        <w:tabs>
          <w:tab w:val="center" w:pos="4536"/>
          <w:tab w:val="right" w:pos="9072"/>
        </w:tabs>
        <w:rPr>
          <w:rFonts w:ascii="Arial" w:hAnsi="Arial" w:cs="Arial"/>
          <w:b/>
          <w:color w:val="000000" w:themeColor="text1"/>
          <w:sz w:val="20"/>
          <w:szCs w:val="20"/>
        </w:rPr>
      </w:pPr>
    </w:p>
    <w:p w14:paraId="49677B2E" w14:textId="77777777" w:rsidR="00057A96" w:rsidRPr="00ED3F0D" w:rsidRDefault="00057A96" w:rsidP="00057A96">
      <w:pPr>
        <w:tabs>
          <w:tab w:val="center" w:pos="4536"/>
          <w:tab w:val="right" w:pos="9072"/>
        </w:tabs>
        <w:rPr>
          <w:rFonts w:ascii="Arial" w:hAnsi="Arial" w:cs="Arial"/>
          <w:b/>
          <w:color w:val="000000" w:themeColor="text1"/>
          <w:sz w:val="20"/>
          <w:szCs w:val="20"/>
        </w:rPr>
      </w:pPr>
      <w:r w:rsidRPr="00ED3F0D">
        <w:rPr>
          <w:rFonts w:ascii="Arial" w:hAnsi="Arial" w:cs="Arial"/>
          <w:b/>
          <w:color w:val="000000" w:themeColor="text1"/>
          <w:sz w:val="20"/>
          <w:szCs w:val="20"/>
        </w:rPr>
        <w:t>PODATKI O KADRU</w:t>
      </w:r>
    </w:p>
    <w:p w14:paraId="21ED8142" w14:textId="77777777" w:rsidR="00057A96" w:rsidRPr="00ED3F0D" w:rsidRDefault="00057A96" w:rsidP="00057A96">
      <w:pPr>
        <w:tabs>
          <w:tab w:val="center" w:pos="4536"/>
          <w:tab w:val="right" w:pos="9072"/>
        </w:tabs>
        <w:rPr>
          <w:rFonts w:ascii="Arial" w:hAnsi="Arial" w:cs="Arial"/>
          <w:b/>
          <w:color w:val="000000" w:themeColor="text1"/>
          <w:sz w:val="20"/>
          <w:szCs w:val="20"/>
        </w:rPr>
      </w:pPr>
    </w:p>
    <w:p w14:paraId="2F8489E2" w14:textId="77777777" w:rsidR="00057A96" w:rsidRPr="00ED3F0D" w:rsidRDefault="00057A96" w:rsidP="00057A96">
      <w:pPr>
        <w:jc w:val="both"/>
        <w:rPr>
          <w:rFonts w:ascii="Arial" w:hAnsi="Arial" w:cs="Arial"/>
          <w:color w:val="000000" w:themeColor="text1"/>
          <w:sz w:val="20"/>
          <w:szCs w:val="20"/>
        </w:rPr>
      </w:pPr>
      <w:r w:rsidRPr="00ED3F0D">
        <w:rPr>
          <w:rFonts w:ascii="Arial" w:hAnsi="Arial" w:cs="Arial"/>
          <w:color w:val="000000" w:themeColor="text1"/>
          <w:sz w:val="20"/>
          <w:szCs w:val="20"/>
        </w:rPr>
        <w:t>Ponudnik je dolžan navesti ime in priimek kadra, ki bo sodeloval pri izvajanju pogodbe in ki izpolnjuje kadrovske pogoje, določene iz te razpisne dokumentacije.</w:t>
      </w:r>
    </w:p>
    <w:p w14:paraId="0AAA72D4" w14:textId="77777777" w:rsidR="00057A96" w:rsidRPr="00ED3F0D" w:rsidRDefault="00057A96" w:rsidP="00057A96">
      <w:pPr>
        <w:jc w:val="both"/>
        <w:rPr>
          <w:rFonts w:ascii="Arial" w:hAnsi="Arial" w:cs="Arial"/>
          <w:color w:val="000000" w:themeColor="text1"/>
          <w:sz w:val="20"/>
          <w:szCs w:val="20"/>
        </w:rPr>
      </w:pPr>
    </w:p>
    <w:p w14:paraId="4803ECAE" w14:textId="77777777" w:rsidR="00057A96" w:rsidRPr="00ED3F0D" w:rsidRDefault="00057A96" w:rsidP="00057A96">
      <w:pPr>
        <w:jc w:val="both"/>
        <w:rPr>
          <w:rFonts w:ascii="Arial" w:hAnsi="Arial" w:cs="Arial"/>
          <w:color w:val="000000" w:themeColor="text1"/>
          <w:sz w:val="20"/>
          <w:szCs w:val="20"/>
        </w:rPr>
      </w:pPr>
      <w:r w:rsidRPr="00ED3F0D">
        <w:rPr>
          <w:rFonts w:ascii="Arial" w:hAnsi="Arial" w:cs="Arial"/>
          <w:color w:val="000000" w:themeColor="text1"/>
          <w:sz w:val="20"/>
          <w:szCs w:val="20"/>
        </w:rPr>
        <w:t>Naročnik si pridružuje pravico preveriti resničnost navedb glede navedenih podatkov o kadru oz. zahtevati dodatna dokazila v zvezi z dokazovanjem izpolnjevanja pogojev kadrovske sposobnosti določenih v tej razpisni dokumentaciji.</w:t>
      </w:r>
    </w:p>
    <w:p w14:paraId="599BBBDB" w14:textId="77777777" w:rsidR="00057A96" w:rsidRPr="00ED3F0D" w:rsidRDefault="00057A96" w:rsidP="00057A96">
      <w:pPr>
        <w:jc w:val="both"/>
        <w:rPr>
          <w:rFonts w:ascii="Arial" w:hAnsi="Arial" w:cs="Arial"/>
          <w:color w:val="000000" w:themeColor="text1"/>
          <w:sz w:val="20"/>
          <w:szCs w:val="20"/>
        </w:rPr>
      </w:pPr>
    </w:p>
    <w:p w14:paraId="324BEC01" w14:textId="77777777" w:rsidR="00057A96" w:rsidRPr="00ED3F0D" w:rsidRDefault="00057A96" w:rsidP="00057A96">
      <w:pPr>
        <w:tabs>
          <w:tab w:val="center" w:pos="4536"/>
          <w:tab w:val="right" w:pos="9072"/>
        </w:tabs>
        <w:jc w:val="both"/>
        <w:rPr>
          <w:rFonts w:ascii="Arial" w:hAnsi="Arial" w:cs="Arial"/>
          <w:sz w:val="20"/>
          <w:szCs w:val="20"/>
        </w:rPr>
      </w:pPr>
      <w:r w:rsidRPr="00ED3F0D">
        <w:rPr>
          <w:rFonts w:ascii="Arial" w:hAnsi="Arial" w:cs="Arial"/>
          <w:sz w:val="20"/>
          <w:szCs w:val="20"/>
        </w:rPr>
        <w:t>Ponudnik navede samo tisti kader, ki je nujen, da ponudnik izpolni pogoje kadrovske sposobnosti, ki so  določeni v razpisni dokumentaciji.</w:t>
      </w:r>
    </w:p>
    <w:p w14:paraId="4682A8EF" w14:textId="77777777" w:rsidR="00057A96" w:rsidRPr="00ED3F0D" w:rsidRDefault="00057A96" w:rsidP="00057A96">
      <w:pPr>
        <w:jc w:val="both"/>
        <w:rPr>
          <w:rFonts w:ascii="Arial" w:hAnsi="Arial" w:cs="Arial"/>
          <w:color w:val="000000" w:themeColor="text1"/>
          <w:sz w:val="20"/>
          <w:szCs w:val="20"/>
        </w:rPr>
      </w:pPr>
    </w:p>
    <w:p w14:paraId="1D97B3A4" w14:textId="77777777" w:rsidR="00057A96" w:rsidRPr="00ED3F0D" w:rsidRDefault="00057A96" w:rsidP="00057A96">
      <w:pPr>
        <w:rPr>
          <w:rFonts w:ascii="Arial" w:hAnsi="Arial" w:cs="Arial"/>
          <w:color w:val="000000" w:themeColor="text1"/>
          <w:sz w:val="20"/>
          <w:szCs w:val="20"/>
        </w:rPr>
      </w:pPr>
    </w:p>
    <w:p w14:paraId="4940B6EE" w14:textId="77777777" w:rsidR="00057A96" w:rsidRPr="00ED3F0D" w:rsidRDefault="00057A96" w:rsidP="00057A96">
      <w:pPr>
        <w:autoSpaceDE w:val="0"/>
        <w:autoSpaceDN w:val="0"/>
        <w:adjustRightInd w:val="0"/>
        <w:spacing w:after="160"/>
        <w:jc w:val="both"/>
        <w:rPr>
          <w:rFonts w:ascii="Arial" w:hAnsi="Arial" w:cs="Arial"/>
          <w:iCs/>
          <w:color w:val="000000" w:themeColor="text1"/>
          <w:sz w:val="20"/>
          <w:szCs w:val="20"/>
        </w:rPr>
      </w:pPr>
      <w:r w:rsidRPr="00ED3F0D">
        <w:rPr>
          <w:rFonts w:ascii="Arial" w:hAnsi="Arial" w:cs="Arial"/>
          <w:iCs/>
          <w:color w:val="000000" w:themeColor="text1"/>
          <w:sz w:val="20"/>
          <w:szCs w:val="20"/>
        </w:rPr>
        <w:t>Ponudnik mora imeti na podlagi pogodbe o zaposlitvi ali drugih pravnih podlag najmanj naslednji kader:</w:t>
      </w:r>
    </w:p>
    <w:p w14:paraId="3B2A4712" w14:textId="3635A991" w:rsidR="00057A96" w:rsidRPr="00ED3F0D" w:rsidRDefault="00057A96" w:rsidP="00057A96">
      <w:pPr>
        <w:numPr>
          <w:ilvl w:val="0"/>
          <w:numId w:val="41"/>
        </w:numPr>
        <w:autoSpaceDE w:val="0"/>
        <w:autoSpaceDN w:val="0"/>
        <w:adjustRightInd w:val="0"/>
        <w:spacing w:after="160"/>
        <w:contextualSpacing/>
        <w:jc w:val="both"/>
        <w:rPr>
          <w:rFonts w:ascii="Arial" w:hAnsi="Arial" w:cs="Arial"/>
          <w:iCs/>
          <w:color w:val="000000" w:themeColor="text1"/>
          <w:sz w:val="20"/>
          <w:szCs w:val="20"/>
        </w:rPr>
      </w:pPr>
      <w:r w:rsidRPr="00ED3F0D">
        <w:rPr>
          <w:rFonts w:ascii="Arial" w:hAnsi="Arial" w:cs="Arial"/>
          <w:sz w:val="20"/>
        </w:rPr>
        <w:t>2 (dva) delavca s strokovno izobrazbo elektrotehnične smeri z najmanj 5 let delovnih izkušenj</w:t>
      </w:r>
    </w:p>
    <w:p w14:paraId="12954039" w14:textId="77777777" w:rsidR="00057A96" w:rsidRPr="00ED3F0D" w:rsidRDefault="00057A96" w:rsidP="00057A96">
      <w:pPr>
        <w:autoSpaceDE w:val="0"/>
        <w:autoSpaceDN w:val="0"/>
        <w:adjustRightInd w:val="0"/>
        <w:spacing w:after="160"/>
        <w:jc w:val="both"/>
        <w:rPr>
          <w:rFonts w:ascii="Arial" w:hAnsi="Arial" w:cs="Arial"/>
          <w:iCs/>
          <w:color w:val="000000" w:themeColor="text1"/>
          <w:sz w:val="20"/>
          <w:szCs w:val="20"/>
        </w:rPr>
      </w:pPr>
    </w:p>
    <w:tbl>
      <w:tblPr>
        <w:tblStyle w:val="Tabelamrea"/>
        <w:tblW w:w="9067" w:type="dxa"/>
        <w:tblLook w:val="04A0" w:firstRow="1" w:lastRow="0" w:firstColumn="1" w:lastColumn="0" w:noHBand="0" w:noVBand="1"/>
      </w:tblPr>
      <w:tblGrid>
        <w:gridCol w:w="617"/>
        <w:gridCol w:w="1726"/>
        <w:gridCol w:w="1950"/>
        <w:gridCol w:w="1759"/>
        <w:gridCol w:w="962"/>
        <w:gridCol w:w="2053"/>
      </w:tblGrid>
      <w:tr w:rsidR="00057A96" w:rsidRPr="00ED3F0D" w14:paraId="5C699089" w14:textId="77777777" w:rsidTr="009E1C5D">
        <w:tc>
          <w:tcPr>
            <w:tcW w:w="617" w:type="dxa"/>
            <w:shd w:val="clear" w:color="auto" w:fill="EEECE1" w:themeFill="background2"/>
          </w:tcPr>
          <w:p w14:paraId="188EB0AD" w14:textId="77777777" w:rsidR="00057A96" w:rsidRPr="00ED3F0D" w:rsidRDefault="00057A96" w:rsidP="00057A96">
            <w:pPr>
              <w:spacing w:after="160" w:line="259" w:lineRule="auto"/>
              <w:contextualSpacing/>
              <w:jc w:val="center"/>
              <w:rPr>
                <w:rFonts w:ascii="Arial" w:hAnsi="Arial" w:cs="Arial"/>
                <w:sz w:val="20"/>
                <w:szCs w:val="20"/>
              </w:rPr>
            </w:pPr>
            <w:proofErr w:type="spellStart"/>
            <w:r w:rsidRPr="00ED3F0D">
              <w:rPr>
                <w:rFonts w:ascii="Arial" w:hAnsi="Arial" w:cs="Arial"/>
                <w:sz w:val="20"/>
                <w:szCs w:val="20"/>
              </w:rPr>
              <w:t>Zap</w:t>
            </w:r>
            <w:proofErr w:type="spellEnd"/>
            <w:r w:rsidRPr="00ED3F0D">
              <w:rPr>
                <w:rFonts w:ascii="Arial" w:hAnsi="Arial" w:cs="Arial"/>
                <w:sz w:val="20"/>
                <w:szCs w:val="20"/>
              </w:rPr>
              <w:t>. št.</w:t>
            </w:r>
          </w:p>
        </w:tc>
        <w:tc>
          <w:tcPr>
            <w:tcW w:w="1788" w:type="dxa"/>
            <w:shd w:val="clear" w:color="auto" w:fill="EEECE1" w:themeFill="background2"/>
          </w:tcPr>
          <w:p w14:paraId="351CAB00"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Ime in priimek</w:t>
            </w:r>
          </w:p>
        </w:tc>
        <w:tc>
          <w:tcPr>
            <w:tcW w:w="2011" w:type="dxa"/>
            <w:shd w:val="clear" w:color="auto" w:fill="EEECE1" w:themeFill="background2"/>
          </w:tcPr>
          <w:p w14:paraId="27D8E3C9"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Izobrazba in smer</w:t>
            </w:r>
          </w:p>
        </w:tc>
        <w:tc>
          <w:tcPr>
            <w:tcW w:w="1816" w:type="dxa"/>
            <w:shd w:val="clear" w:color="auto" w:fill="EEECE1" w:themeFill="background2"/>
          </w:tcPr>
          <w:p w14:paraId="46A7661E"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Delovno mesto</w:t>
            </w:r>
          </w:p>
        </w:tc>
        <w:tc>
          <w:tcPr>
            <w:tcW w:w="709" w:type="dxa"/>
            <w:shd w:val="clear" w:color="auto" w:fill="EEECE1" w:themeFill="background2"/>
          </w:tcPr>
          <w:p w14:paraId="1F056D69"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 xml:space="preserve">Leta delovnih izkušenj </w:t>
            </w:r>
          </w:p>
        </w:tc>
        <w:tc>
          <w:tcPr>
            <w:tcW w:w="2126" w:type="dxa"/>
            <w:shd w:val="clear" w:color="auto" w:fill="EEECE1" w:themeFill="background2"/>
          </w:tcPr>
          <w:p w14:paraId="2E4306D3"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Ime in naslov podjetja kjer je zaposlen</w:t>
            </w:r>
          </w:p>
        </w:tc>
      </w:tr>
      <w:tr w:rsidR="00057A96" w:rsidRPr="00ED3F0D" w14:paraId="0D0ACD47" w14:textId="77777777" w:rsidTr="009E1C5D">
        <w:tc>
          <w:tcPr>
            <w:tcW w:w="617" w:type="dxa"/>
          </w:tcPr>
          <w:p w14:paraId="58DAC756" w14:textId="77777777" w:rsidR="00057A96" w:rsidRPr="00ED3F0D" w:rsidRDefault="00057A96" w:rsidP="00057A96">
            <w:pPr>
              <w:spacing w:after="160" w:line="259" w:lineRule="auto"/>
              <w:contextualSpacing/>
              <w:jc w:val="center"/>
              <w:rPr>
                <w:rFonts w:ascii="Arial" w:hAnsi="Arial" w:cs="Arial"/>
                <w:sz w:val="20"/>
                <w:szCs w:val="20"/>
              </w:rPr>
            </w:pPr>
            <w:r w:rsidRPr="00ED3F0D">
              <w:rPr>
                <w:rFonts w:ascii="Arial" w:hAnsi="Arial" w:cs="Arial"/>
                <w:sz w:val="20"/>
                <w:szCs w:val="20"/>
              </w:rPr>
              <w:t>1.</w:t>
            </w:r>
          </w:p>
        </w:tc>
        <w:tc>
          <w:tcPr>
            <w:tcW w:w="1788" w:type="dxa"/>
          </w:tcPr>
          <w:p w14:paraId="5C1E19D6" w14:textId="77777777" w:rsidR="00057A96" w:rsidRPr="00ED3F0D" w:rsidRDefault="00057A96" w:rsidP="00415B78">
            <w:pPr>
              <w:spacing w:after="160" w:line="259" w:lineRule="auto"/>
              <w:contextualSpacing/>
              <w:jc w:val="both"/>
              <w:rPr>
                <w:rFonts w:ascii="Arial" w:hAnsi="Arial" w:cs="Arial"/>
                <w:sz w:val="20"/>
                <w:szCs w:val="20"/>
              </w:rPr>
            </w:pPr>
          </w:p>
        </w:tc>
        <w:tc>
          <w:tcPr>
            <w:tcW w:w="2011" w:type="dxa"/>
          </w:tcPr>
          <w:p w14:paraId="09D220A7" w14:textId="77777777" w:rsidR="00057A96" w:rsidRPr="00ED3F0D" w:rsidRDefault="00057A96" w:rsidP="00415B78">
            <w:pPr>
              <w:spacing w:after="160" w:line="259" w:lineRule="auto"/>
              <w:contextualSpacing/>
              <w:jc w:val="both"/>
              <w:rPr>
                <w:rFonts w:ascii="Arial" w:hAnsi="Arial" w:cs="Arial"/>
                <w:sz w:val="20"/>
                <w:szCs w:val="20"/>
              </w:rPr>
            </w:pPr>
          </w:p>
        </w:tc>
        <w:tc>
          <w:tcPr>
            <w:tcW w:w="1816" w:type="dxa"/>
          </w:tcPr>
          <w:p w14:paraId="5D3B6E73" w14:textId="77777777" w:rsidR="00057A96" w:rsidRPr="00ED3F0D" w:rsidRDefault="00057A96" w:rsidP="00415B78">
            <w:pPr>
              <w:spacing w:after="160" w:line="259" w:lineRule="auto"/>
              <w:contextualSpacing/>
              <w:jc w:val="both"/>
              <w:rPr>
                <w:rFonts w:ascii="Arial" w:hAnsi="Arial" w:cs="Arial"/>
                <w:sz w:val="20"/>
                <w:szCs w:val="20"/>
              </w:rPr>
            </w:pPr>
          </w:p>
        </w:tc>
        <w:tc>
          <w:tcPr>
            <w:tcW w:w="709" w:type="dxa"/>
          </w:tcPr>
          <w:p w14:paraId="4C090C11" w14:textId="77777777" w:rsidR="00057A96" w:rsidRPr="00ED3F0D" w:rsidRDefault="00057A96" w:rsidP="00415B78">
            <w:pPr>
              <w:spacing w:after="160" w:line="259" w:lineRule="auto"/>
              <w:contextualSpacing/>
              <w:jc w:val="both"/>
              <w:rPr>
                <w:rFonts w:ascii="Arial" w:hAnsi="Arial" w:cs="Arial"/>
                <w:sz w:val="20"/>
                <w:szCs w:val="20"/>
              </w:rPr>
            </w:pPr>
          </w:p>
        </w:tc>
        <w:tc>
          <w:tcPr>
            <w:tcW w:w="2126" w:type="dxa"/>
          </w:tcPr>
          <w:p w14:paraId="1220BD4C" w14:textId="77777777" w:rsidR="00057A96" w:rsidRPr="00ED3F0D" w:rsidRDefault="00057A96" w:rsidP="00415B78">
            <w:pPr>
              <w:spacing w:after="160" w:line="259" w:lineRule="auto"/>
              <w:contextualSpacing/>
              <w:jc w:val="both"/>
              <w:rPr>
                <w:rFonts w:ascii="Arial" w:hAnsi="Arial" w:cs="Arial"/>
                <w:sz w:val="20"/>
                <w:szCs w:val="20"/>
              </w:rPr>
            </w:pPr>
          </w:p>
        </w:tc>
      </w:tr>
      <w:tr w:rsidR="00057A96" w:rsidRPr="00ED3F0D" w14:paraId="6F80730B" w14:textId="77777777" w:rsidTr="009E1C5D">
        <w:tc>
          <w:tcPr>
            <w:tcW w:w="617" w:type="dxa"/>
          </w:tcPr>
          <w:p w14:paraId="7271C6E6" w14:textId="77777777" w:rsidR="00057A96" w:rsidRPr="00ED3F0D" w:rsidRDefault="00057A96" w:rsidP="00057A96">
            <w:pPr>
              <w:spacing w:after="160" w:line="259" w:lineRule="auto"/>
              <w:contextualSpacing/>
              <w:jc w:val="center"/>
              <w:rPr>
                <w:rFonts w:ascii="Arial" w:hAnsi="Arial" w:cs="Arial"/>
                <w:sz w:val="20"/>
                <w:szCs w:val="20"/>
              </w:rPr>
            </w:pPr>
            <w:r w:rsidRPr="00ED3F0D">
              <w:rPr>
                <w:rFonts w:ascii="Arial" w:hAnsi="Arial" w:cs="Arial"/>
                <w:sz w:val="20"/>
                <w:szCs w:val="20"/>
              </w:rPr>
              <w:t>2.</w:t>
            </w:r>
          </w:p>
        </w:tc>
        <w:tc>
          <w:tcPr>
            <w:tcW w:w="1788" w:type="dxa"/>
          </w:tcPr>
          <w:p w14:paraId="11E868E8" w14:textId="77777777" w:rsidR="00057A96" w:rsidRPr="00ED3F0D" w:rsidRDefault="00057A96" w:rsidP="00415B78">
            <w:pPr>
              <w:spacing w:after="160" w:line="259" w:lineRule="auto"/>
              <w:contextualSpacing/>
              <w:jc w:val="both"/>
              <w:rPr>
                <w:rFonts w:ascii="Arial" w:hAnsi="Arial" w:cs="Arial"/>
                <w:sz w:val="20"/>
                <w:szCs w:val="20"/>
              </w:rPr>
            </w:pPr>
          </w:p>
        </w:tc>
        <w:tc>
          <w:tcPr>
            <w:tcW w:w="2011" w:type="dxa"/>
          </w:tcPr>
          <w:p w14:paraId="1C0D4FCB" w14:textId="77777777" w:rsidR="00057A96" w:rsidRPr="00ED3F0D" w:rsidRDefault="00057A96" w:rsidP="00415B78">
            <w:pPr>
              <w:spacing w:after="160" w:line="259" w:lineRule="auto"/>
              <w:contextualSpacing/>
              <w:jc w:val="both"/>
              <w:rPr>
                <w:rFonts w:ascii="Arial" w:hAnsi="Arial" w:cs="Arial"/>
                <w:sz w:val="20"/>
                <w:szCs w:val="20"/>
              </w:rPr>
            </w:pPr>
          </w:p>
        </w:tc>
        <w:tc>
          <w:tcPr>
            <w:tcW w:w="1816" w:type="dxa"/>
          </w:tcPr>
          <w:p w14:paraId="45BAEB79" w14:textId="77777777" w:rsidR="00057A96" w:rsidRPr="00ED3F0D" w:rsidRDefault="00057A96" w:rsidP="00415B78">
            <w:pPr>
              <w:spacing w:after="160" w:line="259" w:lineRule="auto"/>
              <w:contextualSpacing/>
              <w:jc w:val="both"/>
              <w:rPr>
                <w:rFonts w:ascii="Arial" w:hAnsi="Arial" w:cs="Arial"/>
                <w:sz w:val="20"/>
                <w:szCs w:val="20"/>
              </w:rPr>
            </w:pPr>
          </w:p>
        </w:tc>
        <w:tc>
          <w:tcPr>
            <w:tcW w:w="709" w:type="dxa"/>
          </w:tcPr>
          <w:p w14:paraId="2EE85ACC" w14:textId="77777777" w:rsidR="00057A96" w:rsidRPr="00ED3F0D" w:rsidRDefault="00057A96" w:rsidP="00415B78">
            <w:pPr>
              <w:spacing w:after="160" w:line="259" w:lineRule="auto"/>
              <w:contextualSpacing/>
              <w:jc w:val="both"/>
              <w:rPr>
                <w:rFonts w:ascii="Arial" w:hAnsi="Arial" w:cs="Arial"/>
                <w:sz w:val="20"/>
                <w:szCs w:val="20"/>
              </w:rPr>
            </w:pPr>
          </w:p>
        </w:tc>
        <w:tc>
          <w:tcPr>
            <w:tcW w:w="2126" w:type="dxa"/>
          </w:tcPr>
          <w:p w14:paraId="22F015C9" w14:textId="77777777" w:rsidR="00057A96" w:rsidRPr="00ED3F0D" w:rsidRDefault="00057A96" w:rsidP="00415B78">
            <w:pPr>
              <w:spacing w:after="160" w:line="259" w:lineRule="auto"/>
              <w:contextualSpacing/>
              <w:jc w:val="both"/>
              <w:rPr>
                <w:rFonts w:ascii="Arial" w:hAnsi="Arial" w:cs="Arial"/>
                <w:sz w:val="20"/>
                <w:szCs w:val="20"/>
              </w:rPr>
            </w:pPr>
          </w:p>
        </w:tc>
      </w:tr>
    </w:tbl>
    <w:p w14:paraId="13FFAC7A" w14:textId="77777777" w:rsidR="00057A96" w:rsidRPr="00ED3F0D" w:rsidRDefault="00057A96" w:rsidP="00057A96">
      <w:pPr>
        <w:autoSpaceDE w:val="0"/>
        <w:autoSpaceDN w:val="0"/>
        <w:adjustRightInd w:val="0"/>
        <w:spacing w:after="160"/>
        <w:jc w:val="both"/>
        <w:rPr>
          <w:rFonts w:ascii="Arial" w:hAnsi="Arial" w:cs="Arial"/>
          <w:iCs/>
          <w:color w:val="000000" w:themeColor="text1"/>
          <w:sz w:val="20"/>
          <w:szCs w:val="20"/>
        </w:rPr>
      </w:pPr>
    </w:p>
    <w:p w14:paraId="52B69B8E" w14:textId="2C26F68C" w:rsidR="00057A96" w:rsidRPr="00ED3F0D" w:rsidRDefault="00057A96" w:rsidP="00057A96">
      <w:pPr>
        <w:numPr>
          <w:ilvl w:val="0"/>
          <w:numId w:val="41"/>
        </w:numPr>
        <w:autoSpaceDE w:val="0"/>
        <w:autoSpaceDN w:val="0"/>
        <w:adjustRightInd w:val="0"/>
        <w:spacing w:after="160"/>
        <w:contextualSpacing/>
        <w:jc w:val="both"/>
        <w:rPr>
          <w:rFonts w:ascii="Arial" w:hAnsi="Arial" w:cs="Arial"/>
          <w:iCs/>
          <w:color w:val="000000" w:themeColor="text1"/>
          <w:sz w:val="20"/>
          <w:szCs w:val="20"/>
        </w:rPr>
      </w:pPr>
      <w:r w:rsidRPr="00ED3F0D">
        <w:rPr>
          <w:rFonts w:ascii="Arial" w:hAnsi="Arial" w:cs="Arial"/>
          <w:iCs/>
          <w:color w:val="000000" w:themeColor="text1"/>
          <w:sz w:val="20"/>
          <w:szCs w:val="20"/>
        </w:rPr>
        <w:t>6 (šest) delavcev monterjev s strokovno izobrazbo poklicne elektro ali strojne smeri in z najmanj 3 let delovnih izkušenj.</w:t>
      </w:r>
    </w:p>
    <w:p w14:paraId="6C6CE47C" w14:textId="77777777" w:rsidR="00057A96" w:rsidRPr="00ED3F0D" w:rsidRDefault="00057A96" w:rsidP="00057A96">
      <w:pPr>
        <w:rPr>
          <w:rFonts w:ascii="Arial" w:hAnsi="Arial" w:cs="Arial"/>
          <w:color w:val="000000" w:themeColor="text1"/>
          <w:sz w:val="20"/>
          <w:szCs w:val="20"/>
        </w:rPr>
      </w:pPr>
    </w:p>
    <w:tbl>
      <w:tblPr>
        <w:tblStyle w:val="Tabelamrea"/>
        <w:tblW w:w="9067" w:type="dxa"/>
        <w:tblLook w:val="04A0" w:firstRow="1" w:lastRow="0" w:firstColumn="1" w:lastColumn="0" w:noHBand="0" w:noVBand="1"/>
      </w:tblPr>
      <w:tblGrid>
        <w:gridCol w:w="617"/>
        <w:gridCol w:w="1788"/>
        <w:gridCol w:w="2011"/>
        <w:gridCol w:w="1533"/>
        <w:gridCol w:w="992"/>
        <w:gridCol w:w="2126"/>
      </w:tblGrid>
      <w:tr w:rsidR="00057A96" w:rsidRPr="00ED3F0D" w14:paraId="189F1B10" w14:textId="77777777" w:rsidTr="009E1C5D">
        <w:tc>
          <w:tcPr>
            <w:tcW w:w="617" w:type="dxa"/>
            <w:shd w:val="clear" w:color="auto" w:fill="EEECE1" w:themeFill="background2"/>
          </w:tcPr>
          <w:p w14:paraId="1D44356C" w14:textId="77777777" w:rsidR="00057A96" w:rsidRPr="00ED3F0D" w:rsidRDefault="00057A96" w:rsidP="00057A96">
            <w:pPr>
              <w:spacing w:after="160" w:line="259" w:lineRule="auto"/>
              <w:contextualSpacing/>
              <w:jc w:val="center"/>
              <w:rPr>
                <w:rFonts w:ascii="Arial" w:hAnsi="Arial" w:cs="Arial"/>
                <w:sz w:val="20"/>
                <w:szCs w:val="20"/>
              </w:rPr>
            </w:pPr>
            <w:proofErr w:type="spellStart"/>
            <w:r w:rsidRPr="00ED3F0D">
              <w:rPr>
                <w:rFonts w:ascii="Arial" w:hAnsi="Arial" w:cs="Arial"/>
                <w:sz w:val="20"/>
                <w:szCs w:val="20"/>
              </w:rPr>
              <w:t>Zap</w:t>
            </w:r>
            <w:proofErr w:type="spellEnd"/>
            <w:r w:rsidRPr="00ED3F0D">
              <w:rPr>
                <w:rFonts w:ascii="Arial" w:hAnsi="Arial" w:cs="Arial"/>
                <w:sz w:val="20"/>
                <w:szCs w:val="20"/>
              </w:rPr>
              <w:t>. št.</w:t>
            </w:r>
          </w:p>
        </w:tc>
        <w:tc>
          <w:tcPr>
            <w:tcW w:w="1788" w:type="dxa"/>
            <w:shd w:val="clear" w:color="auto" w:fill="EEECE1" w:themeFill="background2"/>
          </w:tcPr>
          <w:p w14:paraId="5CC22342"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Ime in priimek</w:t>
            </w:r>
          </w:p>
        </w:tc>
        <w:tc>
          <w:tcPr>
            <w:tcW w:w="2011" w:type="dxa"/>
            <w:shd w:val="clear" w:color="auto" w:fill="EEECE1" w:themeFill="background2"/>
          </w:tcPr>
          <w:p w14:paraId="1ECF8F91"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Izobrazba in smer</w:t>
            </w:r>
          </w:p>
        </w:tc>
        <w:tc>
          <w:tcPr>
            <w:tcW w:w="1533" w:type="dxa"/>
            <w:shd w:val="clear" w:color="auto" w:fill="EEECE1" w:themeFill="background2"/>
          </w:tcPr>
          <w:p w14:paraId="1BC3796E"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Delovno mesto</w:t>
            </w:r>
          </w:p>
        </w:tc>
        <w:tc>
          <w:tcPr>
            <w:tcW w:w="992" w:type="dxa"/>
            <w:shd w:val="clear" w:color="auto" w:fill="EEECE1" w:themeFill="background2"/>
          </w:tcPr>
          <w:p w14:paraId="35163CF0"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 xml:space="preserve">Leta delovnih izkušenj </w:t>
            </w:r>
          </w:p>
        </w:tc>
        <w:tc>
          <w:tcPr>
            <w:tcW w:w="2126" w:type="dxa"/>
            <w:shd w:val="clear" w:color="auto" w:fill="EEECE1" w:themeFill="background2"/>
          </w:tcPr>
          <w:p w14:paraId="312CA412" w14:textId="77777777" w:rsidR="00057A96" w:rsidRPr="00ED3F0D" w:rsidRDefault="00057A96" w:rsidP="00415B78">
            <w:pPr>
              <w:spacing w:after="160" w:line="259" w:lineRule="auto"/>
              <w:contextualSpacing/>
              <w:jc w:val="both"/>
              <w:rPr>
                <w:rFonts w:ascii="Arial" w:hAnsi="Arial" w:cs="Arial"/>
                <w:sz w:val="20"/>
                <w:szCs w:val="20"/>
              </w:rPr>
            </w:pPr>
            <w:r w:rsidRPr="00ED3F0D">
              <w:rPr>
                <w:rFonts w:ascii="Arial" w:hAnsi="Arial" w:cs="Arial"/>
                <w:sz w:val="20"/>
                <w:szCs w:val="20"/>
              </w:rPr>
              <w:t>Ime in naslov podjetja kjer je zaposlen</w:t>
            </w:r>
          </w:p>
        </w:tc>
      </w:tr>
      <w:tr w:rsidR="00057A96" w:rsidRPr="00ED3F0D" w14:paraId="40C500A7" w14:textId="77777777" w:rsidTr="009E1C5D">
        <w:tc>
          <w:tcPr>
            <w:tcW w:w="617" w:type="dxa"/>
          </w:tcPr>
          <w:p w14:paraId="16F871C1" w14:textId="77777777" w:rsidR="00057A96" w:rsidRPr="00ED3F0D" w:rsidRDefault="00057A96" w:rsidP="00057A96">
            <w:pPr>
              <w:spacing w:after="160" w:line="259" w:lineRule="auto"/>
              <w:contextualSpacing/>
              <w:jc w:val="center"/>
              <w:rPr>
                <w:rFonts w:ascii="Arial" w:hAnsi="Arial" w:cs="Arial"/>
                <w:sz w:val="20"/>
                <w:szCs w:val="20"/>
              </w:rPr>
            </w:pPr>
            <w:r w:rsidRPr="00ED3F0D">
              <w:rPr>
                <w:rFonts w:ascii="Arial" w:hAnsi="Arial" w:cs="Arial"/>
                <w:sz w:val="20"/>
                <w:szCs w:val="20"/>
              </w:rPr>
              <w:t>1.</w:t>
            </w:r>
          </w:p>
        </w:tc>
        <w:tc>
          <w:tcPr>
            <w:tcW w:w="1788" w:type="dxa"/>
          </w:tcPr>
          <w:p w14:paraId="5430B0B6" w14:textId="77777777" w:rsidR="00057A96" w:rsidRPr="00ED3F0D" w:rsidRDefault="00057A96" w:rsidP="00415B78">
            <w:pPr>
              <w:spacing w:after="160" w:line="259" w:lineRule="auto"/>
              <w:contextualSpacing/>
              <w:jc w:val="both"/>
              <w:rPr>
                <w:rFonts w:ascii="Arial" w:hAnsi="Arial" w:cs="Arial"/>
                <w:sz w:val="20"/>
                <w:szCs w:val="20"/>
              </w:rPr>
            </w:pPr>
          </w:p>
        </w:tc>
        <w:tc>
          <w:tcPr>
            <w:tcW w:w="2011" w:type="dxa"/>
          </w:tcPr>
          <w:p w14:paraId="6AF80769" w14:textId="77777777" w:rsidR="00057A96" w:rsidRPr="00ED3F0D" w:rsidRDefault="00057A96" w:rsidP="00415B78">
            <w:pPr>
              <w:spacing w:after="160" w:line="259" w:lineRule="auto"/>
              <w:contextualSpacing/>
              <w:jc w:val="both"/>
              <w:rPr>
                <w:rFonts w:ascii="Arial" w:hAnsi="Arial" w:cs="Arial"/>
                <w:sz w:val="20"/>
                <w:szCs w:val="20"/>
              </w:rPr>
            </w:pPr>
          </w:p>
        </w:tc>
        <w:tc>
          <w:tcPr>
            <w:tcW w:w="1533" w:type="dxa"/>
          </w:tcPr>
          <w:p w14:paraId="48414A6B" w14:textId="77777777" w:rsidR="00057A96" w:rsidRPr="00ED3F0D" w:rsidRDefault="00057A96" w:rsidP="00415B78">
            <w:pPr>
              <w:spacing w:after="160" w:line="259" w:lineRule="auto"/>
              <w:contextualSpacing/>
              <w:jc w:val="both"/>
              <w:rPr>
                <w:rFonts w:ascii="Arial" w:hAnsi="Arial" w:cs="Arial"/>
                <w:sz w:val="20"/>
                <w:szCs w:val="20"/>
              </w:rPr>
            </w:pPr>
          </w:p>
        </w:tc>
        <w:tc>
          <w:tcPr>
            <w:tcW w:w="992" w:type="dxa"/>
          </w:tcPr>
          <w:p w14:paraId="0BD0CDB4" w14:textId="77777777" w:rsidR="00057A96" w:rsidRPr="00ED3F0D" w:rsidRDefault="00057A96" w:rsidP="00415B78">
            <w:pPr>
              <w:spacing w:after="160" w:line="259" w:lineRule="auto"/>
              <w:contextualSpacing/>
              <w:jc w:val="both"/>
              <w:rPr>
                <w:rFonts w:ascii="Arial" w:hAnsi="Arial" w:cs="Arial"/>
                <w:sz w:val="20"/>
                <w:szCs w:val="20"/>
              </w:rPr>
            </w:pPr>
          </w:p>
        </w:tc>
        <w:tc>
          <w:tcPr>
            <w:tcW w:w="2126" w:type="dxa"/>
          </w:tcPr>
          <w:p w14:paraId="64703C45" w14:textId="77777777" w:rsidR="00057A96" w:rsidRPr="00ED3F0D" w:rsidRDefault="00057A96" w:rsidP="00415B78">
            <w:pPr>
              <w:spacing w:after="160" w:line="259" w:lineRule="auto"/>
              <w:contextualSpacing/>
              <w:jc w:val="both"/>
              <w:rPr>
                <w:rFonts w:ascii="Arial" w:hAnsi="Arial" w:cs="Arial"/>
                <w:sz w:val="20"/>
                <w:szCs w:val="20"/>
              </w:rPr>
            </w:pPr>
          </w:p>
        </w:tc>
      </w:tr>
      <w:tr w:rsidR="00057A96" w:rsidRPr="00ED3F0D" w14:paraId="277AB47C" w14:textId="77777777" w:rsidTr="009E1C5D">
        <w:tc>
          <w:tcPr>
            <w:tcW w:w="617" w:type="dxa"/>
          </w:tcPr>
          <w:p w14:paraId="60B6DB7C" w14:textId="77777777" w:rsidR="00057A96" w:rsidRPr="00ED3F0D" w:rsidRDefault="00057A96" w:rsidP="00057A96">
            <w:pPr>
              <w:spacing w:after="160" w:line="259" w:lineRule="auto"/>
              <w:contextualSpacing/>
              <w:jc w:val="center"/>
              <w:rPr>
                <w:rFonts w:ascii="Arial" w:hAnsi="Arial" w:cs="Arial"/>
                <w:sz w:val="20"/>
                <w:szCs w:val="20"/>
              </w:rPr>
            </w:pPr>
            <w:r w:rsidRPr="00ED3F0D">
              <w:rPr>
                <w:rFonts w:ascii="Arial" w:hAnsi="Arial" w:cs="Arial"/>
                <w:sz w:val="20"/>
                <w:szCs w:val="20"/>
              </w:rPr>
              <w:t>2.</w:t>
            </w:r>
          </w:p>
        </w:tc>
        <w:tc>
          <w:tcPr>
            <w:tcW w:w="1788" w:type="dxa"/>
          </w:tcPr>
          <w:p w14:paraId="620F1590" w14:textId="77777777" w:rsidR="00057A96" w:rsidRPr="00ED3F0D" w:rsidRDefault="00057A96" w:rsidP="00415B78">
            <w:pPr>
              <w:spacing w:after="160" w:line="259" w:lineRule="auto"/>
              <w:contextualSpacing/>
              <w:jc w:val="both"/>
              <w:rPr>
                <w:rFonts w:ascii="Arial" w:hAnsi="Arial" w:cs="Arial"/>
                <w:sz w:val="20"/>
                <w:szCs w:val="20"/>
              </w:rPr>
            </w:pPr>
          </w:p>
        </w:tc>
        <w:tc>
          <w:tcPr>
            <w:tcW w:w="2011" w:type="dxa"/>
          </w:tcPr>
          <w:p w14:paraId="77BB1644" w14:textId="77777777" w:rsidR="00057A96" w:rsidRPr="00ED3F0D" w:rsidRDefault="00057A96" w:rsidP="00415B78">
            <w:pPr>
              <w:spacing w:after="160" w:line="259" w:lineRule="auto"/>
              <w:contextualSpacing/>
              <w:jc w:val="both"/>
              <w:rPr>
                <w:rFonts w:ascii="Arial" w:hAnsi="Arial" w:cs="Arial"/>
                <w:sz w:val="20"/>
                <w:szCs w:val="20"/>
              </w:rPr>
            </w:pPr>
          </w:p>
        </w:tc>
        <w:tc>
          <w:tcPr>
            <w:tcW w:w="1533" w:type="dxa"/>
          </w:tcPr>
          <w:p w14:paraId="5F52308D" w14:textId="77777777" w:rsidR="00057A96" w:rsidRPr="00ED3F0D" w:rsidRDefault="00057A96" w:rsidP="00415B78">
            <w:pPr>
              <w:spacing w:after="160" w:line="259" w:lineRule="auto"/>
              <w:contextualSpacing/>
              <w:jc w:val="both"/>
              <w:rPr>
                <w:rFonts w:ascii="Arial" w:hAnsi="Arial" w:cs="Arial"/>
                <w:sz w:val="20"/>
                <w:szCs w:val="20"/>
              </w:rPr>
            </w:pPr>
          </w:p>
        </w:tc>
        <w:tc>
          <w:tcPr>
            <w:tcW w:w="992" w:type="dxa"/>
          </w:tcPr>
          <w:p w14:paraId="6F1D892E" w14:textId="77777777" w:rsidR="00057A96" w:rsidRPr="00ED3F0D" w:rsidRDefault="00057A96" w:rsidP="00415B78">
            <w:pPr>
              <w:spacing w:after="160" w:line="259" w:lineRule="auto"/>
              <w:contextualSpacing/>
              <w:jc w:val="both"/>
              <w:rPr>
                <w:rFonts w:ascii="Arial" w:hAnsi="Arial" w:cs="Arial"/>
                <w:sz w:val="20"/>
                <w:szCs w:val="20"/>
              </w:rPr>
            </w:pPr>
          </w:p>
        </w:tc>
        <w:tc>
          <w:tcPr>
            <w:tcW w:w="2126" w:type="dxa"/>
          </w:tcPr>
          <w:p w14:paraId="5B24A27E" w14:textId="77777777" w:rsidR="00057A96" w:rsidRPr="00ED3F0D" w:rsidRDefault="00057A96" w:rsidP="00415B78">
            <w:pPr>
              <w:spacing w:after="160" w:line="259" w:lineRule="auto"/>
              <w:contextualSpacing/>
              <w:jc w:val="both"/>
              <w:rPr>
                <w:rFonts w:ascii="Arial" w:hAnsi="Arial" w:cs="Arial"/>
                <w:sz w:val="20"/>
                <w:szCs w:val="20"/>
              </w:rPr>
            </w:pPr>
          </w:p>
        </w:tc>
      </w:tr>
      <w:tr w:rsidR="00057A96" w:rsidRPr="00ED3F0D" w14:paraId="2BE4329B" w14:textId="77777777" w:rsidTr="009E1C5D">
        <w:tc>
          <w:tcPr>
            <w:tcW w:w="617" w:type="dxa"/>
          </w:tcPr>
          <w:p w14:paraId="296AC46D" w14:textId="77777777" w:rsidR="00057A96" w:rsidRPr="00ED3F0D" w:rsidRDefault="00057A96" w:rsidP="00057A96">
            <w:pPr>
              <w:spacing w:after="160" w:line="259" w:lineRule="auto"/>
              <w:contextualSpacing/>
              <w:jc w:val="center"/>
              <w:rPr>
                <w:rFonts w:ascii="Arial" w:hAnsi="Arial" w:cs="Arial"/>
                <w:sz w:val="20"/>
                <w:szCs w:val="20"/>
              </w:rPr>
            </w:pPr>
            <w:r w:rsidRPr="00ED3F0D">
              <w:rPr>
                <w:rFonts w:ascii="Arial" w:hAnsi="Arial" w:cs="Arial"/>
                <w:sz w:val="20"/>
                <w:szCs w:val="20"/>
              </w:rPr>
              <w:t>3.</w:t>
            </w:r>
          </w:p>
        </w:tc>
        <w:tc>
          <w:tcPr>
            <w:tcW w:w="1788" w:type="dxa"/>
          </w:tcPr>
          <w:p w14:paraId="7FFE5918" w14:textId="77777777" w:rsidR="00057A96" w:rsidRPr="00ED3F0D" w:rsidRDefault="00057A96" w:rsidP="00415B78">
            <w:pPr>
              <w:spacing w:after="160" w:line="259" w:lineRule="auto"/>
              <w:contextualSpacing/>
              <w:jc w:val="both"/>
              <w:rPr>
                <w:rFonts w:ascii="Arial" w:hAnsi="Arial" w:cs="Arial"/>
                <w:sz w:val="20"/>
                <w:szCs w:val="20"/>
              </w:rPr>
            </w:pPr>
          </w:p>
        </w:tc>
        <w:tc>
          <w:tcPr>
            <w:tcW w:w="2011" w:type="dxa"/>
          </w:tcPr>
          <w:p w14:paraId="5BACE334" w14:textId="77777777" w:rsidR="00057A96" w:rsidRPr="00ED3F0D" w:rsidRDefault="00057A96" w:rsidP="00415B78">
            <w:pPr>
              <w:spacing w:after="160" w:line="259" w:lineRule="auto"/>
              <w:contextualSpacing/>
              <w:jc w:val="both"/>
              <w:rPr>
                <w:rFonts w:ascii="Arial" w:hAnsi="Arial" w:cs="Arial"/>
                <w:sz w:val="20"/>
                <w:szCs w:val="20"/>
              </w:rPr>
            </w:pPr>
          </w:p>
        </w:tc>
        <w:tc>
          <w:tcPr>
            <w:tcW w:w="1533" w:type="dxa"/>
          </w:tcPr>
          <w:p w14:paraId="12953AE7" w14:textId="77777777" w:rsidR="00057A96" w:rsidRPr="00ED3F0D" w:rsidRDefault="00057A96" w:rsidP="00415B78">
            <w:pPr>
              <w:spacing w:after="160" w:line="259" w:lineRule="auto"/>
              <w:contextualSpacing/>
              <w:jc w:val="both"/>
              <w:rPr>
                <w:rFonts w:ascii="Arial" w:hAnsi="Arial" w:cs="Arial"/>
                <w:sz w:val="20"/>
                <w:szCs w:val="20"/>
              </w:rPr>
            </w:pPr>
          </w:p>
        </w:tc>
        <w:tc>
          <w:tcPr>
            <w:tcW w:w="992" w:type="dxa"/>
          </w:tcPr>
          <w:p w14:paraId="020170CF" w14:textId="77777777" w:rsidR="00057A96" w:rsidRPr="00ED3F0D" w:rsidRDefault="00057A96" w:rsidP="00415B78">
            <w:pPr>
              <w:spacing w:after="160" w:line="259" w:lineRule="auto"/>
              <w:contextualSpacing/>
              <w:jc w:val="both"/>
              <w:rPr>
                <w:rFonts w:ascii="Arial" w:hAnsi="Arial" w:cs="Arial"/>
                <w:sz w:val="20"/>
                <w:szCs w:val="20"/>
              </w:rPr>
            </w:pPr>
          </w:p>
        </w:tc>
        <w:tc>
          <w:tcPr>
            <w:tcW w:w="2126" w:type="dxa"/>
          </w:tcPr>
          <w:p w14:paraId="0C517438" w14:textId="77777777" w:rsidR="00057A96" w:rsidRPr="00ED3F0D" w:rsidRDefault="00057A96" w:rsidP="00415B78">
            <w:pPr>
              <w:spacing w:after="160" w:line="259" w:lineRule="auto"/>
              <w:contextualSpacing/>
              <w:jc w:val="both"/>
              <w:rPr>
                <w:rFonts w:ascii="Arial" w:hAnsi="Arial" w:cs="Arial"/>
                <w:sz w:val="20"/>
                <w:szCs w:val="20"/>
              </w:rPr>
            </w:pPr>
          </w:p>
        </w:tc>
      </w:tr>
      <w:tr w:rsidR="00057A96" w:rsidRPr="00ED3F0D" w14:paraId="5373D989" w14:textId="77777777" w:rsidTr="009E1C5D">
        <w:tc>
          <w:tcPr>
            <w:tcW w:w="617" w:type="dxa"/>
          </w:tcPr>
          <w:p w14:paraId="6C763FDC" w14:textId="77777777" w:rsidR="00057A96" w:rsidRPr="00ED3F0D" w:rsidRDefault="00057A96" w:rsidP="00057A96">
            <w:pPr>
              <w:spacing w:after="160" w:line="259" w:lineRule="auto"/>
              <w:contextualSpacing/>
              <w:jc w:val="center"/>
              <w:rPr>
                <w:rFonts w:ascii="Arial" w:hAnsi="Arial" w:cs="Arial"/>
                <w:sz w:val="20"/>
                <w:szCs w:val="20"/>
              </w:rPr>
            </w:pPr>
            <w:r w:rsidRPr="00ED3F0D">
              <w:rPr>
                <w:rFonts w:ascii="Arial" w:hAnsi="Arial" w:cs="Arial"/>
                <w:sz w:val="20"/>
                <w:szCs w:val="20"/>
              </w:rPr>
              <w:t>4.</w:t>
            </w:r>
          </w:p>
        </w:tc>
        <w:tc>
          <w:tcPr>
            <w:tcW w:w="1788" w:type="dxa"/>
          </w:tcPr>
          <w:p w14:paraId="0F7CCA88" w14:textId="77777777" w:rsidR="00057A96" w:rsidRPr="00ED3F0D" w:rsidRDefault="00057A96" w:rsidP="00415B78">
            <w:pPr>
              <w:spacing w:after="160" w:line="259" w:lineRule="auto"/>
              <w:contextualSpacing/>
              <w:jc w:val="both"/>
              <w:rPr>
                <w:rFonts w:ascii="Arial" w:hAnsi="Arial" w:cs="Arial"/>
                <w:sz w:val="20"/>
                <w:szCs w:val="20"/>
              </w:rPr>
            </w:pPr>
          </w:p>
        </w:tc>
        <w:tc>
          <w:tcPr>
            <w:tcW w:w="2011" w:type="dxa"/>
          </w:tcPr>
          <w:p w14:paraId="417278FB" w14:textId="77777777" w:rsidR="00057A96" w:rsidRPr="00ED3F0D" w:rsidRDefault="00057A96" w:rsidP="00415B78">
            <w:pPr>
              <w:spacing w:after="160" w:line="259" w:lineRule="auto"/>
              <w:contextualSpacing/>
              <w:jc w:val="both"/>
              <w:rPr>
                <w:rFonts w:ascii="Arial" w:hAnsi="Arial" w:cs="Arial"/>
                <w:sz w:val="20"/>
                <w:szCs w:val="20"/>
              </w:rPr>
            </w:pPr>
          </w:p>
        </w:tc>
        <w:tc>
          <w:tcPr>
            <w:tcW w:w="1533" w:type="dxa"/>
          </w:tcPr>
          <w:p w14:paraId="5F980A27" w14:textId="77777777" w:rsidR="00057A96" w:rsidRPr="00ED3F0D" w:rsidRDefault="00057A96" w:rsidP="00415B78">
            <w:pPr>
              <w:spacing w:after="160" w:line="259" w:lineRule="auto"/>
              <w:contextualSpacing/>
              <w:jc w:val="both"/>
              <w:rPr>
                <w:rFonts w:ascii="Arial" w:hAnsi="Arial" w:cs="Arial"/>
                <w:sz w:val="20"/>
                <w:szCs w:val="20"/>
              </w:rPr>
            </w:pPr>
          </w:p>
        </w:tc>
        <w:tc>
          <w:tcPr>
            <w:tcW w:w="992" w:type="dxa"/>
          </w:tcPr>
          <w:p w14:paraId="66CA5341" w14:textId="77777777" w:rsidR="00057A96" w:rsidRPr="00ED3F0D" w:rsidRDefault="00057A96" w:rsidP="00415B78">
            <w:pPr>
              <w:spacing w:after="160" w:line="259" w:lineRule="auto"/>
              <w:contextualSpacing/>
              <w:jc w:val="both"/>
              <w:rPr>
                <w:rFonts w:ascii="Arial" w:hAnsi="Arial" w:cs="Arial"/>
                <w:sz w:val="20"/>
                <w:szCs w:val="20"/>
              </w:rPr>
            </w:pPr>
          </w:p>
        </w:tc>
        <w:tc>
          <w:tcPr>
            <w:tcW w:w="2126" w:type="dxa"/>
          </w:tcPr>
          <w:p w14:paraId="7AE8E3B0" w14:textId="77777777" w:rsidR="00057A96" w:rsidRPr="00ED3F0D" w:rsidRDefault="00057A96" w:rsidP="00415B78">
            <w:pPr>
              <w:spacing w:after="160" w:line="259" w:lineRule="auto"/>
              <w:contextualSpacing/>
              <w:jc w:val="both"/>
              <w:rPr>
                <w:rFonts w:ascii="Arial" w:hAnsi="Arial" w:cs="Arial"/>
                <w:sz w:val="20"/>
                <w:szCs w:val="20"/>
              </w:rPr>
            </w:pPr>
          </w:p>
        </w:tc>
      </w:tr>
      <w:tr w:rsidR="00057A96" w:rsidRPr="00ED3F0D" w14:paraId="24DF4D0E" w14:textId="77777777" w:rsidTr="009E1C5D">
        <w:tc>
          <w:tcPr>
            <w:tcW w:w="617" w:type="dxa"/>
          </w:tcPr>
          <w:p w14:paraId="1E6D4DB0" w14:textId="77777777" w:rsidR="00057A96" w:rsidRPr="00ED3F0D" w:rsidRDefault="00057A96" w:rsidP="00057A96">
            <w:pPr>
              <w:spacing w:after="160" w:line="259" w:lineRule="auto"/>
              <w:contextualSpacing/>
              <w:jc w:val="center"/>
              <w:rPr>
                <w:rFonts w:ascii="Arial" w:hAnsi="Arial" w:cs="Arial"/>
                <w:sz w:val="20"/>
                <w:szCs w:val="20"/>
              </w:rPr>
            </w:pPr>
            <w:r w:rsidRPr="00ED3F0D">
              <w:rPr>
                <w:rFonts w:ascii="Arial" w:hAnsi="Arial" w:cs="Arial"/>
                <w:sz w:val="20"/>
                <w:szCs w:val="20"/>
              </w:rPr>
              <w:t>5.</w:t>
            </w:r>
          </w:p>
        </w:tc>
        <w:tc>
          <w:tcPr>
            <w:tcW w:w="1788" w:type="dxa"/>
          </w:tcPr>
          <w:p w14:paraId="624A2882" w14:textId="77777777" w:rsidR="00057A96" w:rsidRPr="00ED3F0D" w:rsidRDefault="00057A96" w:rsidP="00415B78">
            <w:pPr>
              <w:spacing w:after="160" w:line="259" w:lineRule="auto"/>
              <w:contextualSpacing/>
              <w:jc w:val="both"/>
              <w:rPr>
                <w:rFonts w:ascii="Arial" w:hAnsi="Arial" w:cs="Arial"/>
                <w:sz w:val="20"/>
                <w:szCs w:val="20"/>
              </w:rPr>
            </w:pPr>
          </w:p>
        </w:tc>
        <w:tc>
          <w:tcPr>
            <w:tcW w:w="2011" w:type="dxa"/>
          </w:tcPr>
          <w:p w14:paraId="5200FFAF" w14:textId="77777777" w:rsidR="00057A96" w:rsidRPr="00ED3F0D" w:rsidRDefault="00057A96" w:rsidP="00415B78">
            <w:pPr>
              <w:spacing w:after="160" w:line="259" w:lineRule="auto"/>
              <w:contextualSpacing/>
              <w:jc w:val="both"/>
              <w:rPr>
                <w:rFonts w:ascii="Arial" w:hAnsi="Arial" w:cs="Arial"/>
                <w:sz w:val="20"/>
                <w:szCs w:val="20"/>
              </w:rPr>
            </w:pPr>
          </w:p>
        </w:tc>
        <w:tc>
          <w:tcPr>
            <w:tcW w:w="1533" w:type="dxa"/>
          </w:tcPr>
          <w:p w14:paraId="0B5DAB1A" w14:textId="77777777" w:rsidR="00057A96" w:rsidRPr="00ED3F0D" w:rsidRDefault="00057A96" w:rsidP="00415B78">
            <w:pPr>
              <w:spacing w:after="160" w:line="259" w:lineRule="auto"/>
              <w:contextualSpacing/>
              <w:jc w:val="both"/>
              <w:rPr>
                <w:rFonts w:ascii="Arial" w:hAnsi="Arial" w:cs="Arial"/>
                <w:sz w:val="20"/>
                <w:szCs w:val="20"/>
              </w:rPr>
            </w:pPr>
          </w:p>
        </w:tc>
        <w:tc>
          <w:tcPr>
            <w:tcW w:w="992" w:type="dxa"/>
          </w:tcPr>
          <w:p w14:paraId="2379C5B6" w14:textId="77777777" w:rsidR="00057A96" w:rsidRPr="00ED3F0D" w:rsidRDefault="00057A96" w:rsidP="00415B78">
            <w:pPr>
              <w:spacing w:after="160" w:line="259" w:lineRule="auto"/>
              <w:contextualSpacing/>
              <w:jc w:val="both"/>
              <w:rPr>
                <w:rFonts w:ascii="Arial" w:hAnsi="Arial" w:cs="Arial"/>
                <w:sz w:val="20"/>
                <w:szCs w:val="20"/>
              </w:rPr>
            </w:pPr>
          </w:p>
        </w:tc>
        <w:tc>
          <w:tcPr>
            <w:tcW w:w="2126" w:type="dxa"/>
          </w:tcPr>
          <w:p w14:paraId="11A2929D" w14:textId="77777777" w:rsidR="00057A96" w:rsidRPr="00ED3F0D" w:rsidRDefault="00057A96" w:rsidP="00415B78">
            <w:pPr>
              <w:spacing w:after="160" w:line="259" w:lineRule="auto"/>
              <w:contextualSpacing/>
              <w:jc w:val="both"/>
              <w:rPr>
                <w:rFonts w:ascii="Arial" w:hAnsi="Arial" w:cs="Arial"/>
                <w:sz w:val="20"/>
                <w:szCs w:val="20"/>
              </w:rPr>
            </w:pPr>
          </w:p>
        </w:tc>
      </w:tr>
      <w:tr w:rsidR="00057A96" w:rsidRPr="00ED3F0D" w14:paraId="6FE03A62" w14:textId="77777777" w:rsidTr="009E1C5D">
        <w:tc>
          <w:tcPr>
            <w:tcW w:w="617" w:type="dxa"/>
          </w:tcPr>
          <w:p w14:paraId="259BD885" w14:textId="77777777" w:rsidR="00057A96" w:rsidRPr="00ED3F0D" w:rsidRDefault="00057A96" w:rsidP="00057A96">
            <w:pPr>
              <w:spacing w:after="160" w:line="259" w:lineRule="auto"/>
              <w:contextualSpacing/>
              <w:jc w:val="center"/>
              <w:rPr>
                <w:rFonts w:ascii="Arial" w:hAnsi="Arial" w:cs="Arial"/>
                <w:sz w:val="20"/>
                <w:szCs w:val="20"/>
              </w:rPr>
            </w:pPr>
            <w:r w:rsidRPr="00ED3F0D">
              <w:rPr>
                <w:rFonts w:ascii="Arial" w:hAnsi="Arial" w:cs="Arial"/>
                <w:sz w:val="20"/>
                <w:szCs w:val="20"/>
              </w:rPr>
              <w:t>6.</w:t>
            </w:r>
          </w:p>
        </w:tc>
        <w:tc>
          <w:tcPr>
            <w:tcW w:w="1788" w:type="dxa"/>
          </w:tcPr>
          <w:p w14:paraId="66CE3643" w14:textId="77777777" w:rsidR="00057A96" w:rsidRPr="00ED3F0D" w:rsidRDefault="00057A96" w:rsidP="00415B78">
            <w:pPr>
              <w:spacing w:after="160" w:line="259" w:lineRule="auto"/>
              <w:contextualSpacing/>
              <w:jc w:val="both"/>
              <w:rPr>
                <w:rFonts w:ascii="Arial" w:hAnsi="Arial" w:cs="Arial"/>
                <w:sz w:val="20"/>
                <w:szCs w:val="20"/>
              </w:rPr>
            </w:pPr>
          </w:p>
        </w:tc>
        <w:tc>
          <w:tcPr>
            <w:tcW w:w="2011" w:type="dxa"/>
          </w:tcPr>
          <w:p w14:paraId="1004A147" w14:textId="77777777" w:rsidR="00057A96" w:rsidRPr="00ED3F0D" w:rsidRDefault="00057A96" w:rsidP="00415B78">
            <w:pPr>
              <w:spacing w:after="160" w:line="259" w:lineRule="auto"/>
              <w:contextualSpacing/>
              <w:jc w:val="both"/>
              <w:rPr>
                <w:rFonts w:ascii="Arial" w:hAnsi="Arial" w:cs="Arial"/>
                <w:sz w:val="20"/>
                <w:szCs w:val="20"/>
              </w:rPr>
            </w:pPr>
          </w:p>
        </w:tc>
        <w:tc>
          <w:tcPr>
            <w:tcW w:w="1533" w:type="dxa"/>
          </w:tcPr>
          <w:p w14:paraId="1CABDAB7" w14:textId="77777777" w:rsidR="00057A96" w:rsidRPr="00ED3F0D" w:rsidRDefault="00057A96" w:rsidP="00415B78">
            <w:pPr>
              <w:spacing w:after="160" w:line="259" w:lineRule="auto"/>
              <w:contextualSpacing/>
              <w:jc w:val="both"/>
              <w:rPr>
                <w:rFonts w:ascii="Arial" w:hAnsi="Arial" w:cs="Arial"/>
                <w:sz w:val="20"/>
                <w:szCs w:val="20"/>
              </w:rPr>
            </w:pPr>
          </w:p>
        </w:tc>
        <w:tc>
          <w:tcPr>
            <w:tcW w:w="992" w:type="dxa"/>
          </w:tcPr>
          <w:p w14:paraId="07F2619F" w14:textId="77777777" w:rsidR="00057A96" w:rsidRPr="00ED3F0D" w:rsidRDefault="00057A96" w:rsidP="00415B78">
            <w:pPr>
              <w:spacing w:after="160" w:line="259" w:lineRule="auto"/>
              <w:contextualSpacing/>
              <w:jc w:val="both"/>
              <w:rPr>
                <w:rFonts w:ascii="Arial" w:hAnsi="Arial" w:cs="Arial"/>
                <w:sz w:val="20"/>
                <w:szCs w:val="20"/>
              </w:rPr>
            </w:pPr>
          </w:p>
        </w:tc>
        <w:tc>
          <w:tcPr>
            <w:tcW w:w="2126" w:type="dxa"/>
          </w:tcPr>
          <w:p w14:paraId="7897BAA5" w14:textId="77777777" w:rsidR="00057A96" w:rsidRPr="00ED3F0D" w:rsidRDefault="00057A96" w:rsidP="00415B78">
            <w:pPr>
              <w:spacing w:after="160" w:line="259" w:lineRule="auto"/>
              <w:contextualSpacing/>
              <w:jc w:val="both"/>
              <w:rPr>
                <w:rFonts w:ascii="Arial" w:hAnsi="Arial" w:cs="Arial"/>
                <w:sz w:val="20"/>
                <w:szCs w:val="20"/>
              </w:rPr>
            </w:pPr>
          </w:p>
        </w:tc>
      </w:tr>
    </w:tbl>
    <w:p w14:paraId="6F89E33D" w14:textId="77777777" w:rsidR="00057A96" w:rsidRPr="00ED3F0D" w:rsidRDefault="00057A96" w:rsidP="00057A96">
      <w:pPr>
        <w:widowControl w:val="0"/>
        <w:spacing w:before="120" w:after="120"/>
        <w:ind w:firstLine="284"/>
        <w:jc w:val="both"/>
        <w:rPr>
          <w:rFonts w:ascii="Arial" w:hAnsi="Arial" w:cs="Arial"/>
          <w:color w:val="000000" w:themeColor="text1"/>
          <w:sz w:val="20"/>
          <w:szCs w:val="20"/>
          <w:shd w:val="clear" w:color="auto" w:fill="FFFFCC"/>
        </w:rPr>
      </w:pPr>
      <w:r w:rsidRPr="00ED3F0D">
        <w:rPr>
          <w:rFonts w:ascii="Arial" w:hAnsi="Arial" w:cs="Arial"/>
          <w:color w:val="000000" w:themeColor="text1"/>
          <w:sz w:val="20"/>
          <w:szCs w:val="20"/>
          <w:shd w:val="clear" w:color="auto" w:fill="FFFFCC"/>
        </w:rPr>
        <w:t>Kraj in datum:</w:t>
      </w:r>
      <w:r w:rsidRPr="00ED3F0D">
        <w:rPr>
          <w:rFonts w:ascii="Arial" w:hAnsi="Arial" w:cs="Arial"/>
          <w:color w:val="000000" w:themeColor="text1"/>
          <w:sz w:val="20"/>
          <w:szCs w:val="20"/>
        </w:rPr>
        <w:tab/>
      </w:r>
      <w:r w:rsidRPr="00ED3F0D">
        <w:rPr>
          <w:rFonts w:ascii="Arial" w:hAnsi="Arial" w:cs="Arial"/>
          <w:color w:val="000000" w:themeColor="text1"/>
          <w:sz w:val="20"/>
          <w:szCs w:val="20"/>
        </w:rPr>
        <w:tab/>
      </w:r>
      <w:r w:rsidRPr="00ED3F0D">
        <w:rPr>
          <w:rFonts w:ascii="Arial" w:hAnsi="Arial" w:cs="Arial"/>
          <w:color w:val="000000" w:themeColor="text1"/>
          <w:sz w:val="20"/>
          <w:szCs w:val="20"/>
        </w:rPr>
        <w:tab/>
      </w:r>
      <w:r w:rsidRPr="00ED3F0D">
        <w:rPr>
          <w:rFonts w:ascii="Arial" w:hAnsi="Arial" w:cs="Arial"/>
          <w:color w:val="000000" w:themeColor="text1"/>
          <w:sz w:val="20"/>
          <w:szCs w:val="20"/>
        </w:rPr>
        <w:tab/>
      </w:r>
      <w:r w:rsidRPr="00ED3F0D">
        <w:rPr>
          <w:rFonts w:ascii="Arial" w:hAnsi="Arial" w:cs="Arial"/>
          <w:color w:val="000000" w:themeColor="text1"/>
          <w:sz w:val="20"/>
          <w:szCs w:val="20"/>
        </w:rPr>
        <w:tab/>
      </w:r>
      <w:r w:rsidRPr="00ED3F0D">
        <w:rPr>
          <w:rFonts w:ascii="Arial" w:hAnsi="Arial" w:cs="Arial"/>
          <w:color w:val="000000" w:themeColor="text1"/>
          <w:sz w:val="20"/>
          <w:szCs w:val="20"/>
          <w:shd w:val="clear" w:color="auto" w:fill="FFFFCC"/>
        </w:rPr>
        <w:t>Podpis najemodajalca:</w:t>
      </w:r>
    </w:p>
    <w:p w14:paraId="62206F30" w14:textId="77777777" w:rsidR="00FE3A9D" w:rsidRPr="00ED3F0D" w:rsidRDefault="00FE3A9D" w:rsidP="00BC2011">
      <w:pPr>
        <w:rPr>
          <w:rFonts w:ascii="Arial" w:hAnsi="Arial" w:cs="Arial"/>
          <w:bCs/>
          <w:sz w:val="20"/>
          <w:szCs w:val="20"/>
        </w:rPr>
      </w:pPr>
    </w:p>
    <w:p w14:paraId="47BDD7C8" w14:textId="77777777" w:rsidR="001547F1" w:rsidRDefault="001547F1" w:rsidP="0081377C">
      <w:pPr>
        <w:pageBreakBefore/>
        <w:spacing w:before="120" w:after="120"/>
        <w:rPr>
          <w:rFonts w:ascii="Arial" w:eastAsia="Batang" w:hAnsi="Arial" w:cs="Arial"/>
          <w:b/>
          <w:color w:val="0D0D0D" w:themeColor="text1" w:themeTint="F2"/>
          <w:sz w:val="20"/>
          <w:szCs w:val="20"/>
          <w:lang w:eastAsia="ko-KR"/>
        </w:rPr>
        <w:sectPr w:rsidR="001547F1" w:rsidSect="00057A96">
          <w:pgSz w:w="11907" w:h="16839" w:code="9"/>
          <w:pgMar w:top="1304" w:right="1304" w:bottom="1304" w:left="1304" w:header="709" w:footer="312" w:gutter="0"/>
          <w:cols w:space="708"/>
          <w:docGrid w:linePitch="326"/>
        </w:sectPr>
      </w:pPr>
      <w:bookmarkStart w:id="49" w:name="_Hlk157071922"/>
    </w:p>
    <w:p w14:paraId="740DA53F" w14:textId="0C5FD412" w:rsidR="006C559E" w:rsidRPr="00ED3F0D" w:rsidRDefault="00AB0501" w:rsidP="0081377C">
      <w:pPr>
        <w:pageBreakBefore/>
        <w:spacing w:before="120" w:after="120"/>
        <w:rPr>
          <w:rFonts w:ascii="Arial" w:eastAsia="Batang" w:hAnsi="Arial" w:cs="Arial"/>
          <w:b/>
          <w:color w:val="0D0D0D" w:themeColor="text1" w:themeTint="F2"/>
          <w:sz w:val="20"/>
          <w:szCs w:val="20"/>
          <w:lang w:eastAsia="ko-KR"/>
        </w:rPr>
      </w:pPr>
      <w:r w:rsidRPr="00ED3F0D">
        <w:rPr>
          <w:rFonts w:ascii="Arial" w:eastAsia="Batang" w:hAnsi="Arial" w:cs="Arial"/>
          <w:b/>
          <w:color w:val="0D0D0D" w:themeColor="text1" w:themeTint="F2"/>
          <w:sz w:val="20"/>
          <w:szCs w:val="20"/>
          <w:lang w:eastAsia="ko-KR"/>
        </w:rPr>
        <w:lastRenderedPageBreak/>
        <w:t xml:space="preserve">OBRAZEC </w:t>
      </w:r>
      <w:r w:rsidR="00445749" w:rsidRPr="00ED3F0D">
        <w:rPr>
          <w:rFonts w:ascii="Arial" w:eastAsia="Batang" w:hAnsi="Arial" w:cs="Arial"/>
          <w:b/>
          <w:color w:val="0D0D0D" w:themeColor="text1" w:themeTint="F2"/>
          <w:sz w:val="20"/>
          <w:szCs w:val="20"/>
          <w:lang w:eastAsia="ko-KR"/>
        </w:rPr>
        <w:t>1</w:t>
      </w:r>
      <w:r w:rsidR="00057A96" w:rsidRPr="00ED3F0D">
        <w:rPr>
          <w:rFonts w:ascii="Arial" w:eastAsia="Batang" w:hAnsi="Arial" w:cs="Arial"/>
          <w:b/>
          <w:color w:val="0D0D0D" w:themeColor="text1" w:themeTint="F2"/>
          <w:sz w:val="20"/>
          <w:szCs w:val="20"/>
          <w:lang w:eastAsia="ko-KR"/>
        </w:rPr>
        <w:t>3</w:t>
      </w:r>
    </w:p>
    <w:p w14:paraId="12068F61" w14:textId="77777777" w:rsidR="00484E8D" w:rsidRPr="00ED3F0D" w:rsidRDefault="00136EBA" w:rsidP="00484E8D">
      <w:pPr>
        <w:spacing w:before="120" w:after="120"/>
        <w:jc w:val="center"/>
        <w:rPr>
          <w:rFonts w:ascii="Arial" w:eastAsia="Batang" w:hAnsi="Arial" w:cs="Arial"/>
          <w:b/>
          <w:color w:val="0D0D0D" w:themeColor="text1" w:themeTint="F2"/>
          <w:sz w:val="20"/>
          <w:szCs w:val="20"/>
          <w:lang w:eastAsia="ko-KR"/>
        </w:rPr>
      </w:pPr>
      <w:r w:rsidRPr="00ED3F0D">
        <w:rPr>
          <w:rFonts w:ascii="Arial" w:eastAsia="Batang" w:hAnsi="Arial" w:cs="Arial"/>
          <w:b/>
          <w:color w:val="0D0D0D" w:themeColor="text1" w:themeTint="F2"/>
          <w:sz w:val="20"/>
          <w:szCs w:val="20"/>
          <w:lang w:eastAsia="ko-KR"/>
        </w:rPr>
        <w:t xml:space="preserve">SPLOŠNE IN </w:t>
      </w:r>
      <w:r w:rsidR="00484E8D" w:rsidRPr="00ED3F0D">
        <w:rPr>
          <w:rFonts w:ascii="Arial" w:eastAsia="Batang" w:hAnsi="Arial" w:cs="Arial"/>
          <w:b/>
          <w:color w:val="0D0D0D" w:themeColor="text1" w:themeTint="F2"/>
          <w:sz w:val="20"/>
          <w:szCs w:val="20"/>
          <w:lang w:eastAsia="ko-KR"/>
        </w:rPr>
        <w:t>TEHNIČ</w:t>
      </w:r>
      <w:r w:rsidR="00567D93" w:rsidRPr="00ED3F0D">
        <w:rPr>
          <w:rFonts w:ascii="Arial" w:eastAsia="Batang" w:hAnsi="Arial" w:cs="Arial"/>
          <w:b/>
          <w:color w:val="0D0D0D" w:themeColor="text1" w:themeTint="F2"/>
          <w:sz w:val="20"/>
          <w:szCs w:val="20"/>
          <w:lang w:eastAsia="ko-KR"/>
        </w:rPr>
        <w:t>N</w:t>
      </w:r>
      <w:r w:rsidR="00484E8D" w:rsidRPr="00ED3F0D">
        <w:rPr>
          <w:rFonts w:ascii="Arial" w:eastAsia="Batang" w:hAnsi="Arial" w:cs="Arial"/>
          <w:b/>
          <w:color w:val="0D0D0D" w:themeColor="text1" w:themeTint="F2"/>
          <w:sz w:val="20"/>
          <w:szCs w:val="20"/>
          <w:lang w:eastAsia="ko-KR"/>
        </w:rPr>
        <w:t>E</w:t>
      </w:r>
      <w:r w:rsidR="003D3F26" w:rsidRPr="00ED3F0D">
        <w:rPr>
          <w:rFonts w:ascii="Arial" w:eastAsia="Batang" w:hAnsi="Arial" w:cs="Arial"/>
          <w:b/>
          <w:color w:val="0D0D0D" w:themeColor="text1" w:themeTint="F2"/>
          <w:sz w:val="20"/>
          <w:szCs w:val="20"/>
          <w:lang w:eastAsia="ko-KR"/>
        </w:rPr>
        <w:t xml:space="preserve"> </w:t>
      </w:r>
      <w:r w:rsidR="00484E8D" w:rsidRPr="00ED3F0D">
        <w:rPr>
          <w:rFonts w:ascii="Arial" w:eastAsia="Batang" w:hAnsi="Arial" w:cs="Arial"/>
          <w:b/>
          <w:color w:val="0D0D0D" w:themeColor="text1" w:themeTint="F2"/>
          <w:sz w:val="20"/>
          <w:szCs w:val="20"/>
          <w:lang w:eastAsia="ko-KR"/>
        </w:rPr>
        <w:t xml:space="preserve"> ZAHTEVE</w:t>
      </w:r>
    </w:p>
    <w:p w14:paraId="325A46DD" w14:textId="77777777" w:rsidR="00BE7A85" w:rsidRPr="00ED3F0D" w:rsidRDefault="00BE7A85" w:rsidP="007E0CEA">
      <w:pPr>
        <w:jc w:val="both"/>
        <w:rPr>
          <w:rFonts w:ascii="Arial" w:hAnsi="Arial" w:cs="Arial"/>
          <w:sz w:val="20"/>
          <w:szCs w:val="20"/>
        </w:rPr>
      </w:pPr>
      <w:r w:rsidRPr="00ED3F0D">
        <w:rPr>
          <w:rFonts w:ascii="Arial" w:hAnsi="Arial" w:cs="Arial"/>
          <w:sz w:val="20"/>
          <w:szCs w:val="20"/>
        </w:rPr>
        <w:t>Ime in naslov ponudnika</w:t>
      </w:r>
    </w:p>
    <w:p w14:paraId="4C5D60CE" w14:textId="77777777" w:rsidR="00BE7A85" w:rsidRPr="00ED3F0D" w:rsidRDefault="00BE7A85" w:rsidP="007E0CEA">
      <w:pPr>
        <w:jc w:val="both"/>
        <w:rPr>
          <w:rFonts w:ascii="Arial" w:hAnsi="Arial" w:cs="Arial"/>
          <w:b/>
          <w:sz w:val="20"/>
          <w:szCs w:val="20"/>
        </w:rPr>
      </w:pPr>
      <w:r w:rsidRPr="00ED3F0D">
        <w:rPr>
          <w:rFonts w:ascii="Arial" w:hAnsi="Arial" w:cs="Arial"/>
          <w:b/>
          <w:sz w:val="20"/>
          <w:szCs w:val="20"/>
        </w:rPr>
        <w:t>___________________</w:t>
      </w:r>
    </w:p>
    <w:p w14:paraId="3557947B" w14:textId="77777777" w:rsidR="00BE7A85" w:rsidRPr="00ED3F0D" w:rsidRDefault="00BE7A85" w:rsidP="007E0CEA">
      <w:pPr>
        <w:jc w:val="both"/>
        <w:rPr>
          <w:rFonts w:ascii="Arial" w:hAnsi="Arial" w:cs="Arial"/>
          <w:b/>
          <w:sz w:val="20"/>
          <w:szCs w:val="20"/>
        </w:rPr>
      </w:pPr>
      <w:r w:rsidRPr="00ED3F0D">
        <w:rPr>
          <w:rFonts w:ascii="Arial" w:hAnsi="Arial" w:cs="Arial"/>
          <w:b/>
          <w:sz w:val="20"/>
          <w:szCs w:val="20"/>
        </w:rPr>
        <w:t>___________________</w:t>
      </w:r>
    </w:p>
    <w:p w14:paraId="7BE7FDC2" w14:textId="77777777" w:rsidR="006E6D91" w:rsidRPr="00ED3F0D" w:rsidRDefault="006E6D91" w:rsidP="007E0CEA">
      <w:pPr>
        <w:jc w:val="both"/>
        <w:rPr>
          <w:rFonts w:ascii="Arial" w:hAnsi="Arial" w:cs="Arial"/>
          <w:b/>
          <w:sz w:val="20"/>
          <w:szCs w:val="20"/>
        </w:rPr>
      </w:pPr>
    </w:p>
    <w:p w14:paraId="0DFEFBD5" w14:textId="77777777" w:rsidR="00BE7A85" w:rsidRPr="00ED3F0D" w:rsidRDefault="00BE7A85" w:rsidP="007E0CEA">
      <w:pPr>
        <w:jc w:val="both"/>
        <w:rPr>
          <w:rFonts w:ascii="Arial" w:hAnsi="Arial" w:cs="Arial"/>
          <w:sz w:val="20"/>
          <w:szCs w:val="20"/>
        </w:rPr>
      </w:pPr>
      <w:r w:rsidRPr="00ED3F0D">
        <w:rPr>
          <w:rFonts w:ascii="Arial" w:hAnsi="Arial" w:cs="Arial"/>
          <w:sz w:val="20"/>
          <w:szCs w:val="20"/>
        </w:rPr>
        <w:t>Številka ponudbe: _______</w:t>
      </w:r>
    </w:p>
    <w:p w14:paraId="0A0FD3B4" w14:textId="77777777" w:rsidR="00BE7A85" w:rsidRPr="00ED3F0D" w:rsidRDefault="00BE7A85" w:rsidP="007E0CEA">
      <w:pPr>
        <w:jc w:val="both"/>
        <w:rPr>
          <w:rFonts w:ascii="Arial" w:hAnsi="Arial" w:cs="Arial"/>
          <w:sz w:val="20"/>
          <w:szCs w:val="20"/>
        </w:rPr>
      </w:pPr>
      <w:r w:rsidRPr="00ED3F0D">
        <w:rPr>
          <w:rFonts w:ascii="Arial" w:hAnsi="Arial" w:cs="Arial"/>
          <w:sz w:val="20"/>
          <w:szCs w:val="20"/>
        </w:rPr>
        <w:t>Datum: _______________</w:t>
      </w:r>
    </w:p>
    <w:p w14:paraId="1C395225" w14:textId="77777777" w:rsidR="00BE7A85" w:rsidRPr="00ED3F0D" w:rsidRDefault="00BE7A85" w:rsidP="007E0CEA">
      <w:pPr>
        <w:jc w:val="both"/>
        <w:rPr>
          <w:rFonts w:ascii="Arial" w:hAnsi="Arial" w:cs="Arial"/>
          <w:sz w:val="20"/>
          <w:szCs w:val="20"/>
        </w:rPr>
      </w:pPr>
    </w:p>
    <w:p w14:paraId="5E11204B" w14:textId="77777777" w:rsidR="00BE7A85" w:rsidRPr="00ED3F0D" w:rsidRDefault="00BE7A85" w:rsidP="007E0CEA">
      <w:pPr>
        <w:jc w:val="both"/>
        <w:rPr>
          <w:rFonts w:ascii="Arial" w:hAnsi="Arial" w:cs="Arial"/>
          <w:b/>
          <w:sz w:val="20"/>
          <w:szCs w:val="20"/>
        </w:rPr>
      </w:pPr>
      <w:r w:rsidRPr="00ED3F0D">
        <w:rPr>
          <w:rFonts w:ascii="Arial" w:hAnsi="Arial" w:cs="Arial"/>
          <w:b/>
          <w:sz w:val="20"/>
          <w:szCs w:val="20"/>
        </w:rPr>
        <w:t>SŽ - Infrastruktura, d.o.o.</w:t>
      </w:r>
    </w:p>
    <w:p w14:paraId="5210C8B1" w14:textId="77777777" w:rsidR="00BE7A85" w:rsidRPr="00ED3F0D" w:rsidRDefault="00BE7A85" w:rsidP="007E0CEA">
      <w:pPr>
        <w:jc w:val="both"/>
        <w:rPr>
          <w:rFonts w:ascii="Arial" w:hAnsi="Arial" w:cs="Arial"/>
          <w:b/>
          <w:sz w:val="20"/>
          <w:szCs w:val="20"/>
        </w:rPr>
      </w:pPr>
      <w:r w:rsidRPr="00ED3F0D">
        <w:rPr>
          <w:rFonts w:ascii="Arial" w:hAnsi="Arial" w:cs="Arial"/>
          <w:b/>
          <w:sz w:val="20"/>
          <w:szCs w:val="20"/>
        </w:rPr>
        <w:t>Kolodvorska 11</w:t>
      </w:r>
    </w:p>
    <w:p w14:paraId="68F01A45" w14:textId="77777777" w:rsidR="002C3988" w:rsidRPr="00ED3F0D" w:rsidRDefault="00BE7A85" w:rsidP="007E0CEA">
      <w:pPr>
        <w:jc w:val="both"/>
        <w:rPr>
          <w:rFonts w:ascii="Arial" w:hAnsi="Arial" w:cs="Arial"/>
          <w:b/>
          <w:sz w:val="20"/>
          <w:szCs w:val="20"/>
        </w:rPr>
      </w:pPr>
      <w:r w:rsidRPr="00ED3F0D">
        <w:rPr>
          <w:rFonts w:ascii="Arial" w:hAnsi="Arial" w:cs="Arial"/>
          <w:b/>
          <w:sz w:val="20"/>
          <w:szCs w:val="20"/>
        </w:rPr>
        <w:t>1000 Ljubljana</w:t>
      </w:r>
    </w:p>
    <w:p w14:paraId="5E2CBF74" w14:textId="77777777" w:rsidR="002C3988" w:rsidRPr="00ED3F0D" w:rsidRDefault="002C3988" w:rsidP="007E0CEA">
      <w:pPr>
        <w:jc w:val="both"/>
        <w:rPr>
          <w:rFonts w:ascii="Arial" w:hAnsi="Arial" w:cs="Arial"/>
          <w:b/>
          <w:sz w:val="20"/>
          <w:szCs w:val="20"/>
        </w:rPr>
      </w:pPr>
    </w:p>
    <w:p w14:paraId="75B99EAD" w14:textId="77777777" w:rsidR="003B5B72" w:rsidRPr="00ED3F0D" w:rsidRDefault="003B5B72" w:rsidP="007E0CEA">
      <w:pPr>
        <w:jc w:val="both"/>
        <w:rPr>
          <w:rFonts w:ascii="Arial" w:hAnsi="Arial" w:cs="Arial"/>
          <w:b/>
          <w:sz w:val="20"/>
          <w:szCs w:val="20"/>
        </w:rPr>
      </w:pPr>
    </w:p>
    <w:p w14:paraId="0BD1B275" w14:textId="77777777" w:rsidR="001547F1" w:rsidRDefault="003B5B72" w:rsidP="00B91727">
      <w:pPr>
        <w:rPr>
          <w:rFonts w:ascii="Arial" w:eastAsia="Batang" w:hAnsi="Arial" w:cs="Arial"/>
          <w:sz w:val="20"/>
          <w:szCs w:val="20"/>
          <w:lang w:eastAsia="ko-KR"/>
        </w:rPr>
      </w:pPr>
      <w:r w:rsidRPr="00ED3F0D">
        <w:rPr>
          <w:rFonts w:ascii="Arial" w:hAnsi="Arial" w:cs="Arial"/>
          <w:b/>
          <w:sz w:val="20"/>
          <w:szCs w:val="20"/>
        </w:rPr>
        <w:t>Predmet naročila:</w:t>
      </w:r>
      <w:r w:rsidR="006F1DE2" w:rsidRPr="00ED3F0D">
        <w:rPr>
          <w:rFonts w:ascii="Arial" w:hAnsi="Arial" w:cs="Arial"/>
          <w:b/>
          <w:sz w:val="20"/>
          <w:szCs w:val="20"/>
        </w:rPr>
        <w:t xml:space="preserve"> </w:t>
      </w:r>
      <w:r w:rsidR="003C7010" w:rsidRPr="00ED3F0D">
        <w:rPr>
          <w:rFonts w:ascii="Arial" w:hAnsi="Arial" w:cs="Arial"/>
          <w:b/>
          <w:sz w:val="20"/>
          <w:szCs w:val="20"/>
        </w:rPr>
        <w:t>»</w:t>
      </w:r>
      <w:r w:rsidR="00851ABB" w:rsidRPr="00ED3F0D">
        <w:rPr>
          <w:rFonts w:ascii="Arial" w:hAnsi="Arial" w:cs="Arial"/>
          <w:b/>
          <w:bCs/>
          <w:sz w:val="20"/>
          <w:szCs w:val="20"/>
        </w:rPr>
        <w:t xml:space="preserve">Demontaža, montaža in prestavitev SV in TK naprav ob izvajanju gradbenih </w:t>
      </w:r>
      <w:r w:rsidR="00851ABB" w:rsidRPr="00B91727">
        <w:rPr>
          <w:rFonts w:ascii="Arial" w:hAnsi="Arial" w:cs="Arial"/>
          <w:b/>
          <w:bCs/>
          <w:sz w:val="20"/>
          <w:szCs w:val="20"/>
        </w:rPr>
        <w:t>del za obdobje treh let</w:t>
      </w:r>
      <w:r w:rsidR="00E7576B" w:rsidRPr="00B91727">
        <w:rPr>
          <w:rFonts w:ascii="Arial" w:hAnsi="Arial" w:cs="Arial"/>
          <w:b/>
          <w:sz w:val="20"/>
          <w:szCs w:val="20"/>
        </w:rPr>
        <w:t>«</w:t>
      </w:r>
      <w:bookmarkEnd w:id="49"/>
    </w:p>
    <w:p w14:paraId="5EE9852B" w14:textId="77777777" w:rsidR="001547F1" w:rsidRDefault="001547F1" w:rsidP="001547F1">
      <w:pPr>
        <w:rPr>
          <w:rFonts w:ascii="Arial" w:eastAsia="Batang" w:hAnsi="Arial" w:cs="Arial"/>
          <w:sz w:val="20"/>
          <w:szCs w:val="20"/>
          <w:lang w:eastAsia="ko-KR"/>
        </w:rPr>
      </w:pPr>
    </w:p>
    <w:p w14:paraId="7645F292" w14:textId="77777777" w:rsidR="001547F1" w:rsidRDefault="001547F1" w:rsidP="001547F1">
      <w:pPr>
        <w:rPr>
          <w:rFonts w:ascii="Arial" w:eastAsia="Batang" w:hAnsi="Arial" w:cs="Arial"/>
          <w:sz w:val="20"/>
          <w:szCs w:val="20"/>
          <w:lang w:eastAsia="ko-KR"/>
        </w:rPr>
      </w:pPr>
    </w:p>
    <w:p w14:paraId="1713AB37" w14:textId="1B199EC0" w:rsidR="00B91727" w:rsidRDefault="001547F1" w:rsidP="001547F1">
      <w:pPr>
        <w:rPr>
          <w:rFonts w:ascii="Arial" w:hAnsi="Arial" w:cs="Arial"/>
          <w:sz w:val="20"/>
          <w:szCs w:val="20"/>
        </w:rPr>
      </w:pPr>
      <w:r>
        <w:rPr>
          <w:rFonts w:ascii="Arial" w:hAnsi="Arial" w:cs="Arial"/>
          <w:sz w:val="20"/>
          <w:szCs w:val="20"/>
        </w:rPr>
        <w:t>G</w:t>
      </w:r>
      <w:r w:rsidR="00B91727" w:rsidRPr="00B91727">
        <w:rPr>
          <w:rFonts w:ascii="Arial" w:hAnsi="Arial" w:cs="Arial"/>
          <w:sz w:val="20"/>
          <w:szCs w:val="20"/>
        </w:rPr>
        <w:t>radbena dela na progah JŽI niso predmet tega javnega naročila</w:t>
      </w:r>
      <w:r>
        <w:rPr>
          <w:rFonts w:ascii="Arial" w:hAnsi="Arial" w:cs="Arial"/>
          <w:sz w:val="20"/>
          <w:szCs w:val="20"/>
        </w:rPr>
        <w:t>.</w:t>
      </w:r>
    </w:p>
    <w:p w14:paraId="1A76BE73" w14:textId="77777777" w:rsidR="00B91727" w:rsidRDefault="00B91727" w:rsidP="00B91727">
      <w:pPr>
        <w:rPr>
          <w:rFonts w:ascii="Arial" w:hAnsi="Arial" w:cs="Arial"/>
          <w:sz w:val="20"/>
          <w:szCs w:val="20"/>
        </w:rPr>
      </w:pPr>
    </w:p>
    <w:p w14:paraId="24AA5B01" w14:textId="2EE175F3" w:rsidR="00B91727" w:rsidRPr="00B91727" w:rsidRDefault="00B91727" w:rsidP="00B91727">
      <w:pPr>
        <w:rPr>
          <w:rFonts w:ascii="Arial" w:eastAsia="Batang" w:hAnsi="Arial" w:cs="Arial"/>
          <w:sz w:val="20"/>
          <w:szCs w:val="20"/>
          <w:lang w:eastAsia="ko-KR"/>
        </w:rPr>
      </w:pPr>
      <w:r w:rsidRPr="00DC2C88">
        <w:rPr>
          <w:rFonts w:ascii="Arial" w:hAnsi="Arial" w:cs="Arial"/>
          <w:sz w:val="20"/>
          <w:szCs w:val="20"/>
        </w:rPr>
        <w:t xml:space="preserve">Dela se bodo izvajala na območju/progah </w:t>
      </w:r>
      <w:r>
        <w:rPr>
          <w:rFonts w:ascii="Arial" w:hAnsi="Arial" w:cs="Arial"/>
          <w:sz w:val="20"/>
          <w:szCs w:val="20"/>
        </w:rPr>
        <w:t>Sekcije</w:t>
      </w:r>
      <w:r w:rsidRPr="00DC2C88">
        <w:rPr>
          <w:rFonts w:ascii="Arial" w:hAnsi="Arial" w:cs="Arial"/>
          <w:sz w:val="20"/>
          <w:szCs w:val="20"/>
        </w:rPr>
        <w:t xml:space="preserve"> SVTK Celje, </w:t>
      </w:r>
      <w:r>
        <w:rPr>
          <w:rFonts w:ascii="Arial" w:hAnsi="Arial" w:cs="Arial"/>
          <w:sz w:val="20"/>
          <w:szCs w:val="20"/>
        </w:rPr>
        <w:t>Sekcije</w:t>
      </w:r>
      <w:r w:rsidRPr="00DC2C88">
        <w:rPr>
          <w:rFonts w:ascii="Arial" w:hAnsi="Arial" w:cs="Arial"/>
          <w:sz w:val="20"/>
          <w:szCs w:val="20"/>
        </w:rPr>
        <w:t xml:space="preserve"> SVTK Ljubljana in </w:t>
      </w:r>
      <w:r>
        <w:rPr>
          <w:rFonts w:ascii="Arial" w:hAnsi="Arial" w:cs="Arial"/>
          <w:sz w:val="20"/>
          <w:szCs w:val="20"/>
        </w:rPr>
        <w:t>Sekcije</w:t>
      </w:r>
      <w:r w:rsidRPr="00DC2C88">
        <w:rPr>
          <w:rFonts w:ascii="Arial" w:hAnsi="Arial" w:cs="Arial"/>
          <w:sz w:val="20"/>
          <w:szCs w:val="20"/>
        </w:rPr>
        <w:t xml:space="preserve"> SVTK Postojna. Izvajalec bo pod nadzorom vzdrževalca SV naprav opravljal potrebna dela navedena v</w:t>
      </w:r>
      <w:r>
        <w:rPr>
          <w:rFonts w:ascii="Arial" w:hAnsi="Arial" w:cs="Arial"/>
          <w:sz w:val="20"/>
          <w:szCs w:val="20"/>
        </w:rPr>
        <w:t xml:space="preserve"> </w:t>
      </w:r>
      <w:r w:rsidRPr="00DC2C88">
        <w:rPr>
          <w:rFonts w:ascii="Arial" w:hAnsi="Arial" w:cs="Arial"/>
          <w:sz w:val="20"/>
          <w:szCs w:val="20"/>
        </w:rPr>
        <w:t>seznamu nabora del in sicer opravljanje del na kos.</w:t>
      </w:r>
    </w:p>
    <w:p w14:paraId="36720A8F" w14:textId="77777777" w:rsidR="00B91727" w:rsidRPr="00714EDA" w:rsidRDefault="00B91727" w:rsidP="00B91727">
      <w:pPr>
        <w:pStyle w:val="Glava"/>
        <w:rPr>
          <w:rFonts w:ascii="Arial" w:hAnsi="Arial" w:cs="Arial"/>
          <w:szCs w:val="20"/>
        </w:rPr>
      </w:pPr>
    </w:p>
    <w:p w14:paraId="715A3B7A" w14:textId="77777777" w:rsidR="00B91727" w:rsidRDefault="00B91727" w:rsidP="00B91727">
      <w:pPr>
        <w:jc w:val="both"/>
        <w:rPr>
          <w:rFonts w:ascii="Arial" w:hAnsi="Arial" w:cs="Arial"/>
          <w:sz w:val="20"/>
        </w:rPr>
      </w:pPr>
    </w:p>
    <w:p w14:paraId="2DA8BB0C" w14:textId="77777777" w:rsidR="00B91727" w:rsidRPr="00B91727" w:rsidRDefault="00B91727" w:rsidP="00B91727">
      <w:pPr>
        <w:jc w:val="both"/>
        <w:rPr>
          <w:rFonts w:ascii="Arial" w:hAnsi="Arial" w:cs="Arial"/>
          <w:b/>
          <w:sz w:val="20"/>
          <w:szCs w:val="20"/>
        </w:rPr>
      </w:pPr>
      <w:r w:rsidRPr="00B91727">
        <w:rPr>
          <w:rFonts w:ascii="Arial" w:hAnsi="Arial" w:cs="Arial"/>
          <w:sz w:val="20"/>
        </w:rPr>
        <w:t>Izvajalec se obvezuje, da bo naročene storitve izvajal na zahtevanih lokacijah naročnika v obdobju treh (3) let od podpisa pogodbe, v skladu s pravili stroke, pod nadzorom strokovnega osebja upravljavca JŽI (naročnika) z naslednjimi roki izvedbe:</w:t>
      </w:r>
    </w:p>
    <w:p w14:paraId="08B7C3B1" w14:textId="77777777" w:rsidR="00B91727" w:rsidRPr="00B91727" w:rsidRDefault="00B91727" w:rsidP="00B91727">
      <w:pPr>
        <w:pStyle w:val="Odstavekseznama"/>
        <w:numPr>
          <w:ilvl w:val="0"/>
          <w:numId w:val="48"/>
        </w:numPr>
        <w:contextualSpacing/>
        <w:jc w:val="both"/>
        <w:rPr>
          <w:rFonts w:ascii="Arial" w:hAnsi="Arial" w:cs="Arial"/>
          <w:sz w:val="20"/>
        </w:rPr>
      </w:pPr>
      <w:r w:rsidRPr="00B91727">
        <w:rPr>
          <w:rFonts w:ascii="Arial" w:hAnsi="Arial" w:cs="Arial"/>
          <w:sz w:val="20"/>
        </w:rPr>
        <w:t>Pred pričetkom mora izbrani izvajalec del pridobiti dovoljenje za gibanje in delo v progovnem pasu na območju SŽ za vsakega delavca posebej. Dovoljenje izda družba SŽ – Infrastruktura, d.o.o., Kolodvorska ulica 11, Ljubljana.</w:t>
      </w:r>
    </w:p>
    <w:p w14:paraId="0CDB0E88" w14:textId="77777777" w:rsidR="00B91727" w:rsidRPr="00B91727" w:rsidRDefault="00B91727" w:rsidP="00B91727">
      <w:pPr>
        <w:pStyle w:val="Odstavekseznama"/>
        <w:numPr>
          <w:ilvl w:val="0"/>
          <w:numId w:val="48"/>
        </w:numPr>
        <w:contextualSpacing/>
        <w:jc w:val="both"/>
        <w:rPr>
          <w:rFonts w:ascii="Arial" w:hAnsi="Arial" w:cs="Arial"/>
          <w:sz w:val="20"/>
        </w:rPr>
      </w:pPr>
      <w:r w:rsidRPr="00B91727">
        <w:rPr>
          <w:rFonts w:ascii="Arial" w:hAnsi="Arial" w:cs="Arial"/>
          <w:sz w:val="20"/>
        </w:rPr>
        <w:t>Izvedba vseh napovedanih del po predhodnem obvestilu s strani naročnika – telefonsko in po e-pošti na naslov izvajalca.</w:t>
      </w:r>
    </w:p>
    <w:p w14:paraId="4AC937D8" w14:textId="77777777" w:rsidR="00B91727" w:rsidRPr="00B91727" w:rsidRDefault="00B91727" w:rsidP="00B91727">
      <w:pPr>
        <w:pStyle w:val="Odstavekseznama"/>
        <w:numPr>
          <w:ilvl w:val="0"/>
          <w:numId w:val="48"/>
        </w:numPr>
        <w:contextualSpacing/>
        <w:jc w:val="both"/>
        <w:rPr>
          <w:rFonts w:ascii="Arial" w:hAnsi="Arial" w:cs="Arial"/>
          <w:sz w:val="20"/>
        </w:rPr>
      </w:pPr>
      <w:r w:rsidRPr="00B91727">
        <w:rPr>
          <w:rFonts w:ascii="Arial" w:hAnsi="Arial" w:cs="Arial"/>
          <w:sz w:val="20"/>
        </w:rPr>
        <w:t>Naročnik je dolžan obvestiti izvajalca sedem (7) dni pred napovedanimi deli, izvajalec pa se mora odzvati in opraviti v naprej dogovorjena dela. Dela morajo biti opravljena na dan, ko potekajo gradbena dela (ki niso predmet tega javnega naročila) in je potrebna demontaža, montaža ali zamenjava SV elementov. Naročnik ima možnost preklica zaradi nepredvidene situacije in je za preklic v naprej napovedanih del dolžan obvestiti izvajalca najmanj štiriindvajset (24) ur pred začetkom napovedanih del.</w:t>
      </w:r>
    </w:p>
    <w:p w14:paraId="24703B67" w14:textId="77777777" w:rsidR="00B91727" w:rsidRPr="00B91727" w:rsidRDefault="00B91727" w:rsidP="00B91727">
      <w:pPr>
        <w:pStyle w:val="Odstavekseznama"/>
        <w:numPr>
          <w:ilvl w:val="0"/>
          <w:numId w:val="48"/>
        </w:numPr>
        <w:contextualSpacing/>
        <w:jc w:val="both"/>
        <w:rPr>
          <w:rFonts w:ascii="Arial" w:hAnsi="Arial" w:cs="Arial"/>
          <w:sz w:val="20"/>
        </w:rPr>
      </w:pPr>
      <w:r w:rsidRPr="00B91727">
        <w:rPr>
          <w:rFonts w:ascii="Arial" w:hAnsi="Arial" w:cs="Arial"/>
          <w:sz w:val="20"/>
        </w:rPr>
        <w:t>Naročnik prevzame od izvajalca opravljeno storitev s podpisom delovnega naloga in pod pogojem, da je bilo delo (izvedena storitev) ustrezno in strokovno izvedeno ter v dogovorjeni količini.</w:t>
      </w:r>
    </w:p>
    <w:p w14:paraId="00A3A168" w14:textId="77777777" w:rsidR="00B91727" w:rsidRPr="00B91727" w:rsidRDefault="00B91727" w:rsidP="00B91727">
      <w:pPr>
        <w:pStyle w:val="Odstavekseznama"/>
        <w:numPr>
          <w:ilvl w:val="0"/>
          <w:numId w:val="48"/>
        </w:numPr>
        <w:contextualSpacing/>
        <w:jc w:val="both"/>
        <w:rPr>
          <w:rFonts w:ascii="Arial" w:hAnsi="Arial" w:cs="Arial"/>
          <w:sz w:val="20"/>
        </w:rPr>
      </w:pPr>
      <w:r w:rsidRPr="00B91727">
        <w:rPr>
          <w:rFonts w:ascii="Arial" w:hAnsi="Arial" w:cs="Arial"/>
          <w:sz w:val="20"/>
        </w:rPr>
        <w:t>Za dogovor za izvedbo napovedanih del je potrebna potrditev s strani:</w:t>
      </w:r>
    </w:p>
    <w:p w14:paraId="2073D518" w14:textId="710F7CB6" w:rsidR="00B91727" w:rsidRDefault="00B91727" w:rsidP="00B91727">
      <w:pPr>
        <w:pStyle w:val="Odstavekseznama"/>
        <w:numPr>
          <w:ilvl w:val="0"/>
          <w:numId w:val="49"/>
        </w:numPr>
        <w:jc w:val="both"/>
        <w:rPr>
          <w:rFonts w:ascii="Arial" w:hAnsi="Arial" w:cs="Arial"/>
          <w:sz w:val="20"/>
        </w:rPr>
      </w:pPr>
      <w:r w:rsidRPr="00B91727">
        <w:rPr>
          <w:rFonts w:ascii="Arial" w:hAnsi="Arial" w:cs="Arial"/>
          <w:sz w:val="20"/>
        </w:rPr>
        <w:t>kontaktn</w:t>
      </w:r>
      <w:r>
        <w:rPr>
          <w:rFonts w:ascii="Arial" w:hAnsi="Arial" w:cs="Arial"/>
          <w:sz w:val="20"/>
        </w:rPr>
        <w:t>e</w:t>
      </w:r>
      <w:r w:rsidRPr="00B91727">
        <w:rPr>
          <w:rFonts w:ascii="Arial" w:hAnsi="Arial" w:cs="Arial"/>
          <w:sz w:val="20"/>
        </w:rPr>
        <w:t xml:space="preserve"> oseb</w:t>
      </w:r>
      <w:r>
        <w:rPr>
          <w:rFonts w:ascii="Arial" w:hAnsi="Arial" w:cs="Arial"/>
          <w:sz w:val="20"/>
        </w:rPr>
        <w:t>e</w:t>
      </w:r>
      <w:r w:rsidRPr="00B91727">
        <w:rPr>
          <w:rFonts w:ascii="Arial" w:hAnsi="Arial" w:cs="Arial"/>
          <w:sz w:val="20"/>
        </w:rPr>
        <w:t xml:space="preserve"> za območje Sekcije SVTK Celje</w:t>
      </w:r>
      <w:r>
        <w:rPr>
          <w:rFonts w:ascii="Arial" w:hAnsi="Arial" w:cs="Arial"/>
          <w:sz w:val="20"/>
        </w:rPr>
        <w:t>,</w:t>
      </w:r>
    </w:p>
    <w:p w14:paraId="53969D76" w14:textId="36175ADF" w:rsidR="00B91727" w:rsidRPr="00B91727" w:rsidRDefault="00B91727" w:rsidP="00B91727">
      <w:pPr>
        <w:pStyle w:val="Odstavekseznama"/>
        <w:numPr>
          <w:ilvl w:val="0"/>
          <w:numId w:val="49"/>
        </w:numPr>
        <w:jc w:val="both"/>
        <w:rPr>
          <w:rFonts w:ascii="Arial" w:hAnsi="Arial" w:cs="Arial"/>
          <w:sz w:val="20"/>
        </w:rPr>
      </w:pPr>
      <w:r w:rsidRPr="00B91727">
        <w:rPr>
          <w:rFonts w:ascii="Arial" w:hAnsi="Arial" w:cs="Arial"/>
          <w:sz w:val="20"/>
        </w:rPr>
        <w:t>kontaktn</w:t>
      </w:r>
      <w:r>
        <w:rPr>
          <w:rFonts w:ascii="Arial" w:hAnsi="Arial" w:cs="Arial"/>
          <w:sz w:val="20"/>
        </w:rPr>
        <w:t>e</w:t>
      </w:r>
      <w:r w:rsidRPr="00B91727">
        <w:rPr>
          <w:rFonts w:ascii="Arial" w:hAnsi="Arial" w:cs="Arial"/>
          <w:sz w:val="20"/>
        </w:rPr>
        <w:t xml:space="preserve"> oseb</w:t>
      </w:r>
      <w:r>
        <w:rPr>
          <w:rFonts w:ascii="Arial" w:hAnsi="Arial" w:cs="Arial"/>
          <w:sz w:val="20"/>
        </w:rPr>
        <w:t>e</w:t>
      </w:r>
      <w:r w:rsidRPr="00B91727">
        <w:rPr>
          <w:rFonts w:ascii="Arial" w:hAnsi="Arial" w:cs="Arial"/>
          <w:sz w:val="20"/>
        </w:rPr>
        <w:t xml:space="preserve"> za območje Sekcije SVTK </w:t>
      </w:r>
      <w:r>
        <w:rPr>
          <w:rFonts w:ascii="Arial" w:hAnsi="Arial" w:cs="Arial"/>
          <w:sz w:val="20"/>
        </w:rPr>
        <w:t>Ljubljana,</w:t>
      </w:r>
    </w:p>
    <w:p w14:paraId="3905FEF2" w14:textId="0B02180B" w:rsidR="00B91727" w:rsidRPr="00B91727" w:rsidRDefault="00B91727" w:rsidP="00B91727">
      <w:pPr>
        <w:pStyle w:val="Odstavekseznama"/>
        <w:numPr>
          <w:ilvl w:val="0"/>
          <w:numId w:val="49"/>
        </w:numPr>
        <w:jc w:val="both"/>
        <w:rPr>
          <w:rFonts w:ascii="Arial" w:hAnsi="Arial" w:cs="Arial"/>
          <w:sz w:val="20"/>
        </w:rPr>
      </w:pPr>
      <w:r w:rsidRPr="00B91727">
        <w:rPr>
          <w:rFonts w:ascii="Arial" w:hAnsi="Arial" w:cs="Arial"/>
          <w:sz w:val="20"/>
        </w:rPr>
        <w:t>kontaktn</w:t>
      </w:r>
      <w:r>
        <w:rPr>
          <w:rFonts w:ascii="Arial" w:hAnsi="Arial" w:cs="Arial"/>
          <w:sz w:val="20"/>
        </w:rPr>
        <w:t>e</w:t>
      </w:r>
      <w:r w:rsidRPr="00B91727">
        <w:rPr>
          <w:rFonts w:ascii="Arial" w:hAnsi="Arial" w:cs="Arial"/>
          <w:sz w:val="20"/>
        </w:rPr>
        <w:t xml:space="preserve"> oseb</w:t>
      </w:r>
      <w:r>
        <w:rPr>
          <w:rFonts w:ascii="Arial" w:hAnsi="Arial" w:cs="Arial"/>
          <w:sz w:val="20"/>
        </w:rPr>
        <w:t>e</w:t>
      </w:r>
      <w:r w:rsidRPr="00B91727">
        <w:rPr>
          <w:rFonts w:ascii="Arial" w:hAnsi="Arial" w:cs="Arial"/>
          <w:sz w:val="20"/>
        </w:rPr>
        <w:t xml:space="preserve"> za območje Sekcije SVTK </w:t>
      </w:r>
      <w:r>
        <w:rPr>
          <w:rFonts w:ascii="Arial" w:hAnsi="Arial" w:cs="Arial"/>
          <w:sz w:val="20"/>
        </w:rPr>
        <w:t>Postojna.</w:t>
      </w:r>
    </w:p>
    <w:p w14:paraId="0D206578" w14:textId="77777777" w:rsidR="00B91727" w:rsidRPr="00DC2C88" w:rsidRDefault="00B91727" w:rsidP="00B91727">
      <w:pPr>
        <w:jc w:val="both"/>
        <w:rPr>
          <w:rFonts w:ascii="Arial" w:hAnsi="Arial" w:cs="Arial"/>
          <w:sz w:val="20"/>
          <w:szCs w:val="20"/>
        </w:rPr>
      </w:pPr>
    </w:p>
    <w:p w14:paraId="2B318ABE" w14:textId="77777777" w:rsidR="00B91727" w:rsidRDefault="00B91727" w:rsidP="00B91727">
      <w:pPr>
        <w:jc w:val="both"/>
        <w:rPr>
          <w:rFonts w:ascii="Arial" w:hAnsi="Arial" w:cs="Arial"/>
          <w:b/>
          <w:sz w:val="20"/>
          <w:szCs w:val="20"/>
        </w:rPr>
      </w:pPr>
    </w:p>
    <w:p w14:paraId="0C429D3C" w14:textId="77777777" w:rsidR="00A952B0" w:rsidRDefault="00A952B0" w:rsidP="00B91727">
      <w:pPr>
        <w:jc w:val="both"/>
        <w:rPr>
          <w:rFonts w:ascii="Arial" w:hAnsi="Arial" w:cs="Arial"/>
          <w:b/>
          <w:sz w:val="20"/>
          <w:szCs w:val="20"/>
        </w:rPr>
      </w:pPr>
    </w:p>
    <w:p w14:paraId="0C7CC9D3" w14:textId="2601B961" w:rsidR="00B91727" w:rsidRDefault="00B91727" w:rsidP="00B91727">
      <w:pPr>
        <w:jc w:val="both"/>
        <w:rPr>
          <w:rFonts w:ascii="Arial" w:hAnsi="Arial" w:cs="Arial"/>
          <w:b/>
          <w:sz w:val="20"/>
          <w:szCs w:val="20"/>
        </w:rPr>
      </w:pPr>
      <w:r w:rsidRPr="00DC2C88">
        <w:rPr>
          <w:rFonts w:ascii="Arial" w:hAnsi="Arial" w:cs="Arial"/>
          <w:b/>
          <w:sz w:val="20"/>
          <w:szCs w:val="20"/>
        </w:rPr>
        <w:t>Seznam nabora del:</w:t>
      </w:r>
    </w:p>
    <w:p w14:paraId="079A34F6" w14:textId="44DB1B12" w:rsidR="00996D95" w:rsidRDefault="00996D95" w:rsidP="0076003A">
      <w:pPr>
        <w:jc w:val="both"/>
        <w:rPr>
          <w:rFonts w:ascii="Arial" w:hAnsi="Arial" w:cs="Arial"/>
          <w:sz w:val="20"/>
          <w:szCs w:val="20"/>
          <w:lang w:eastAsia="ar-SA"/>
        </w:rPr>
      </w:pPr>
    </w:p>
    <w:tbl>
      <w:tblPr>
        <w:tblW w:w="14120" w:type="dxa"/>
        <w:tblCellMar>
          <w:left w:w="70" w:type="dxa"/>
          <w:right w:w="70" w:type="dxa"/>
        </w:tblCellMar>
        <w:tblLook w:val="04A0" w:firstRow="1" w:lastRow="0" w:firstColumn="1" w:lastColumn="0" w:noHBand="0" w:noVBand="1"/>
      </w:tblPr>
      <w:tblGrid>
        <w:gridCol w:w="531"/>
        <w:gridCol w:w="2160"/>
        <w:gridCol w:w="7940"/>
        <w:gridCol w:w="2220"/>
        <w:gridCol w:w="500"/>
        <w:gridCol w:w="860"/>
      </w:tblGrid>
      <w:tr w:rsidR="001547F1" w:rsidRPr="001547F1" w14:paraId="75DCB3FA" w14:textId="77777777" w:rsidTr="001547F1">
        <w:trPr>
          <w:trHeight w:val="640"/>
        </w:trPr>
        <w:tc>
          <w:tcPr>
            <w:tcW w:w="500" w:type="dxa"/>
            <w:tcBorders>
              <w:top w:val="single" w:sz="4" w:space="0" w:color="auto"/>
              <w:left w:val="single" w:sz="4" w:space="0" w:color="auto"/>
              <w:bottom w:val="single" w:sz="4" w:space="0" w:color="auto"/>
              <w:right w:val="single" w:sz="4" w:space="0" w:color="auto"/>
            </w:tcBorders>
            <w:vAlign w:val="center"/>
            <w:hideMark/>
          </w:tcPr>
          <w:p w14:paraId="2E308464"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Zap</w:t>
            </w:r>
            <w:proofErr w:type="spellEnd"/>
            <w:r w:rsidRPr="001547F1">
              <w:rPr>
                <w:rFonts w:ascii="Calibri" w:hAnsi="Calibri" w:cs="Calibri"/>
                <w:b/>
                <w:bCs/>
                <w:color w:val="000000"/>
                <w:sz w:val="22"/>
                <w:szCs w:val="22"/>
              </w:rPr>
              <w:t>.</w:t>
            </w:r>
            <w:r w:rsidRPr="001547F1">
              <w:rPr>
                <w:rFonts w:ascii="Calibri" w:hAnsi="Calibri" w:cs="Calibri"/>
                <w:b/>
                <w:bCs/>
                <w:color w:val="000000"/>
                <w:sz w:val="22"/>
                <w:szCs w:val="22"/>
              </w:rPr>
              <w:br/>
              <w:t>št.</w:t>
            </w:r>
          </w:p>
        </w:tc>
        <w:tc>
          <w:tcPr>
            <w:tcW w:w="2160" w:type="dxa"/>
            <w:tcBorders>
              <w:top w:val="single" w:sz="4" w:space="0" w:color="auto"/>
              <w:left w:val="nil"/>
              <w:bottom w:val="single" w:sz="4" w:space="0" w:color="auto"/>
              <w:right w:val="single" w:sz="4" w:space="0" w:color="auto"/>
            </w:tcBorders>
            <w:noWrap/>
            <w:vAlign w:val="center"/>
            <w:hideMark/>
          </w:tcPr>
          <w:p w14:paraId="1653A93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Vrsta sistema</w:t>
            </w:r>
          </w:p>
        </w:tc>
        <w:tc>
          <w:tcPr>
            <w:tcW w:w="7940" w:type="dxa"/>
            <w:tcBorders>
              <w:top w:val="single" w:sz="4" w:space="0" w:color="auto"/>
              <w:left w:val="nil"/>
              <w:bottom w:val="single" w:sz="4" w:space="0" w:color="auto"/>
              <w:right w:val="single" w:sz="4" w:space="0" w:color="auto"/>
            </w:tcBorders>
            <w:noWrap/>
            <w:vAlign w:val="center"/>
            <w:hideMark/>
          </w:tcPr>
          <w:p w14:paraId="228EDE3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Del SV/TK naprave</w:t>
            </w:r>
          </w:p>
        </w:tc>
        <w:tc>
          <w:tcPr>
            <w:tcW w:w="2220" w:type="dxa"/>
            <w:tcBorders>
              <w:top w:val="single" w:sz="4" w:space="0" w:color="auto"/>
              <w:left w:val="nil"/>
              <w:bottom w:val="single" w:sz="4" w:space="0" w:color="auto"/>
              <w:right w:val="single" w:sz="4" w:space="0" w:color="auto"/>
            </w:tcBorders>
            <w:noWrap/>
            <w:vAlign w:val="center"/>
            <w:hideMark/>
          </w:tcPr>
          <w:p w14:paraId="5DEF07B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Potrebno delo</w:t>
            </w:r>
          </w:p>
        </w:tc>
        <w:tc>
          <w:tcPr>
            <w:tcW w:w="500" w:type="dxa"/>
            <w:tcBorders>
              <w:top w:val="single" w:sz="4" w:space="0" w:color="auto"/>
              <w:left w:val="nil"/>
              <w:bottom w:val="single" w:sz="4" w:space="0" w:color="auto"/>
              <w:right w:val="single" w:sz="4" w:space="0" w:color="auto"/>
            </w:tcBorders>
            <w:noWrap/>
            <w:vAlign w:val="center"/>
            <w:hideMark/>
          </w:tcPr>
          <w:p w14:paraId="3608ED3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EM</w:t>
            </w:r>
          </w:p>
        </w:tc>
        <w:tc>
          <w:tcPr>
            <w:tcW w:w="800" w:type="dxa"/>
            <w:tcBorders>
              <w:top w:val="single" w:sz="4" w:space="0" w:color="auto"/>
              <w:left w:val="nil"/>
              <w:bottom w:val="single" w:sz="4" w:space="0" w:color="auto"/>
              <w:right w:val="single" w:sz="4" w:space="0" w:color="auto"/>
            </w:tcBorders>
            <w:noWrap/>
            <w:vAlign w:val="center"/>
            <w:hideMark/>
          </w:tcPr>
          <w:p w14:paraId="0F817E7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Količina</w:t>
            </w:r>
          </w:p>
        </w:tc>
      </w:tr>
      <w:tr w:rsidR="001547F1" w:rsidRPr="001547F1" w14:paraId="499C1A4B" w14:textId="77777777" w:rsidTr="001547F1">
        <w:trPr>
          <w:trHeight w:val="300"/>
        </w:trPr>
        <w:tc>
          <w:tcPr>
            <w:tcW w:w="2660" w:type="dxa"/>
            <w:gridSpan w:val="2"/>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2EF1727C"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ESVn</w:t>
            </w:r>
            <w:proofErr w:type="spellEnd"/>
            <w:r w:rsidRPr="001547F1">
              <w:rPr>
                <w:rFonts w:ascii="Calibri" w:hAnsi="Calibri" w:cs="Calibri"/>
                <w:b/>
                <w:bCs/>
                <w:color w:val="000000"/>
                <w:sz w:val="22"/>
                <w:szCs w:val="22"/>
              </w:rPr>
              <w:t xml:space="preserve"> Siemens</w:t>
            </w:r>
          </w:p>
        </w:tc>
        <w:tc>
          <w:tcPr>
            <w:tcW w:w="11460" w:type="dxa"/>
            <w:gridSpan w:val="4"/>
            <w:tcBorders>
              <w:top w:val="single" w:sz="4" w:space="0" w:color="auto"/>
              <w:left w:val="nil"/>
              <w:bottom w:val="single" w:sz="4" w:space="0" w:color="auto"/>
              <w:right w:val="nil"/>
            </w:tcBorders>
            <w:shd w:val="clear" w:color="000000" w:fill="E7E6E6"/>
            <w:noWrap/>
            <w:vAlign w:val="center"/>
            <w:hideMark/>
          </w:tcPr>
          <w:p w14:paraId="7FC1D1D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r>
      <w:tr w:rsidR="001547F1" w:rsidRPr="001547F1" w14:paraId="4B0EA264"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04A98C6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w:t>
            </w:r>
          </w:p>
        </w:tc>
        <w:tc>
          <w:tcPr>
            <w:tcW w:w="2160" w:type="dxa"/>
            <w:tcBorders>
              <w:top w:val="nil"/>
              <w:left w:val="nil"/>
              <w:bottom w:val="single" w:sz="4" w:space="0" w:color="auto"/>
              <w:right w:val="single" w:sz="4" w:space="0" w:color="auto"/>
            </w:tcBorders>
            <w:noWrap/>
            <w:vAlign w:val="bottom"/>
            <w:hideMark/>
          </w:tcPr>
          <w:p w14:paraId="777B5CF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2AAA05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štetja osi</w:t>
            </w:r>
          </w:p>
        </w:tc>
        <w:tc>
          <w:tcPr>
            <w:tcW w:w="2220" w:type="dxa"/>
            <w:tcBorders>
              <w:top w:val="nil"/>
              <w:left w:val="nil"/>
              <w:bottom w:val="single" w:sz="4" w:space="0" w:color="auto"/>
              <w:right w:val="single" w:sz="4" w:space="0" w:color="auto"/>
            </w:tcBorders>
            <w:noWrap/>
            <w:vAlign w:val="bottom"/>
            <w:hideMark/>
          </w:tcPr>
          <w:p w14:paraId="76D5E20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64CF7C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1C9F02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7DEAD9DA"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0B78C63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w:t>
            </w:r>
          </w:p>
        </w:tc>
        <w:tc>
          <w:tcPr>
            <w:tcW w:w="2160" w:type="dxa"/>
            <w:tcBorders>
              <w:top w:val="nil"/>
              <w:left w:val="nil"/>
              <w:bottom w:val="single" w:sz="4" w:space="0" w:color="auto"/>
              <w:right w:val="single" w:sz="4" w:space="0" w:color="auto"/>
            </w:tcBorders>
            <w:noWrap/>
            <w:vAlign w:val="bottom"/>
            <w:hideMark/>
          </w:tcPr>
          <w:p w14:paraId="33584D4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D99397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senzorja štetja osi</w:t>
            </w:r>
          </w:p>
        </w:tc>
        <w:tc>
          <w:tcPr>
            <w:tcW w:w="2220" w:type="dxa"/>
            <w:tcBorders>
              <w:top w:val="nil"/>
              <w:left w:val="nil"/>
              <w:bottom w:val="single" w:sz="4" w:space="0" w:color="auto"/>
              <w:right w:val="single" w:sz="4" w:space="0" w:color="auto"/>
            </w:tcBorders>
            <w:noWrap/>
            <w:vAlign w:val="bottom"/>
            <w:hideMark/>
          </w:tcPr>
          <w:p w14:paraId="5A3F600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C54C54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B21774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65</w:t>
            </w:r>
          </w:p>
        </w:tc>
      </w:tr>
      <w:tr w:rsidR="001547F1" w:rsidRPr="001547F1" w14:paraId="1CECAEF0"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35B47D6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w:t>
            </w:r>
          </w:p>
        </w:tc>
        <w:tc>
          <w:tcPr>
            <w:tcW w:w="2160" w:type="dxa"/>
            <w:tcBorders>
              <w:top w:val="nil"/>
              <w:left w:val="nil"/>
              <w:bottom w:val="single" w:sz="4" w:space="0" w:color="auto"/>
              <w:right w:val="single" w:sz="4" w:space="0" w:color="auto"/>
            </w:tcBorders>
            <w:noWrap/>
            <w:vAlign w:val="bottom"/>
            <w:hideMark/>
          </w:tcPr>
          <w:p w14:paraId="683B9FF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274FF3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Kretniški pogon s pritrdilno garnituro, kontrolnimi drogovi</w:t>
            </w:r>
          </w:p>
        </w:tc>
        <w:tc>
          <w:tcPr>
            <w:tcW w:w="2220" w:type="dxa"/>
            <w:tcBorders>
              <w:top w:val="nil"/>
              <w:left w:val="nil"/>
              <w:bottom w:val="single" w:sz="4" w:space="0" w:color="auto"/>
              <w:right w:val="single" w:sz="4" w:space="0" w:color="auto"/>
            </w:tcBorders>
            <w:noWrap/>
            <w:vAlign w:val="bottom"/>
            <w:hideMark/>
          </w:tcPr>
          <w:p w14:paraId="6D6F4F5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244D56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5BC1E8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4627FE71"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3EFFEB0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w:t>
            </w:r>
          </w:p>
        </w:tc>
        <w:tc>
          <w:tcPr>
            <w:tcW w:w="2160" w:type="dxa"/>
            <w:tcBorders>
              <w:top w:val="nil"/>
              <w:left w:val="nil"/>
              <w:bottom w:val="single" w:sz="4" w:space="0" w:color="auto"/>
              <w:right w:val="single" w:sz="4" w:space="0" w:color="auto"/>
            </w:tcBorders>
            <w:noWrap/>
            <w:vAlign w:val="bottom"/>
            <w:hideMark/>
          </w:tcPr>
          <w:p w14:paraId="7AE7599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864894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kretniškega pogona</w:t>
            </w:r>
          </w:p>
        </w:tc>
        <w:tc>
          <w:tcPr>
            <w:tcW w:w="2220" w:type="dxa"/>
            <w:tcBorders>
              <w:top w:val="nil"/>
              <w:left w:val="nil"/>
              <w:bottom w:val="single" w:sz="4" w:space="0" w:color="auto"/>
              <w:right w:val="single" w:sz="4" w:space="0" w:color="auto"/>
            </w:tcBorders>
            <w:noWrap/>
            <w:vAlign w:val="bottom"/>
            <w:hideMark/>
          </w:tcPr>
          <w:p w14:paraId="63F2AAF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F96184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C2E455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7D582DDF"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0759000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w:t>
            </w:r>
          </w:p>
        </w:tc>
        <w:tc>
          <w:tcPr>
            <w:tcW w:w="2160" w:type="dxa"/>
            <w:tcBorders>
              <w:top w:val="nil"/>
              <w:left w:val="nil"/>
              <w:bottom w:val="single" w:sz="4" w:space="0" w:color="auto"/>
              <w:right w:val="single" w:sz="4" w:space="0" w:color="auto"/>
            </w:tcBorders>
            <w:noWrap/>
            <w:vAlign w:val="bottom"/>
            <w:hideMark/>
          </w:tcPr>
          <w:p w14:paraId="7C63EC1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065AB8A"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Raztirnik</w:t>
            </w:r>
            <w:proofErr w:type="spellEnd"/>
            <w:r w:rsidRPr="001547F1">
              <w:rPr>
                <w:rFonts w:ascii="Calibri" w:hAnsi="Calibri" w:cs="Calibri"/>
                <w:color w:val="000000"/>
                <w:sz w:val="22"/>
                <w:szCs w:val="22"/>
              </w:rPr>
              <w:t>, pogon s pritrdilno garnituro, kontrolnimi drogovi</w:t>
            </w:r>
          </w:p>
        </w:tc>
        <w:tc>
          <w:tcPr>
            <w:tcW w:w="2220" w:type="dxa"/>
            <w:tcBorders>
              <w:top w:val="nil"/>
              <w:left w:val="nil"/>
              <w:bottom w:val="single" w:sz="4" w:space="0" w:color="auto"/>
              <w:right w:val="single" w:sz="4" w:space="0" w:color="auto"/>
            </w:tcBorders>
            <w:noWrap/>
            <w:vAlign w:val="bottom"/>
            <w:hideMark/>
          </w:tcPr>
          <w:p w14:paraId="77729DF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3237FA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3E4D8A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30</w:t>
            </w:r>
          </w:p>
        </w:tc>
      </w:tr>
      <w:tr w:rsidR="001547F1" w:rsidRPr="001547F1" w14:paraId="02CE38F3"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3AE4C57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w:t>
            </w:r>
          </w:p>
        </w:tc>
        <w:tc>
          <w:tcPr>
            <w:tcW w:w="2160" w:type="dxa"/>
            <w:tcBorders>
              <w:top w:val="nil"/>
              <w:left w:val="nil"/>
              <w:bottom w:val="single" w:sz="4" w:space="0" w:color="auto"/>
              <w:right w:val="single" w:sz="4" w:space="0" w:color="auto"/>
            </w:tcBorders>
            <w:noWrap/>
            <w:vAlign w:val="bottom"/>
            <w:hideMark/>
          </w:tcPr>
          <w:p w14:paraId="7578C59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5411DC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w:t>
            </w:r>
            <w:proofErr w:type="spellStart"/>
            <w:r w:rsidRPr="001547F1">
              <w:rPr>
                <w:rFonts w:ascii="Calibri" w:hAnsi="Calibri" w:cs="Calibri"/>
                <w:color w:val="000000"/>
                <w:sz w:val="22"/>
                <w:szCs w:val="22"/>
              </w:rPr>
              <w:t>raztirnika</w:t>
            </w:r>
            <w:proofErr w:type="spellEnd"/>
          </w:p>
        </w:tc>
        <w:tc>
          <w:tcPr>
            <w:tcW w:w="2220" w:type="dxa"/>
            <w:tcBorders>
              <w:top w:val="nil"/>
              <w:left w:val="nil"/>
              <w:bottom w:val="single" w:sz="4" w:space="0" w:color="auto"/>
              <w:right w:val="single" w:sz="4" w:space="0" w:color="auto"/>
            </w:tcBorders>
            <w:noWrap/>
            <w:vAlign w:val="bottom"/>
            <w:hideMark/>
          </w:tcPr>
          <w:p w14:paraId="1E1F3E2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FA0D54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82306F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30</w:t>
            </w:r>
          </w:p>
        </w:tc>
      </w:tr>
      <w:tr w:rsidR="001547F1" w:rsidRPr="001547F1" w14:paraId="20B1AA42"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3C6B7D3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w:t>
            </w:r>
          </w:p>
        </w:tc>
        <w:tc>
          <w:tcPr>
            <w:tcW w:w="2160" w:type="dxa"/>
            <w:tcBorders>
              <w:top w:val="nil"/>
              <w:left w:val="nil"/>
              <w:bottom w:val="single" w:sz="4" w:space="0" w:color="auto"/>
              <w:right w:val="single" w:sz="4" w:space="0" w:color="auto"/>
            </w:tcBorders>
            <w:noWrap/>
            <w:vAlign w:val="bottom"/>
            <w:hideMark/>
          </w:tcPr>
          <w:p w14:paraId="02B0B1D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FA3F27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ASN naprava</w:t>
            </w:r>
          </w:p>
        </w:tc>
        <w:tc>
          <w:tcPr>
            <w:tcW w:w="2220" w:type="dxa"/>
            <w:tcBorders>
              <w:top w:val="nil"/>
              <w:left w:val="nil"/>
              <w:bottom w:val="single" w:sz="4" w:space="0" w:color="auto"/>
              <w:right w:val="single" w:sz="4" w:space="0" w:color="auto"/>
            </w:tcBorders>
            <w:noWrap/>
            <w:vAlign w:val="bottom"/>
            <w:hideMark/>
          </w:tcPr>
          <w:p w14:paraId="5F9A1CF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36554C9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1687DE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0DDAD3E2"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5ADD5C1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w:t>
            </w:r>
          </w:p>
        </w:tc>
        <w:tc>
          <w:tcPr>
            <w:tcW w:w="2160" w:type="dxa"/>
            <w:tcBorders>
              <w:top w:val="nil"/>
              <w:left w:val="nil"/>
              <w:bottom w:val="single" w:sz="4" w:space="0" w:color="auto"/>
              <w:right w:val="single" w:sz="4" w:space="0" w:color="auto"/>
            </w:tcBorders>
            <w:noWrap/>
            <w:vAlign w:val="bottom"/>
            <w:hideMark/>
          </w:tcPr>
          <w:p w14:paraId="79222FC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F90235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ASN naprave</w:t>
            </w:r>
          </w:p>
        </w:tc>
        <w:tc>
          <w:tcPr>
            <w:tcW w:w="2220" w:type="dxa"/>
            <w:tcBorders>
              <w:top w:val="nil"/>
              <w:left w:val="nil"/>
              <w:bottom w:val="single" w:sz="4" w:space="0" w:color="auto"/>
              <w:right w:val="single" w:sz="4" w:space="0" w:color="auto"/>
            </w:tcBorders>
            <w:noWrap/>
            <w:vAlign w:val="bottom"/>
            <w:hideMark/>
          </w:tcPr>
          <w:p w14:paraId="47A7801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FEAC06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BE3665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4776177A"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1EFF2D5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w:t>
            </w:r>
          </w:p>
        </w:tc>
        <w:tc>
          <w:tcPr>
            <w:tcW w:w="2160" w:type="dxa"/>
            <w:tcBorders>
              <w:top w:val="nil"/>
              <w:left w:val="nil"/>
              <w:bottom w:val="single" w:sz="4" w:space="0" w:color="auto"/>
              <w:right w:val="single" w:sz="4" w:space="0" w:color="auto"/>
            </w:tcBorders>
            <w:noWrap/>
            <w:vAlign w:val="bottom"/>
            <w:hideMark/>
          </w:tcPr>
          <w:p w14:paraId="3E7B2AD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627317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lesenem pragu</w:t>
            </w:r>
          </w:p>
        </w:tc>
        <w:tc>
          <w:tcPr>
            <w:tcW w:w="2220" w:type="dxa"/>
            <w:tcBorders>
              <w:top w:val="nil"/>
              <w:left w:val="nil"/>
              <w:bottom w:val="single" w:sz="4" w:space="0" w:color="auto"/>
              <w:right w:val="single" w:sz="4" w:space="0" w:color="auto"/>
            </w:tcBorders>
            <w:noWrap/>
            <w:vAlign w:val="bottom"/>
            <w:hideMark/>
          </w:tcPr>
          <w:p w14:paraId="78A1F81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8B6DA2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9DCD22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78B5401A"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186F74D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w:t>
            </w:r>
          </w:p>
        </w:tc>
        <w:tc>
          <w:tcPr>
            <w:tcW w:w="2160" w:type="dxa"/>
            <w:tcBorders>
              <w:top w:val="nil"/>
              <w:left w:val="nil"/>
              <w:bottom w:val="single" w:sz="4" w:space="0" w:color="auto"/>
              <w:right w:val="single" w:sz="4" w:space="0" w:color="auto"/>
            </w:tcBorders>
            <w:noWrap/>
            <w:vAlign w:val="bottom"/>
            <w:hideMark/>
          </w:tcPr>
          <w:p w14:paraId="06E24DE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2D42D3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betonskem pragu</w:t>
            </w:r>
          </w:p>
        </w:tc>
        <w:tc>
          <w:tcPr>
            <w:tcW w:w="2220" w:type="dxa"/>
            <w:tcBorders>
              <w:top w:val="nil"/>
              <w:left w:val="nil"/>
              <w:bottom w:val="single" w:sz="4" w:space="0" w:color="auto"/>
              <w:right w:val="single" w:sz="4" w:space="0" w:color="auto"/>
            </w:tcBorders>
            <w:noWrap/>
            <w:vAlign w:val="bottom"/>
            <w:hideMark/>
          </w:tcPr>
          <w:p w14:paraId="10D6EEE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0979A3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303ED5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06D1336E"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5C691E7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w:t>
            </w:r>
          </w:p>
        </w:tc>
        <w:tc>
          <w:tcPr>
            <w:tcW w:w="2160" w:type="dxa"/>
            <w:tcBorders>
              <w:top w:val="nil"/>
              <w:left w:val="nil"/>
              <w:bottom w:val="single" w:sz="4" w:space="0" w:color="auto"/>
              <w:right w:val="single" w:sz="4" w:space="0" w:color="auto"/>
            </w:tcBorders>
            <w:noWrap/>
            <w:vAlign w:val="bottom"/>
            <w:hideMark/>
          </w:tcPr>
          <w:p w14:paraId="47C22F7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FA3D49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ETCS </w:t>
            </w:r>
            <w:proofErr w:type="spellStart"/>
            <w:r w:rsidRPr="001547F1">
              <w:rPr>
                <w:rFonts w:ascii="Calibri" w:hAnsi="Calibri" w:cs="Calibri"/>
                <w:color w:val="000000"/>
                <w:sz w:val="22"/>
                <w:szCs w:val="22"/>
              </w:rPr>
              <w:t>balize</w:t>
            </w:r>
            <w:proofErr w:type="spellEnd"/>
          </w:p>
        </w:tc>
        <w:tc>
          <w:tcPr>
            <w:tcW w:w="2220" w:type="dxa"/>
            <w:tcBorders>
              <w:top w:val="nil"/>
              <w:left w:val="nil"/>
              <w:bottom w:val="single" w:sz="4" w:space="0" w:color="auto"/>
              <w:right w:val="single" w:sz="4" w:space="0" w:color="auto"/>
            </w:tcBorders>
            <w:noWrap/>
            <w:vAlign w:val="bottom"/>
            <w:hideMark/>
          </w:tcPr>
          <w:p w14:paraId="4B1EFE4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F0D621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F7857E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25D998AE"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22AEB5C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w:t>
            </w:r>
          </w:p>
        </w:tc>
        <w:tc>
          <w:tcPr>
            <w:tcW w:w="2160" w:type="dxa"/>
            <w:tcBorders>
              <w:top w:val="nil"/>
              <w:left w:val="nil"/>
              <w:bottom w:val="single" w:sz="4" w:space="0" w:color="auto"/>
              <w:right w:val="single" w:sz="4" w:space="0" w:color="auto"/>
            </w:tcBorders>
            <w:noWrap/>
            <w:vAlign w:val="bottom"/>
            <w:hideMark/>
          </w:tcPr>
          <w:p w14:paraId="237FD98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AC8C1C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signala</w:t>
            </w:r>
          </w:p>
        </w:tc>
        <w:tc>
          <w:tcPr>
            <w:tcW w:w="2220" w:type="dxa"/>
            <w:tcBorders>
              <w:top w:val="nil"/>
              <w:left w:val="nil"/>
              <w:bottom w:val="single" w:sz="4" w:space="0" w:color="auto"/>
              <w:right w:val="single" w:sz="4" w:space="0" w:color="auto"/>
            </w:tcBorders>
            <w:noWrap/>
            <w:vAlign w:val="bottom"/>
            <w:hideMark/>
          </w:tcPr>
          <w:p w14:paraId="02BF79F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6B6BDE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B9FA06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4E3CE2C4"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27C30CD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w:t>
            </w:r>
          </w:p>
        </w:tc>
        <w:tc>
          <w:tcPr>
            <w:tcW w:w="2160" w:type="dxa"/>
            <w:tcBorders>
              <w:top w:val="nil"/>
              <w:left w:val="nil"/>
              <w:bottom w:val="single" w:sz="4" w:space="0" w:color="auto"/>
              <w:right w:val="single" w:sz="4" w:space="0" w:color="auto"/>
            </w:tcBorders>
            <w:noWrap/>
            <w:vAlign w:val="bottom"/>
            <w:hideMark/>
          </w:tcPr>
          <w:p w14:paraId="00CF4F3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C1F6D7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 signalno glavo in stojiščem</w:t>
            </w:r>
          </w:p>
        </w:tc>
        <w:tc>
          <w:tcPr>
            <w:tcW w:w="2220" w:type="dxa"/>
            <w:tcBorders>
              <w:top w:val="nil"/>
              <w:left w:val="nil"/>
              <w:bottom w:val="single" w:sz="4" w:space="0" w:color="auto"/>
              <w:right w:val="single" w:sz="4" w:space="0" w:color="auto"/>
            </w:tcBorders>
            <w:noWrap/>
            <w:vAlign w:val="bottom"/>
            <w:hideMark/>
          </w:tcPr>
          <w:p w14:paraId="4CB6C34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A6DACF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C907DF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4645E7D5"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10D44D0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w:t>
            </w:r>
          </w:p>
        </w:tc>
        <w:tc>
          <w:tcPr>
            <w:tcW w:w="2160" w:type="dxa"/>
            <w:tcBorders>
              <w:top w:val="nil"/>
              <w:left w:val="nil"/>
              <w:bottom w:val="single" w:sz="4" w:space="0" w:color="auto"/>
              <w:right w:val="single" w:sz="4" w:space="0" w:color="auto"/>
            </w:tcBorders>
            <w:noWrap/>
            <w:vAlign w:val="bottom"/>
            <w:hideMark/>
          </w:tcPr>
          <w:p w14:paraId="3B9CA90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40CC84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mejnega tirnega signala (MTS), </w:t>
            </w:r>
            <w:proofErr w:type="spellStart"/>
            <w:r w:rsidRPr="001547F1">
              <w:rPr>
                <w:rFonts w:ascii="Calibri" w:hAnsi="Calibri" w:cs="Calibri"/>
                <w:color w:val="000000"/>
                <w:sz w:val="22"/>
                <w:szCs w:val="22"/>
              </w:rPr>
              <w:t>predsignala</w:t>
            </w:r>
            <w:proofErr w:type="spellEnd"/>
          </w:p>
        </w:tc>
        <w:tc>
          <w:tcPr>
            <w:tcW w:w="2220" w:type="dxa"/>
            <w:tcBorders>
              <w:top w:val="nil"/>
              <w:left w:val="nil"/>
              <w:bottom w:val="single" w:sz="4" w:space="0" w:color="auto"/>
              <w:right w:val="single" w:sz="4" w:space="0" w:color="auto"/>
            </w:tcBorders>
            <w:noWrap/>
            <w:vAlign w:val="bottom"/>
            <w:hideMark/>
          </w:tcPr>
          <w:p w14:paraId="796B629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7B23A2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B6E01B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521E7B8B"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02DBC28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w:t>
            </w:r>
          </w:p>
        </w:tc>
        <w:tc>
          <w:tcPr>
            <w:tcW w:w="2160" w:type="dxa"/>
            <w:tcBorders>
              <w:top w:val="nil"/>
              <w:left w:val="nil"/>
              <w:bottom w:val="single" w:sz="4" w:space="0" w:color="auto"/>
              <w:right w:val="single" w:sz="4" w:space="0" w:color="auto"/>
            </w:tcBorders>
            <w:noWrap/>
            <w:vAlign w:val="bottom"/>
            <w:hideMark/>
          </w:tcPr>
          <w:p w14:paraId="43C1867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2502E2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mejnega tirnega signala (MTS), </w:t>
            </w:r>
            <w:proofErr w:type="spellStart"/>
            <w:r w:rsidRPr="001547F1">
              <w:rPr>
                <w:rFonts w:ascii="Calibri" w:hAnsi="Calibri" w:cs="Calibri"/>
                <w:color w:val="000000"/>
                <w:sz w:val="22"/>
                <w:szCs w:val="22"/>
              </w:rPr>
              <w:t>predsignala</w:t>
            </w:r>
            <w:proofErr w:type="spellEnd"/>
            <w:r w:rsidRPr="001547F1">
              <w:rPr>
                <w:rFonts w:ascii="Calibri" w:hAnsi="Calibri" w:cs="Calibri"/>
                <w:color w:val="000000"/>
                <w:sz w:val="22"/>
                <w:szCs w:val="22"/>
              </w:rPr>
              <w:t xml:space="preserve"> s signalno glavo in stojiščem</w:t>
            </w:r>
          </w:p>
        </w:tc>
        <w:tc>
          <w:tcPr>
            <w:tcW w:w="2220" w:type="dxa"/>
            <w:tcBorders>
              <w:top w:val="nil"/>
              <w:left w:val="nil"/>
              <w:bottom w:val="single" w:sz="4" w:space="0" w:color="auto"/>
              <w:right w:val="single" w:sz="4" w:space="0" w:color="auto"/>
            </w:tcBorders>
            <w:noWrap/>
            <w:vAlign w:val="bottom"/>
            <w:hideMark/>
          </w:tcPr>
          <w:p w14:paraId="0907F52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15572D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622DA5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6FF68512"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767651B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w:t>
            </w:r>
          </w:p>
        </w:tc>
        <w:tc>
          <w:tcPr>
            <w:tcW w:w="2160" w:type="dxa"/>
            <w:tcBorders>
              <w:top w:val="nil"/>
              <w:left w:val="nil"/>
              <w:bottom w:val="single" w:sz="4" w:space="0" w:color="auto"/>
              <w:right w:val="single" w:sz="4" w:space="0" w:color="auto"/>
            </w:tcBorders>
            <w:noWrap/>
            <w:vAlign w:val="bottom"/>
            <w:hideMark/>
          </w:tcPr>
          <w:p w14:paraId="3429F1F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834366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Signalna omara</w:t>
            </w:r>
          </w:p>
        </w:tc>
        <w:tc>
          <w:tcPr>
            <w:tcW w:w="2220" w:type="dxa"/>
            <w:tcBorders>
              <w:top w:val="nil"/>
              <w:left w:val="nil"/>
              <w:bottom w:val="single" w:sz="4" w:space="0" w:color="auto"/>
              <w:right w:val="single" w:sz="4" w:space="0" w:color="auto"/>
            </w:tcBorders>
            <w:noWrap/>
            <w:vAlign w:val="bottom"/>
            <w:hideMark/>
          </w:tcPr>
          <w:p w14:paraId="16188EB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7281F9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951535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683B6172"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5F5BEF49"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w:t>
            </w:r>
          </w:p>
        </w:tc>
        <w:tc>
          <w:tcPr>
            <w:tcW w:w="2160" w:type="dxa"/>
            <w:tcBorders>
              <w:top w:val="nil"/>
              <w:left w:val="nil"/>
              <w:bottom w:val="single" w:sz="4" w:space="0" w:color="auto"/>
              <w:right w:val="single" w:sz="4" w:space="0" w:color="auto"/>
            </w:tcBorders>
            <w:noWrap/>
            <w:vAlign w:val="bottom"/>
            <w:hideMark/>
          </w:tcPr>
          <w:p w14:paraId="64F7A52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B8796A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omara ETCS</w:t>
            </w:r>
          </w:p>
        </w:tc>
        <w:tc>
          <w:tcPr>
            <w:tcW w:w="2220" w:type="dxa"/>
            <w:tcBorders>
              <w:top w:val="nil"/>
              <w:left w:val="nil"/>
              <w:bottom w:val="single" w:sz="4" w:space="0" w:color="auto"/>
              <w:right w:val="single" w:sz="4" w:space="0" w:color="auto"/>
            </w:tcBorders>
            <w:noWrap/>
            <w:vAlign w:val="bottom"/>
            <w:hideMark/>
          </w:tcPr>
          <w:p w14:paraId="6BAB0AB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BC7C37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9A3492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0CE00F92"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4916364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18</w:t>
            </w:r>
          </w:p>
        </w:tc>
        <w:tc>
          <w:tcPr>
            <w:tcW w:w="2160" w:type="dxa"/>
            <w:tcBorders>
              <w:top w:val="nil"/>
              <w:left w:val="nil"/>
              <w:bottom w:val="single" w:sz="4" w:space="0" w:color="auto"/>
              <w:right w:val="single" w:sz="4" w:space="0" w:color="auto"/>
            </w:tcBorders>
            <w:noWrap/>
            <w:vAlign w:val="bottom"/>
            <w:hideMark/>
          </w:tcPr>
          <w:p w14:paraId="742DB9F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943B64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Temelj premikalnega signala</w:t>
            </w:r>
          </w:p>
        </w:tc>
        <w:tc>
          <w:tcPr>
            <w:tcW w:w="2220" w:type="dxa"/>
            <w:tcBorders>
              <w:top w:val="nil"/>
              <w:left w:val="nil"/>
              <w:bottom w:val="single" w:sz="4" w:space="0" w:color="auto"/>
              <w:right w:val="single" w:sz="4" w:space="0" w:color="auto"/>
            </w:tcBorders>
            <w:noWrap/>
            <w:vAlign w:val="bottom"/>
            <w:hideMark/>
          </w:tcPr>
          <w:p w14:paraId="55B3DC1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010321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85E188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1004E796"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0AC218A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19</w:t>
            </w:r>
          </w:p>
        </w:tc>
        <w:tc>
          <w:tcPr>
            <w:tcW w:w="2160" w:type="dxa"/>
            <w:tcBorders>
              <w:top w:val="nil"/>
              <w:left w:val="nil"/>
              <w:bottom w:val="single" w:sz="4" w:space="0" w:color="auto"/>
              <w:right w:val="single" w:sz="4" w:space="0" w:color="auto"/>
            </w:tcBorders>
            <w:noWrap/>
            <w:vAlign w:val="bottom"/>
            <w:hideMark/>
          </w:tcPr>
          <w:p w14:paraId="5339670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C31A07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Premikalni signal</w:t>
            </w:r>
          </w:p>
        </w:tc>
        <w:tc>
          <w:tcPr>
            <w:tcW w:w="2220" w:type="dxa"/>
            <w:tcBorders>
              <w:top w:val="nil"/>
              <w:left w:val="nil"/>
              <w:bottom w:val="single" w:sz="4" w:space="0" w:color="auto"/>
              <w:right w:val="single" w:sz="4" w:space="0" w:color="auto"/>
            </w:tcBorders>
            <w:noWrap/>
            <w:vAlign w:val="bottom"/>
            <w:hideMark/>
          </w:tcPr>
          <w:p w14:paraId="76E63F9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A2334F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3B3B3C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5F773371"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2735167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20</w:t>
            </w:r>
          </w:p>
        </w:tc>
        <w:tc>
          <w:tcPr>
            <w:tcW w:w="2160" w:type="dxa"/>
            <w:tcBorders>
              <w:top w:val="nil"/>
              <w:left w:val="nil"/>
              <w:bottom w:val="single" w:sz="4" w:space="0" w:color="auto"/>
              <w:right w:val="single" w:sz="4" w:space="0" w:color="auto"/>
            </w:tcBorders>
            <w:noWrap/>
            <w:vAlign w:val="bottom"/>
            <w:hideMark/>
          </w:tcPr>
          <w:p w14:paraId="3AACD80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13E8993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grelci</w:t>
            </w:r>
          </w:p>
        </w:tc>
        <w:tc>
          <w:tcPr>
            <w:tcW w:w="2220" w:type="dxa"/>
            <w:tcBorders>
              <w:top w:val="nil"/>
              <w:left w:val="single" w:sz="4" w:space="0" w:color="auto"/>
              <w:bottom w:val="single" w:sz="4" w:space="0" w:color="auto"/>
              <w:right w:val="single" w:sz="4" w:space="0" w:color="auto"/>
            </w:tcBorders>
            <w:noWrap/>
            <w:vAlign w:val="bottom"/>
            <w:hideMark/>
          </w:tcPr>
          <w:p w14:paraId="5D4A21C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FFDB5F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33B92B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5A6D9BBB"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7AFD572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21</w:t>
            </w:r>
          </w:p>
        </w:tc>
        <w:tc>
          <w:tcPr>
            <w:tcW w:w="2160" w:type="dxa"/>
            <w:tcBorders>
              <w:top w:val="nil"/>
              <w:left w:val="nil"/>
              <w:bottom w:val="single" w:sz="4" w:space="0" w:color="auto"/>
              <w:right w:val="single" w:sz="4" w:space="0" w:color="auto"/>
            </w:tcBorders>
            <w:noWrap/>
            <w:vAlign w:val="bottom"/>
            <w:hideMark/>
          </w:tcPr>
          <w:p w14:paraId="640582F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427DBA5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TPO</w:t>
            </w:r>
          </w:p>
        </w:tc>
        <w:tc>
          <w:tcPr>
            <w:tcW w:w="2220" w:type="dxa"/>
            <w:tcBorders>
              <w:top w:val="nil"/>
              <w:left w:val="single" w:sz="4" w:space="0" w:color="auto"/>
              <w:bottom w:val="single" w:sz="4" w:space="0" w:color="auto"/>
              <w:right w:val="single" w:sz="4" w:space="0" w:color="auto"/>
            </w:tcBorders>
            <w:noWrap/>
            <w:vAlign w:val="bottom"/>
            <w:hideMark/>
          </w:tcPr>
          <w:p w14:paraId="6C632E9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33FF488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38E054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792DB0B7" w14:textId="77777777" w:rsidTr="001547F1">
        <w:trPr>
          <w:trHeight w:val="300"/>
        </w:trPr>
        <w:tc>
          <w:tcPr>
            <w:tcW w:w="500" w:type="dxa"/>
            <w:tcBorders>
              <w:top w:val="nil"/>
              <w:left w:val="single" w:sz="4" w:space="0" w:color="auto"/>
              <w:bottom w:val="single" w:sz="4" w:space="0" w:color="auto"/>
              <w:right w:val="single" w:sz="4" w:space="0" w:color="auto"/>
            </w:tcBorders>
            <w:noWrap/>
            <w:vAlign w:val="bottom"/>
            <w:hideMark/>
          </w:tcPr>
          <w:p w14:paraId="39FC497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22</w:t>
            </w:r>
          </w:p>
        </w:tc>
        <w:tc>
          <w:tcPr>
            <w:tcW w:w="2160" w:type="dxa"/>
            <w:tcBorders>
              <w:top w:val="nil"/>
              <w:left w:val="nil"/>
              <w:bottom w:val="single" w:sz="4" w:space="0" w:color="auto"/>
              <w:right w:val="single" w:sz="4" w:space="0" w:color="auto"/>
            </w:tcBorders>
            <w:noWrap/>
            <w:vAlign w:val="bottom"/>
            <w:hideMark/>
          </w:tcPr>
          <w:p w14:paraId="1E9A859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902B56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odstranjevanje gramozne grede za ponovno montažo (0,02 m³)</w:t>
            </w:r>
          </w:p>
        </w:tc>
        <w:tc>
          <w:tcPr>
            <w:tcW w:w="2220" w:type="dxa"/>
            <w:tcBorders>
              <w:top w:val="nil"/>
              <w:left w:val="nil"/>
              <w:bottom w:val="single" w:sz="4" w:space="0" w:color="auto"/>
              <w:right w:val="single" w:sz="4" w:space="0" w:color="auto"/>
            </w:tcBorders>
            <w:noWrap/>
            <w:vAlign w:val="bottom"/>
            <w:hideMark/>
          </w:tcPr>
          <w:p w14:paraId="67F65DA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kopanje</w:t>
            </w:r>
          </w:p>
        </w:tc>
        <w:tc>
          <w:tcPr>
            <w:tcW w:w="500" w:type="dxa"/>
            <w:tcBorders>
              <w:top w:val="nil"/>
              <w:left w:val="nil"/>
              <w:bottom w:val="single" w:sz="4" w:space="0" w:color="auto"/>
              <w:right w:val="single" w:sz="4" w:space="0" w:color="auto"/>
            </w:tcBorders>
            <w:noWrap/>
            <w:vAlign w:val="bottom"/>
            <w:hideMark/>
          </w:tcPr>
          <w:p w14:paraId="7173A7B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CF5B50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19527ABA" w14:textId="77777777" w:rsidTr="001547F1">
        <w:trPr>
          <w:trHeight w:val="640"/>
        </w:trPr>
        <w:tc>
          <w:tcPr>
            <w:tcW w:w="500" w:type="dxa"/>
            <w:tcBorders>
              <w:top w:val="nil"/>
              <w:left w:val="single" w:sz="4" w:space="0" w:color="auto"/>
              <w:bottom w:val="single" w:sz="4" w:space="0" w:color="auto"/>
              <w:right w:val="single" w:sz="4" w:space="0" w:color="auto"/>
            </w:tcBorders>
            <w:vAlign w:val="center"/>
            <w:hideMark/>
          </w:tcPr>
          <w:p w14:paraId="68E15616"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lastRenderedPageBreak/>
              <w:t>Zap</w:t>
            </w:r>
            <w:proofErr w:type="spellEnd"/>
            <w:r w:rsidRPr="001547F1">
              <w:rPr>
                <w:rFonts w:ascii="Calibri" w:hAnsi="Calibri" w:cs="Calibri"/>
                <w:b/>
                <w:bCs/>
                <w:color w:val="000000"/>
                <w:sz w:val="22"/>
                <w:szCs w:val="22"/>
              </w:rPr>
              <w:t>.</w:t>
            </w:r>
            <w:r w:rsidRPr="001547F1">
              <w:rPr>
                <w:rFonts w:ascii="Calibri" w:hAnsi="Calibri" w:cs="Calibri"/>
                <w:b/>
                <w:bCs/>
                <w:color w:val="000000"/>
                <w:sz w:val="22"/>
                <w:szCs w:val="22"/>
              </w:rPr>
              <w:br/>
              <w:t>št.</w:t>
            </w:r>
          </w:p>
        </w:tc>
        <w:tc>
          <w:tcPr>
            <w:tcW w:w="2160" w:type="dxa"/>
            <w:tcBorders>
              <w:top w:val="nil"/>
              <w:left w:val="nil"/>
              <w:bottom w:val="single" w:sz="4" w:space="0" w:color="auto"/>
              <w:right w:val="single" w:sz="4" w:space="0" w:color="auto"/>
            </w:tcBorders>
            <w:noWrap/>
            <w:vAlign w:val="center"/>
            <w:hideMark/>
          </w:tcPr>
          <w:p w14:paraId="27B082B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Vrsta sistema</w:t>
            </w:r>
          </w:p>
        </w:tc>
        <w:tc>
          <w:tcPr>
            <w:tcW w:w="7940" w:type="dxa"/>
            <w:tcBorders>
              <w:top w:val="nil"/>
              <w:left w:val="nil"/>
              <w:bottom w:val="single" w:sz="4" w:space="0" w:color="auto"/>
              <w:right w:val="single" w:sz="4" w:space="0" w:color="auto"/>
            </w:tcBorders>
            <w:noWrap/>
            <w:vAlign w:val="center"/>
            <w:hideMark/>
          </w:tcPr>
          <w:p w14:paraId="3992FEC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Del SV/TK naprave</w:t>
            </w:r>
          </w:p>
        </w:tc>
        <w:tc>
          <w:tcPr>
            <w:tcW w:w="2220" w:type="dxa"/>
            <w:tcBorders>
              <w:top w:val="nil"/>
              <w:left w:val="nil"/>
              <w:bottom w:val="single" w:sz="4" w:space="0" w:color="auto"/>
              <w:right w:val="single" w:sz="4" w:space="0" w:color="auto"/>
            </w:tcBorders>
            <w:noWrap/>
            <w:vAlign w:val="center"/>
            <w:hideMark/>
          </w:tcPr>
          <w:p w14:paraId="57449B1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Potrebno delo</w:t>
            </w:r>
          </w:p>
        </w:tc>
        <w:tc>
          <w:tcPr>
            <w:tcW w:w="500" w:type="dxa"/>
            <w:tcBorders>
              <w:top w:val="nil"/>
              <w:left w:val="nil"/>
              <w:bottom w:val="single" w:sz="4" w:space="0" w:color="auto"/>
              <w:right w:val="single" w:sz="4" w:space="0" w:color="auto"/>
            </w:tcBorders>
            <w:noWrap/>
            <w:vAlign w:val="center"/>
            <w:hideMark/>
          </w:tcPr>
          <w:p w14:paraId="7DFDAA4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EM</w:t>
            </w:r>
          </w:p>
        </w:tc>
        <w:tc>
          <w:tcPr>
            <w:tcW w:w="800" w:type="dxa"/>
            <w:tcBorders>
              <w:top w:val="nil"/>
              <w:left w:val="nil"/>
              <w:bottom w:val="single" w:sz="4" w:space="0" w:color="auto"/>
              <w:right w:val="single" w:sz="4" w:space="0" w:color="auto"/>
            </w:tcBorders>
            <w:noWrap/>
            <w:vAlign w:val="center"/>
            <w:hideMark/>
          </w:tcPr>
          <w:p w14:paraId="077B1E9F"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Količina</w:t>
            </w:r>
          </w:p>
        </w:tc>
      </w:tr>
      <w:tr w:rsidR="001547F1" w:rsidRPr="001547F1" w14:paraId="71106A49" w14:textId="77777777" w:rsidTr="001547F1">
        <w:trPr>
          <w:trHeight w:val="300"/>
        </w:trPr>
        <w:tc>
          <w:tcPr>
            <w:tcW w:w="2660" w:type="dxa"/>
            <w:gridSpan w:val="2"/>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0C3AF78F"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ESVn</w:t>
            </w:r>
            <w:proofErr w:type="spellEnd"/>
            <w:r w:rsidRPr="001547F1">
              <w:rPr>
                <w:rFonts w:ascii="Calibri" w:hAnsi="Calibri" w:cs="Calibri"/>
                <w:b/>
                <w:bCs/>
                <w:color w:val="000000"/>
                <w:sz w:val="22"/>
                <w:szCs w:val="22"/>
              </w:rPr>
              <w:t xml:space="preserve"> </w:t>
            </w:r>
            <w:proofErr w:type="spellStart"/>
            <w:r w:rsidRPr="001547F1">
              <w:rPr>
                <w:rFonts w:ascii="Calibri" w:hAnsi="Calibri" w:cs="Calibri"/>
                <w:b/>
                <w:bCs/>
                <w:color w:val="000000"/>
                <w:sz w:val="22"/>
                <w:szCs w:val="22"/>
              </w:rPr>
              <w:t>Thales</w:t>
            </w:r>
            <w:proofErr w:type="spellEnd"/>
          </w:p>
        </w:tc>
        <w:tc>
          <w:tcPr>
            <w:tcW w:w="11460" w:type="dxa"/>
            <w:gridSpan w:val="4"/>
            <w:tcBorders>
              <w:top w:val="single" w:sz="4" w:space="0" w:color="auto"/>
              <w:left w:val="nil"/>
              <w:bottom w:val="single" w:sz="4" w:space="0" w:color="auto"/>
              <w:right w:val="nil"/>
            </w:tcBorders>
            <w:shd w:val="clear" w:color="000000" w:fill="E7E6E6"/>
            <w:noWrap/>
            <w:vAlign w:val="center"/>
            <w:hideMark/>
          </w:tcPr>
          <w:p w14:paraId="4D37CF1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r>
      <w:tr w:rsidR="001547F1" w:rsidRPr="001547F1" w14:paraId="537A3804"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DCA76E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23</w:t>
            </w:r>
          </w:p>
        </w:tc>
        <w:tc>
          <w:tcPr>
            <w:tcW w:w="2160" w:type="dxa"/>
            <w:tcBorders>
              <w:top w:val="nil"/>
              <w:left w:val="nil"/>
              <w:bottom w:val="single" w:sz="4" w:space="0" w:color="auto"/>
              <w:right w:val="single" w:sz="4" w:space="0" w:color="auto"/>
            </w:tcBorders>
            <w:noWrap/>
            <w:vAlign w:val="bottom"/>
            <w:hideMark/>
          </w:tcPr>
          <w:p w14:paraId="7B40EDB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4EC3EE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štetja osi</w:t>
            </w:r>
          </w:p>
        </w:tc>
        <w:tc>
          <w:tcPr>
            <w:tcW w:w="2220" w:type="dxa"/>
            <w:tcBorders>
              <w:top w:val="nil"/>
              <w:left w:val="nil"/>
              <w:bottom w:val="single" w:sz="4" w:space="0" w:color="auto"/>
              <w:right w:val="single" w:sz="4" w:space="0" w:color="auto"/>
            </w:tcBorders>
            <w:noWrap/>
            <w:vAlign w:val="bottom"/>
            <w:hideMark/>
          </w:tcPr>
          <w:p w14:paraId="7634F69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8E5935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A52545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5D765360"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2C3C3F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24</w:t>
            </w:r>
          </w:p>
        </w:tc>
        <w:tc>
          <w:tcPr>
            <w:tcW w:w="2160" w:type="dxa"/>
            <w:tcBorders>
              <w:top w:val="nil"/>
              <w:left w:val="nil"/>
              <w:bottom w:val="single" w:sz="4" w:space="0" w:color="auto"/>
              <w:right w:val="single" w:sz="4" w:space="0" w:color="auto"/>
            </w:tcBorders>
            <w:noWrap/>
            <w:vAlign w:val="bottom"/>
            <w:hideMark/>
          </w:tcPr>
          <w:p w14:paraId="7B411A9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BA6007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senzorja štetja osi</w:t>
            </w:r>
          </w:p>
        </w:tc>
        <w:tc>
          <w:tcPr>
            <w:tcW w:w="2220" w:type="dxa"/>
            <w:tcBorders>
              <w:top w:val="nil"/>
              <w:left w:val="nil"/>
              <w:bottom w:val="single" w:sz="4" w:space="0" w:color="auto"/>
              <w:right w:val="single" w:sz="4" w:space="0" w:color="auto"/>
            </w:tcBorders>
            <w:noWrap/>
            <w:vAlign w:val="bottom"/>
            <w:hideMark/>
          </w:tcPr>
          <w:p w14:paraId="7A6D184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648E1A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5050AA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32949FBF"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F69786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25</w:t>
            </w:r>
          </w:p>
        </w:tc>
        <w:tc>
          <w:tcPr>
            <w:tcW w:w="2160" w:type="dxa"/>
            <w:tcBorders>
              <w:top w:val="nil"/>
              <w:left w:val="nil"/>
              <w:bottom w:val="single" w:sz="4" w:space="0" w:color="auto"/>
              <w:right w:val="single" w:sz="4" w:space="0" w:color="auto"/>
            </w:tcBorders>
            <w:noWrap/>
            <w:vAlign w:val="bottom"/>
            <w:hideMark/>
          </w:tcPr>
          <w:p w14:paraId="2C3C917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AA51C6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Vrtanje lukenj </w:t>
            </w:r>
            <w:proofErr w:type="spellStart"/>
            <w:r w:rsidRPr="001547F1">
              <w:rPr>
                <w:rFonts w:ascii="Calibri" w:hAnsi="Calibri" w:cs="Calibri"/>
                <w:color w:val="000000"/>
                <w:sz w:val="22"/>
                <w:szCs w:val="22"/>
              </w:rPr>
              <w:t>vnovo</w:t>
            </w:r>
            <w:proofErr w:type="spellEnd"/>
            <w:r w:rsidRPr="001547F1">
              <w:rPr>
                <w:rFonts w:ascii="Calibri" w:hAnsi="Calibri" w:cs="Calibri"/>
                <w:color w:val="000000"/>
                <w:sz w:val="22"/>
                <w:szCs w:val="22"/>
              </w:rPr>
              <w:t xml:space="preserve"> tirnico za montažo senzorja štetja osi</w:t>
            </w:r>
          </w:p>
        </w:tc>
        <w:tc>
          <w:tcPr>
            <w:tcW w:w="2220" w:type="dxa"/>
            <w:tcBorders>
              <w:top w:val="nil"/>
              <w:left w:val="nil"/>
              <w:bottom w:val="single" w:sz="4" w:space="0" w:color="auto"/>
              <w:right w:val="single" w:sz="4" w:space="0" w:color="auto"/>
            </w:tcBorders>
            <w:noWrap/>
            <w:vAlign w:val="bottom"/>
            <w:hideMark/>
          </w:tcPr>
          <w:p w14:paraId="1B3E9E2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vrtanje</w:t>
            </w:r>
          </w:p>
        </w:tc>
        <w:tc>
          <w:tcPr>
            <w:tcW w:w="500" w:type="dxa"/>
            <w:tcBorders>
              <w:top w:val="nil"/>
              <w:left w:val="nil"/>
              <w:bottom w:val="single" w:sz="4" w:space="0" w:color="auto"/>
              <w:right w:val="single" w:sz="4" w:space="0" w:color="auto"/>
            </w:tcBorders>
            <w:noWrap/>
            <w:vAlign w:val="bottom"/>
            <w:hideMark/>
          </w:tcPr>
          <w:p w14:paraId="4C4589F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2C9CB9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724CD84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AC1433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26</w:t>
            </w:r>
          </w:p>
        </w:tc>
        <w:tc>
          <w:tcPr>
            <w:tcW w:w="2160" w:type="dxa"/>
            <w:tcBorders>
              <w:top w:val="nil"/>
              <w:left w:val="nil"/>
              <w:bottom w:val="single" w:sz="4" w:space="0" w:color="auto"/>
              <w:right w:val="single" w:sz="4" w:space="0" w:color="auto"/>
            </w:tcBorders>
            <w:noWrap/>
            <w:vAlign w:val="bottom"/>
            <w:hideMark/>
          </w:tcPr>
          <w:p w14:paraId="333BA2B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1DE203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Kretniški pogon s pritrdilno garnituro, kontrolnimi drogovi</w:t>
            </w:r>
          </w:p>
        </w:tc>
        <w:tc>
          <w:tcPr>
            <w:tcW w:w="2220" w:type="dxa"/>
            <w:tcBorders>
              <w:top w:val="nil"/>
              <w:left w:val="nil"/>
              <w:bottom w:val="single" w:sz="4" w:space="0" w:color="auto"/>
              <w:right w:val="single" w:sz="4" w:space="0" w:color="auto"/>
            </w:tcBorders>
            <w:noWrap/>
            <w:vAlign w:val="bottom"/>
            <w:hideMark/>
          </w:tcPr>
          <w:p w14:paraId="1187DB9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4000D5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10D9D0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3F8326CB"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911D60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27</w:t>
            </w:r>
          </w:p>
        </w:tc>
        <w:tc>
          <w:tcPr>
            <w:tcW w:w="2160" w:type="dxa"/>
            <w:tcBorders>
              <w:top w:val="nil"/>
              <w:left w:val="nil"/>
              <w:bottom w:val="single" w:sz="4" w:space="0" w:color="auto"/>
              <w:right w:val="single" w:sz="4" w:space="0" w:color="auto"/>
            </w:tcBorders>
            <w:noWrap/>
            <w:vAlign w:val="bottom"/>
            <w:hideMark/>
          </w:tcPr>
          <w:p w14:paraId="0C4C102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D15551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kretniškega pogona</w:t>
            </w:r>
          </w:p>
        </w:tc>
        <w:tc>
          <w:tcPr>
            <w:tcW w:w="2220" w:type="dxa"/>
            <w:tcBorders>
              <w:top w:val="nil"/>
              <w:left w:val="nil"/>
              <w:bottom w:val="single" w:sz="4" w:space="0" w:color="auto"/>
              <w:right w:val="single" w:sz="4" w:space="0" w:color="auto"/>
            </w:tcBorders>
            <w:noWrap/>
            <w:vAlign w:val="bottom"/>
            <w:hideMark/>
          </w:tcPr>
          <w:p w14:paraId="166DCC1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D3B507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789E0D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47C402A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574044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28</w:t>
            </w:r>
          </w:p>
        </w:tc>
        <w:tc>
          <w:tcPr>
            <w:tcW w:w="2160" w:type="dxa"/>
            <w:tcBorders>
              <w:top w:val="nil"/>
              <w:left w:val="nil"/>
              <w:bottom w:val="single" w:sz="4" w:space="0" w:color="auto"/>
              <w:right w:val="single" w:sz="4" w:space="0" w:color="auto"/>
            </w:tcBorders>
            <w:noWrap/>
            <w:vAlign w:val="bottom"/>
            <w:hideMark/>
          </w:tcPr>
          <w:p w14:paraId="6ED5CD8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B3B49F4"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Raztirnik</w:t>
            </w:r>
            <w:proofErr w:type="spellEnd"/>
            <w:r w:rsidRPr="001547F1">
              <w:rPr>
                <w:rFonts w:ascii="Calibri" w:hAnsi="Calibri" w:cs="Calibri"/>
                <w:color w:val="000000"/>
                <w:sz w:val="22"/>
                <w:szCs w:val="22"/>
              </w:rPr>
              <w:t>, pogon s pritrdilno garnituro, kontrolnimi drogovi</w:t>
            </w:r>
          </w:p>
        </w:tc>
        <w:tc>
          <w:tcPr>
            <w:tcW w:w="2220" w:type="dxa"/>
            <w:tcBorders>
              <w:top w:val="nil"/>
              <w:left w:val="nil"/>
              <w:bottom w:val="single" w:sz="4" w:space="0" w:color="auto"/>
              <w:right w:val="single" w:sz="4" w:space="0" w:color="auto"/>
            </w:tcBorders>
            <w:noWrap/>
            <w:vAlign w:val="bottom"/>
            <w:hideMark/>
          </w:tcPr>
          <w:p w14:paraId="4C90E43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D90E6C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AF157D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30</w:t>
            </w:r>
          </w:p>
        </w:tc>
      </w:tr>
      <w:tr w:rsidR="001547F1" w:rsidRPr="001547F1" w14:paraId="437D8B7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5A6FDB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29</w:t>
            </w:r>
          </w:p>
        </w:tc>
        <w:tc>
          <w:tcPr>
            <w:tcW w:w="2160" w:type="dxa"/>
            <w:tcBorders>
              <w:top w:val="nil"/>
              <w:left w:val="nil"/>
              <w:bottom w:val="single" w:sz="4" w:space="0" w:color="auto"/>
              <w:right w:val="single" w:sz="4" w:space="0" w:color="auto"/>
            </w:tcBorders>
            <w:noWrap/>
            <w:vAlign w:val="bottom"/>
            <w:hideMark/>
          </w:tcPr>
          <w:p w14:paraId="326013A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ADF7E2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w:t>
            </w:r>
            <w:proofErr w:type="spellStart"/>
            <w:r w:rsidRPr="001547F1">
              <w:rPr>
                <w:rFonts w:ascii="Calibri" w:hAnsi="Calibri" w:cs="Calibri"/>
                <w:color w:val="000000"/>
                <w:sz w:val="22"/>
                <w:szCs w:val="22"/>
              </w:rPr>
              <w:t>raztirnika</w:t>
            </w:r>
            <w:proofErr w:type="spellEnd"/>
          </w:p>
        </w:tc>
        <w:tc>
          <w:tcPr>
            <w:tcW w:w="2220" w:type="dxa"/>
            <w:tcBorders>
              <w:top w:val="nil"/>
              <w:left w:val="nil"/>
              <w:bottom w:val="single" w:sz="4" w:space="0" w:color="auto"/>
              <w:right w:val="single" w:sz="4" w:space="0" w:color="auto"/>
            </w:tcBorders>
            <w:noWrap/>
            <w:vAlign w:val="bottom"/>
            <w:hideMark/>
          </w:tcPr>
          <w:p w14:paraId="5AF89C9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E9C9D6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94E7F7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30</w:t>
            </w:r>
          </w:p>
        </w:tc>
      </w:tr>
      <w:tr w:rsidR="001547F1" w:rsidRPr="001547F1" w14:paraId="387E1AA4"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25B4E4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30</w:t>
            </w:r>
          </w:p>
        </w:tc>
        <w:tc>
          <w:tcPr>
            <w:tcW w:w="2160" w:type="dxa"/>
            <w:tcBorders>
              <w:top w:val="nil"/>
              <w:left w:val="nil"/>
              <w:bottom w:val="single" w:sz="4" w:space="0" w:color="auto"/>
              <w:right w:val="single" w:sz="4" w:space="0" w:color="auto"/>
            </w:tcBorders>
            <w:noWrap/>
            <w:vAlign w:val="bottom"/>
            <w:hideMark/>
          </w:tcPr>
          <w:p w14:paraId="43D61C8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8107B9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ASN naprava</w:t>
            </w:r>
          </w:p>
        </w:tc>
        <w:tc>
          <w:tcPr>
            <w:tcW w:w="2220" w:type="dxa"/>
            <w:tcBorders>
              <w:top w:val="nil"/>
              <w:left w:val="nil"/>
              <w:bottom w:val="single" w:sz="4" w:space="0" w:color="auto"/>
              <w:right w:val="single" w:sz="4" w:space="0" w:color="auto"/>
            </w:tcBorders>
            <w:noWrap/>
            <w:vAlign w:val="bottom"/>
            <w:hideMark/>
          </w:tcPr>
          <w:p w14:paraId="7B62644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8AE3E3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F952A2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4091116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8D0D99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31</w:t>
            </w:r>
          </w:p>
        </w:tc>
        <w:tc>
          <w:tcPr>
            <w:tcW w:w="2160" w:type="dxa"/>
            <w:tcBorders>
              <w:top w:val="nil"/>
              <w:left w:val="nil"/>
              <w:bottom w:val="single" w:sz="4" w:space="0" w:color="auto"/>
              <w:right w:val="single" w:sz="4" w:space="0" w:color="auto"/>
            </w:tcBorders>
            <w:noWrap/>
            <w:vAlign w:val="bottom"/>
            <w:hideMark/>
          </w:tcPr>
          <w:p w14:paraId="5F37A7A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526B36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ASN naprave</w:t>
            </w:r>
          </w:p>
        </w:tc>
        <w:tc>
          <w:tcPr>
            <w:tcW w:w="2220" w:type="dxa"/>
            <w:tcBorders>
              <w:top w:val="nil"/>
              <w:left w:val="nil"/>
              <w:bottom w:val="single" w:sz="4" w:space="0" w:color="auto"/>
              <w:right w:val="single" w:sz="4" w:space="0" w:color="auto"/>
            </w:tcBorders>
            <w:noWrap/>
            <w:vAlign w:val="bottom"/>
            <w:hideMark/>
          </w:tcPr>
          <w:p w14:paraId="68BDC0D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529D236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164BC1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43EBC53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85676AA"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32</w:t>
            </w:r>
          </w:p>
        </w:tc>
        <w:tc>
          <w:tcPr>
            <w:tcW w:w="2160" w:type="dxa"/>
            <w:tcBorders>
              <w:top w:val="nil"/>
              <w:left w:val="nil"/>
              <w:bottom w:val="single" w:sz="4" w:space="0" w:color="auto"/>
              <w:right w:val="single" w:sz="4" w:space="0" w:color="auto"/>
            </w:tcBorders>
            <w:noWrap/>
            <w:vAlign w:val="bottom"/>
            <w:hideMark/>
          </w:tcPr>
          <w:p w14:paraId="4813191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FB6968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lesenem pragu</w:t>
            </w:r>
          </w:p>
        </w:tc>
        <w:tc>
          <w:tcPr>
            <w:tcW w:w="2220" w:type="dxa"/>
            <w:tcBorders>
              <w:top w:val="nil"/>
              <w:left w:val="nil"/>
              <w:bottom w:val="single" w:sz="4" w:space="0" w:color="auto"/>
              <w:right w:val="single" w:sz="4" w:space="0" w:color="auto"/>
            </w:tcBorders>
            <w:noWrap/>
            <w:vAlign w:val="bottom"/>
            <w:hideMark/>
          </w:tcPr>
          <w:p w14:paraId="3ABA30C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3ED494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12141F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00FA9F7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6FABDA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33</w:t>
            </w:r>
          </w:p>
        </w:tc>
        <w:tc>
          <w:tcPr>
            <w:tcW w:w="2160" w:type="dxa"/>
            <w:tcBorders>
              <w:top w:val="nil"/>
              <w:left w:val="nil"/>
              <w:bottom w:val="single" w:sz="4" w:space="0" w:color="auto"/>
              <w:right w:val="single" w:sz="4" w:space="0" w:color="auto"/>
            </w:tcBorders>
            <w:noWrap/>
            <w:vAlign w:val="bottom"/>
            <w:hideMark/>
          </w:tcPr>
          <w:p w14:paraId="1C4B941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A7D85C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betonskem pragu</w:t>
            </w:r>
          </w:p>
        </w:tc>
        <w:tc>
          <w:tcPr>
            <w:tcW w:w="2220" w:type="dxa"/>
            <w:tcBorders>
              <w:top w:val="nil"/>
              <w:left w:val="nil"/>
              <w:bottom w:val="single" w:sz="4" w:space="0" w:color="auto"/>
              <w:right w:val="single" w:sz="4" w:space="0" w:color="auto"/>
            </w:tcBorders>
            <w:noWrap/>
            <w:vAlign w:val="bottom"/>
            <w:hideMark/>
          </w:tcPr>
          <w:p w14:paraId="5C8134E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3D82C9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7332AB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61DDFED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9C4BB8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34</w:t>
            </w:r>
          </w:p>
        </w:tc>
        <w:tc>
          <w:tcPr>
            <w:tcW w:w="2160" w:type="dxa"/>
            <w:tcBorders>
              <w:top w:val="nil"/>
              <w:left w:val="nil"/>
              <w:bottom w:val="single" w:sz="4" w:space="0" w:color="auto"/>
              <w:right w:val="single" w:sz="4" w:space="0" w:color="auto"/>
            </w:tcBorders>
            <w:noWrap/>
            <w:vAlign w:val="bottom"/>
            <w:hideMark/>
          </w:tcPr>
          <w:p w14:paraId="7B59EF7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444CF5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ETCS </w:t>
            </w:r>
            <w:proofErr w:type="spellStart"/>
            <w:r w:rsidRPr="001547F1">
              <w:rPr>
                <w:rFonts w:ascii="Calibri" w:hAnsi="Calibri" w:cs="Calibri"/>
                <w:color w:val="000000"/>
                <w:sz w:val="22"/>
                <w:szCs w:val="22"/>
              </w:rPr>
              <w:t>balize</w:t>
            </w:r>
            <w:proofErr w:type="spellEnd"/>
          </w:p>
        </w:tc>
        <w:tc>
          <w:tcPr>
            <w:tcW w:w="2220" w:type="dxa"/>
            <w:tcBorders>
              <w:top w:val="nil"/>
              <w:left w:val="nil"/>
              <w:bottom w:val="single" w:sz="4" w:space="0" w:color="auto"/>
              <w:right w:val="single" w:sz="4" w:space="0" w:color="auto"/>
            </w:tcBorders>
            <w:noWrap/>
            <w:vAlign w:val="bottom"/>
            <w:hideMark/>
          </w:tcPr>
          <w:p w14:paraId="1ED3C8E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3DCFF10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D5E9DF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6728426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C8570D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35</w:t>
            </w:r>
          </w:p>
        </w:tc>
        <w:tc>
          <w:tcPr>
            <w:tcW w:w="2160" w:type="dxa"/>
            <w:tcBorders>
              <w:top w:val="nil"/>
              <w:left w:val="nil"/>
              <w:bottom w:val="single" w:sz="4" w:space="0" w:color="auto"/>
              <w:right w:val="single" w:sz="4" w:space="0" w:color="auto"/>
            </w:tcBorders>
            <w:noWrap/>
            <w:vAlign w:val="bottom"/>
            <w:hideMark/>
          </w:tcPr>
          <w:p w14:paraId="4647BF6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9879D1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signala</w:t>
            </w:r>
          </w:p>
        </w:tc>
        <w:tc>
          <w:tcPr>
            <w:tcW w:w="2220" w:type="dxa"/>
            <w:tcBorders>
              <w:top w:val="nil"/>
              <w:left w:val="nil"/>
              <w:bottom w:val="single" w:sz="4" w:space="0" w:color="auto"/>
              <w:right w:val="single" w:sz="4" w:space="0" w:color="auto"/>
            </w:tcBorders>
            <w:noWrap/>
            <w:vAlign w:val="bottom"/>
            <w:hideMark/>
          </w:tcPr>
          <w:p w14:paraId="72A1D1F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501F34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6DF14A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3A174EB3"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E884D7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36</w:t>
            </w:r>
          </w:p>
        </w:tc>
        <w:tc>
          <w:tcPr>
            <w:tcW w:w="2160" w:type="dxa"/>
            <w:tcBorders>
              <w:top w:val="nil"/>
              <w:left w:val="nil"/>
              <w:bottom w:val="single" w:sz="4" w:space="0" w:color="auto"/>
              <w:right w:val="single" w:sz="4" w:space="0" w:color="auto"/>
            </w:tcBorders>
            <w:noWrap/>
            <w:vAlign w:val="bottom"/>
            <w:hideMark/>
          </w:tcPr>
          <w:p w14:paraId="1E0FFB1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61F56D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 signalno glavo in stojiščem</w:t>
            </w:r>
          </w:p>
        </w:tc>
        <w:tc>
          <w:tcPr>
            <w:tcW w:w="2220" w:type="dxa"/>
            <w:tcBorders>
              <w:top w:val="nil"/>
              <w:left w:val="nil"/>
              <w:bottom w:val="single" w:sz="4" w:space="0" w:color="auto"/>
              <w:right w:val="single" w:sz="4" w:space="0" w:color="auto"/>
            </w:tcBorders>
            <w:noWrap/>
            <w:vAlign w:val="bottom"/>
            <w:hideMark/>
          </w:tcPr>
          <w:p w14:paraId="5B52B77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F552FC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2163C6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3F354399"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B32ED5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37</w:t>
            </w:r>
          </w:p>
        </w:tc>
        <w:tc>
          <w:tcPr>
            <w:tcW w:w="2160" w:type="dxa"/>
            <w:tcBorders>
              <w:top w:val="nil"/>
              <w:left w:val="nil"/>
              <w:bottom w:val="single" w:sz="4" w:space="0" w:color="auto"/>
              <w:right w:val="single" w:sz="4" w:space="0" w:color="auto"/>
            </w:tcBorders>
            <w:noWrap/>
            <w:vAlign w:val="bottom"/>
            <w:hideMark/>
          </w:tcPr>
          <w:p w14:paraId="5BC8D56F"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2B0FC8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mejnega tirnega signala (MTS), </w:t>
            </w:r>
            <w:proofErr w:type="spellStart"/>
            <w:r w:rsidRPr="001547F1">
              <w:rPr>
                <w:rFonts w:ascii="Calibri" w:hAnsi="Calibri" w:cs="Calibri"/>
                <w:color w:val="000000"/>
                <w:sz w:val="22"/>
                <w:szCs w:val="22"/>
              </w:rPr>
              <w:t>predsignala</w:t>
            </w:r>
            <w:proofErr w:type="spellEnd"/>
          </w:p>
        </w:tc>
        <w:tc>
          <w:tcPr>
            <w:tcW w:w="2220" w:type="dxa"/>
            <w:tcBorders>
              <w:top w:val="nil"/>
              <w:left w:val="nil"/>
              <w:bottom w:val="single" w:sz="4" w:space="0" w:color="auto"/>
              <w:right w:val="single" w:sz="4" w:space="0" w:color="auto"/>
            </w:tcBorders>
            <w:noWrap/>
            <w:vAlign w:val="bottom"/>
            <w:hideMark/>
          </w:tcPr>
          <w:p w14:paraId="1AD5CFB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78F850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7EFA26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1776030F"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96F0ED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38</w:t>
            </w:r>
          </w:p>
        </w:tc>
        <w:tc>
          <w:tcPr>
            <w:tcW w:w="2160" w:type="dxa"/>
            <w:tcBorders>
              <w:top w:val="nil"/>
              <w:left w:val="nil"/>
              <w:bottom w:val="single" w:sz="4" w:space="0" w:color="auto"/>
              <w:right w:val="single" w:sz="4" w:space="0" w:color="auto"/>
            </w:tcBorders>
            <w:noWrap/>
            <w:vAlign w:val="bottom"/>
            <w:hideMark/>
          </w:tcPr>
          <w:p w14:paraId="349901CF"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CE7228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mejnega tirnega signala (MTS), </w:t>
            </w:r>
            <w:proofErr w:type="spellStart"/>
            <w:r w:rsidRPr="001547F1">
              <w:rPr>
                <w:rFonts w:ascii="Calibri" w:hAnsi="Calibri" w:cs="Calibri"/>
                <w:color w:val="000000"/>
                <w:sz w:val="22"/>
                <w:szCs w:val="22"/>
              </w:rPr>
              <w:t>predsignala</w:t>
            </w:r>
            <w:proofErr w:type="spellEnd"/>
            <w:r w:rsidRPr="001547F1">
              <w:rPr>
                <w:rFonts w:ascii="Calibri" w:hAnsi="Calibri" w:cs="Calibri"/>
                <w:color w:val="000000"/>
                <w:sz w:val="22"/>
                <w:szCs w:val="22"/>
              </w:rPr>
              <w:t xml:space="preserve"> s signalno glavo in stojiščem</w:t>
            </w:r>
          </w:p>
        </w:tc>
        <w:tc>
          <w:tcPr>
            <w:tcW w:w="2220" w:type="dxa"/>
            <w:tcBorders>
              <w:top w:val="nil"/>
              <w:left w:val="nil"/>
              <w:bottom w:val="single" w:sz="4" w:space="0" w:color="auto"/>
              <w:right w:val="single" w:sz="4" w:space="0" w:color="auto"/>
            </w:tcBorders>
            <w:noWrap/>
            <w:vAlign w:val="bottom"/>
            <w:hideMark/>
          </w:tcPr>
          <w:p w14:paraId="7A25C94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6A7700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08272A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3AB02DB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560105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39</w:t>
            </w:r>
          </w:p>
        </w:tc>
        <w:tc>
          <w:tcPr>
            <w:tcW w:w="2160" w:type="dxa"/>
            <w:tcBorders>
              <w:top w:val="nil"/>
              <w:left w:val="nil"/>
              <w:bottom w:val="single" w:sz="4" w:space="0" w:color="auto"/>
              <w:right w:val="single" w:sz="4" w:space="0" w:color="auto"/>
            </w:tcBorders>
            <w:noWrap/>
            <w:vAlign w:val="bottom"/>
            <w:hideMark/>
          </w:tcPr>
          <w:p w14:paraId="7160CFA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A0AE38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Signalna omara</w:t>
            </w:r>
          </w:p>
        </w:tc>
        <w:tc>
          <w:tcPr>
            <w:tcW w:w="2220" w:type="dxa"/>
            <w:tcBorders>
              <w:top w:val="nil"/>
              <w:left w:val="nil"/>
              <w:bottom w:val="single" w:sz="4" w:space="0" w:color="auto"/>
              <w:right w:val="single" w:sz="4" w:space="0" w:color="auto"/>
            </w:tcBorders>
            <w:noWrap/>
            <w:vAlign w:val="bottom"/>
            <w:hideMark/>
          </w:tcPr>
          <w:p w14:paraId="7EC886B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DE5FDC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B46156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09C4B19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3D5C34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40</w:t>
            </w:r>
          </w:p>
        </w:tc>
        <w:tc>
          <w:tcPr>
            <w:tcW w:w="2160" w:type="dxa"/>
            <w:tcBorders>
              <w:top w:val="nil"/>
              <w:left w:val="nil"/>
              <w:bottom w:val="single" w:sz="4" w:space="0" w:color="auto"/>
              <w:right w:val="single" w:sz="4" w:space="0" w:color="auto"/>
            </w:tcBorders>
            <w:noWrap/>
            <w:vAlign w:val="bottom"/>
            <w:hideMark/>
          </w:tcPr>
          <w:p w14:paraId="0AB07A4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F50556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omara ETCS</w:t>
            </w:r>
          </w:p>
        </w:tc>
        <w:tc>
          <w:tcPr>
            <w:tcW w:w="2220" w:type="dxa"/>
            <w:tcBorders>
              <w:top w:val="nil"/>
              <w:left w:val="nil"/>
              <w:bottom w:val="single" w:sz="4" w:space="0" w:color="auto"/>
              <w:right w:val="single" w:sz="4" w:space="0" w:color="auto"/>
            </w:tcBorders>
            <w:noWrap/>
            <w:vAlign w:val="bottom"/>
            <w:hideMark/>
          </w:tcPr>
          <w:p w14:paraId="37E844A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49F83E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69413B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3500FB1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9DEA9FA"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41</w:t>
            </w:r>
          </w:p>
        </w:tc>
        <w:tc>
          <w:tcPr>
            <w:tcW w:w="2160" w:type="dxa"/>
            <w:tcBorders>
              <w:top w:val="nil"/>
              <w:left w:val="nil"/>
              <w:bottom w:val="single" w:sz="4" w:space="0" w:color="auto"/>
              <w:right w:val="single" w:sz="4" w:space="0" w:color="auto"/>
            </w:tcBorders>
            <w:noWrap/>
            <w:vAlign w:val="bottom"/>
            <w:hideMark/>
          </w:tcPr>
          <w:p w14:paraId="4E2BC2C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FDBEF6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Temelj premikalnega signala</w:t>
            </w:r>
          </w:p>
        </w:tc>
        <w:tc>
          <w:tcPr>
            <w:tcW w:w="2220" w:type="dxa"/>
            <w:tcBorders>
              <w:top w:val="nil"/>
              <w:left w:val="nil"/>
              <w:bottom w:val="single" w:sz="4" w:space="0" w:color="auto"/>
              <w:right w:val="single" w:sz="4" w:space="0" w:color="auto"/>
            </w:tcBorders>
            <w:noWrap/>
            <w:vAlign w:val="bottom"/>
            <w:hideMark/>
          </w:tcPr>
          <w:p w14:paraId="337D566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A69A36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1ADD63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3E2B601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1AD70D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42</w:t>
            </w:r>
          </w:p>
        </w:tc>
        <w:tc>
          <w:tcPr>
            <w:tcW w:w="2160" w:type="dxa"/>
            <w:tcBorders>
              <w:top w:val="nil"/>
              <w:left w:val="nil"/>
              <w:bottom w:val="single" w:sz="4" w:space="0" w:color="auto"/>
              <w:right w:val="single" w:sz="4" w:space="0" w:color="auto"/>
            </w:tcBorders>
            <w:noWrap/>
            <w:vAlign w:val="bottom"/>
            <w:hideMark/>
          </w:tcPr>
          <w:p w14:paraId="75CF50A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D571C3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Premikalni signal</w:t>
            </w:r>
          </w:p>
        </w:tc>
        <w:tc>
          <w:tcPr>
            <w:tcW w:w="2220" w:type="dxa"/>
            <w:tcBorders>
              <w:top w:val="nil"/>
              <w:left w:val="nil"/>
              <w:bottom w:val="single" w:sz="4" w:space="0" w:color="auto"/>
              <w:right w:val="single" w:sz="4" w:space="0" w:color="auto"/>
            </w:tcBorders>
            <w:noWrap/>
            <w:vAlign w:val="bottom"/>
            <w:hideMark/>
          </w:tcPr>
          <w:p w14:paraId="01E28E9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B855FE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6BCA5A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791F414B"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1113DC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43</w:t>
            </w:r>
          </w:p>
        </w:tc>
        <w:tc>
          <w:tcPr>
            <w:tcW w:w="2160" w:type="dxa"/>
            <w:tcBorders>
              <w:top w:val="nil"/>
              <w:left w:val="nil"/>
              <w:bottom w:val="single" w:sz="4" w:space="0" w:color="auto"/>
              <w:right w:val="single" w:sz="4" w:space="0" w:color="auto"/>
            </w:tcBorders>
            <w:noWrap/>
            <w:vAlign w:val="bottom"/>
            <w:hideMark/>
          </w:tcPr>
          <w:p w14:paraId="2D7BA75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7BCFFA0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grelci</w:t>
            </w:r>
          </w:p>
        </w:tc>
        <w:tc>
          <w:tcPr>
            <w:tcW w:w="2220" w:type="dxa"/>
            <w:tcBorders>
              <w:top w:val="nil"/>
              <w:left w:val="single" w:sz="4" w:space="0" w:color="auto"/>
              <w:bottom w:val="single" w:sz="4" w:space="0" w:color="auto"/>
              <w:right w:val="single" w:sz="4" w:space="0" w:color="auto"/>
            </w:tcBorders>
            <w:noWrap/>
            <w:vAlign w:val="bottom"/>
            <w:hideMark/>
          </w:tcPr>
          <w:p w14:paraId="74B8435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5BFD898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891B6D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5DBFA52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F18E47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44</w:t>
            </w:r>
          </w:p>
        </w:tc>
        <w:tc>
          <w:tcPr>
            <w:tcW w:w="2160" w:type="dxa"/>
            <w:tcBorders>
              <w:top w:val="nil"/>
              <w:left w:val="nil"/>
              <w:bottom w:val="single" w:sz="4" w:space="0" w:color="auto"/>
              <w:right w:val="single" w:sz="4" w:space="0" w:color="auto"/>
            </w:tcBorders>
            <w:noWrap/>
            <w:vAlign w:val="bottom"/>
            <w:hideMark/>
          </w:tcPr>
          <w:p w14:paraId="39026E3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2D4A456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TPO</w:t>
            </w:r>
          </w:p>
        </w:tc>
        <w:tc>
          <w:tcPr>
            <w:tcW w:w="2220" w:type="dxa"/>
            <w:tcBorders>
              <w:top w:val="nil"/>
              <w:left w:val="single" w:sz="4" w:space="0" w:color="auto"/>
              <w:bottom w:val="single" w:sz="4" w:space="0" w:color="auto"/>
              <w:right w:val="single" w:sz="4" w:space="0" w:color="auto"/>
            </w:tcBorders>
            <w:noWrap/>
            <w:vAlign w:val="bottom"/>
            <w:hideMark/>
          </w:tcPr>
          <w:p w14:paraId="1554BCE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EDFF73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11C824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153D6C1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C2FB99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45</w:t>
            </w:r>
          </w:p>
        </w:tc>
        <w:tc>
          <w:tcPr>
            <w:tcW w:w="2160" w:type="dxa"/>
            <w:tcBorders>
              <w:top w:val="nil"/>
              <w:left w:val="nil"/>
              <w:bottom w:val="single" w:sz="4" w:space="0" w:color="auto"/>
              <w:right w:val="single" w:sz="4" w:space="0" w:color="auto"/>
            </w:tcBorders>
            <w:noWrap/>
            <w:vAlign w:val="bottom"/>
            <w:hideMark/>
          </w:tcPr>
          <w:p w14:paraId="6DEE8E7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3DC848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odstranjevanje gramozne grede za ponovno montažo (0,02 m³)</w:t>
            </w:r>
          </w:p>
        </w:tc>
        <w:tc>
          <w:tcPr>
            <w:tcW w:w="2220" w:type="dxa"/>
            <w:tcBorders>
              <w:top w:val="nil"/>
              <w:left w:val="nil"/>
              <w:bottom w:val="single" w:sz="4" w:space="0" w:color="auto"/>
              <w:right w:val="single" w:sz="4" w:space="0" w:color="auto"/>
            </w:tcBorders>
            <w:noWrap/>
            <w:vAlign w:val="bottom"/>
            <w:hideMark/>
          </w:tcPr>
          <w:p w14:paraId="6DD547D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kopanje</w:t>
            </w:r>
          </w:p>
        </w:tc>
        <w:tc>
          <w:tcPr>
            <w:tcW w:w="500" w:type="dxa"/>
            <w:tcBorders>
              <w:top w:val="nil"/>
              <w:left w:val="nil"/>
              <w:bottom w:val="single" w:sz="4" w:space="0" w:color="auto"/>
              <w:right w:val="single" w:sz="4" w:space="0" w:color="auto"/>
            </w:tcBorders>
            <w:noWrap/>
            <w:vAlign w:val="bottom"/>
            <w:hideMark/>
          </w:tcPr>
          <w:p w14:paraId="2A312B3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B53B46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0FC8317A" w14:textId="77777777" w:rsidTr="001547F1">
        <w:trPr>
          <w:trHeight w:val="640"/>
        </w:trPr>
        <w:tc>
          <w:tcPr>
            <w:tcW w:w="500" w:type="dxa"/>
            <w:tcBorders>
              <w:top w:val="nil"/>
              <w:left w:val="single" w:sz="4" w:space="0" w:color="auto"/>
              <w:bottom w:val="single" w:sz="4" w:space="0" w:color="auto"/>
              <w:right w:val="single" w:sz="4" w:space="0" w:color="auto"/>
            </w:tcBorders>
            <w:vAlign w:val="center"/>
            <w:hideMark/>
          </w:tcPr>
          <w:p w14:paraId="7068E541" w14:textId="77777777" w:rsidR="001547F1" w:rsidRPr="001547F1" w:rsidRDefault="001547F1" w:rsidP="00A952B0">
            <w:pPr>
              <w:pageBreakBefore/>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lastRenderedPageBreak/>
              <w:t>Zap</w:t>
            </w:r>
            <w:proofErr w:type="spellEnd"/>
            <w:r w:rsidRPr="001547F1">
              <w:rPr>
                <w:rFonts w:ascii="Calibri" w:hAnsi="Calibri" w:cs="Calibri"/>
                <w:b/>
                <w:bCs/>
                <w:color w:val="000000"/>
                <w:sz w:val="22"/>
                <w:szCs w:val="22"/>
              </w:rPr>
              <w:t>.</w:t>
            </w:r>
            <w:r w:rsidRPr="001547F1">
              <w:rPr>
                <w:rFonts w:ascii="Calibri" w:hAnsi="Calibri" w:cs="Calibri"/>
                <w:b/>
                <w:bCs/>
                <w:color w:val="000000"/>
                <w:sz w:val="22"/>
                <w:szCs w:val="22"/>
              </w:rPr>
              <w:br/>
              <w:t>št.</w:t>
            </w:r>
          </w:p>
        </w:tc>
        <w:tc>
          <w:tcPr>
            <w:tcW w:w="2160" w:type="dxa"/>
            <w:tcBorders>
              <w:top w:val="nil"/>
              <w:left w:val="nil"/>
              <w:bottom w:val="single" w:sz="4" w:space="0" w:color="auto"/>
              <w:right w:val="single" w:sz="4" w:space="0" w:color="auto"/>
            </w:tcBorders>
            <w:noWrap/>
            <w:vAlign w:val="center"/>
            <w:hideMark/>
          </w:tcPr>
          <w:p w14:paraId="032FD738" w14:textId="77777777" w:rsidR="001547F1" w:rsidRPr="001547F1" w:rsidRDefault="001547F1" w:rsidP="00A952B0">
            <w:pPr>
              <w:pageBreakBefore/>
              <w:jc w:val="center"/>
              <w:rPr>
                <w:rFonts w:ascii="Calibri" w:hAnsi="Calibri" w:cs="Calibri"/>
                <w:b/>
                <w:bCs/>
                <w:color w:val="000000"/>
                <w:sz w:val="22"/>
                <w:szCs w:val="22"/>
              </w:rPr>
            </w:pPr>
            <w:r w:rsidRPr="001547F1">
              <w:rPr>
                <w:rFonts w:ascii="Calibri" w:hAnsi="Calibri" w:cs="Calibri"/>
                <w:b/>
                <w:bCs/>
                <w:color w:val="000000"/>
                <w:sz w:val="22"/>
                <w:szCs w:val="22"/>
              </w:rPr>
              <w:t>Vrsta sistema</w:t>
            </w:r>
          </w:p>
        </w:tc>
        <w:tc>
          <w:tcPr>
            <w:tcW w:w="7940" w:type="dxa"/>
            <w:tcBorders>
              <w:top w:val="nil"/>
              <w:left w:val="nil"/>
              <w:bottom w:val="single" w:sz="4" w:space="0" w:color="auto"/>
              <w:right w:val="single" w:sz="4" w:space="0" w:color="auto"/>
            </w:tcBorders>
            <w:noWrap/>
            <w:vAlign w:val="center"/>
            <w:hideMark/>
          </w:tcPr>
          <w:p w14:paraId="5D602255" w14:textId="77777777" w:rsidR="001547F1" w:rsidRPr="001547F1" w:rsidRDefault="001547F1" w:rsidP="00A952B0">
            <w:pPr>
              <w:pageBreakBefore/>
              <w:jc w:val="center"/>
              <w:rPr>
                <w:rFonts w:ascii="Calibri" w:hAnsi="Calibri" w:cs="Calibri"/>
                <w:b/>
                <w:bCs/>
                <w:color w:val="000000"/>
                <w:sz w:val="22"/>
                <w:szCs w:val="22"/>
              </w:rPr>
            </w:pPr>
            <w:r w:rsidRPr="001547F1">
              <w:rPr>
                <w:rFonts w:ascii="Calibri" w:hAnsi="Calibri" w:cs="Calibri"/>
                <w:b/>
                <w:bCs/>
                <w:color w:val="000000"/>
                <w:sz w:val="22"/>
                <w:szCs w:val="22"/>
              </w:rPr>
              <w:t>Del SV/TK naprave</w:t>
            </w:r>
          </w:p>
        </w:tc>
        <w:tc>
          <w:tcPr>
            <w:tcW w:w="2220" w:type="dxa"/>
            <w:tcBorders>
              <w:top w:val="nil"/>
              <w:left w:val="nil"/>
              <w:bottom w:val="single" w:sz="4" w:space="0" w:color="auto"/>
              <w:right w:val="single" w:sz="4" w:space="0" w:color="auto"/>
            </w:tcBorders>
            <w:noWrap/>
            <w:vAlign w:val="center"/>
            <w:hideMark/>
          </w:tcPr>
          <w:p w14:paraId="4C12106A" w14:textId="77777777" w:rsidR="001547F1" w:rsidRPr="001547F1" w:rsidRDefault="001547F1" w:rsidP="00A952B0">
            <w:pPr>
              <w:pageBreakBefore/>
              <w:jc w:val="center"/>
              <w:rPr>
                <w:rFonts w:ascii="Calibri" w:hAnsi="Calibri" w:cs="Calibri"/>
                <w:b/>
                <w:bCs/>
                <w:color w:val="000000"/>
                <w:sz w:val="22"/>
                <w:szCs w:val="22"/>
              </w:rPr>
            </w:pPr>
            <w:r w:rsidRPr="001547F1">
              <w:rPr>
                <w:rFonts w:ascii="Calibri" w:hAnsi="Calibri" w:cs="Calibri"/>
                <w:b/>
                <w:bCs/>
                <w:color w:val="000000"/>
                <w:sz w:val="22"/>
                <w:szCs w:val="22"/>
              </w:rPr>
              <w:t>Potrebno delo</w:t>
            </w:r>
          </w:p>
        </w:tc>
        <w:tc>
          <w:tcPr>
            <w:tcW w:w="500" w:type="dxa"/>
            <w:tcBorders>
              <w:top w:val="nil"/>
              <w:left w:val="nil"/>
              <w:bottom w:val="single" w:sz="4" w:space="0" w:color="auto"/>
              <w:right w:val="single" w:sz="4" w:space="0" w:color="auto"/>
            </w:tcBorders>
            <w:noWrap/>
            <w:vAlign w:val="center"/>
            <w:hideMark/>
          </w:tcPr>
          <w:p w14:paraId="6C0C94D0" w14:textId="77777777" w:rsidR="001547F1" w:rsidRPr="001547F1" w:rsidRDefault="001547F1" w:rsidP="00A952B0">
            <w:pPr>
              <w:pageBreakBefore/>
              <w:jc w:val="center"/>
              <w:rPr>
                <w:rFonts w:ascii="Calibri" w:hAnsi="Calibri" w:cs="Calibri"/>
                <w:b/>
                <w:bCs/>
                <w:color w:val="000000"/>
                <w:sz w:val="22"/>
                <w:szCs w:val="22"/>
              </w:rPr>
            </w:pPr>
            <w:r w:rsidRPr="001547F1">
              <w:rPr>
                <w:rFonts w:ascii="Calibri" w:hAnsi="Calibri" w:cs="Calibri"/>
                <w:b/>
                <w:bCs/>
                <w:color w:val="000000"/>
                <w:sz w:val="22"/>
                <w:szCs w:val="22"/>
              </w:rPr>
              <w:t>EM</w:t>
            </w:r>
          </w:p>
        </w:tc>
        <w:tc>
          <w:tcPr>
            <w:tcW w:w="800" w:type="dxa"/>
            <w:tcBorders>
              <w:top w:val="nil"/>
              <w:left w:val="nil"/>
              <w:bottom w:val="single" w:sz="4" w:space="0" w:color="auto"/>
              <w:right w:val="single" w:sz="4" w:space="0" w:color="auto"/>
            </w:tcBorders>
            <w:noWrap/>
            <w:vAlign w:val="center"/>
            <w:hideMark/>
          </w:tcPr>
          <w:p w14:paraId="39B5D564" w14:textId="77777777" w:rsidR="001547F1" w:rsidRPr="001547F1" w:rsidRDefault="001547F1" w:rsidP="00A952B0">
            <w:pPr>
              <w:pageBreakBefore/>
              <w:jc w:val="center"/>
              <w:rPr>
                <w:rFonts w:ascii="Calibri" w:hAnsi="Calibri" w:cs="Calibri"/>
                <w:b/>
                <w:bCs/>
                <w:color w:val="000000"/>
                <w:sz w:val="22"/>
                <w:szCs w:val="22"/>
              </w:rPr>
            </w:pPr>
            <w:r w:rsidRPr="001547F1">
              <w:rPr>
                <w:rFonts w:ascii="Calibri" w:hAnsi="Calibri" w:cs="Calibri"/>
                <w:b/>
                <w:bCs/>
                <w:color w:val="000000"/>
                <w:sz w:val="22"/>
                <w:szCs w:val="22"/>
              </w:rPr>
              <w:t>Količina</w:t>
            </w:r>
          </w:p>
        </w:tc>
      </w:tr>
      <w:tr w:rsidR="001547F1" w:rsidRPr="001547F1" w14:paraId="11F91808" w14:textId="77777777" w:rsidTr="001547F1">
        <w:trPr>
          <w:trHeight w:val="300"/>
        </w:trPr>
        <w:tc>
          <w:tcPr>
            <w:tcW w:w="2660" w:type="dxa"/>
            <w:gridSpan w:val="2"/>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0E1EC82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DVO in tirna tehtnica</w:t>
            </w:r>
          </w:p>
        </w:tc>
        <w:tc>
          <w:tcPr>
            <w:tcW w:w="11460" w:type="dxa"/>
            <w:gridSpan w:val="4"/>
            <w:tcBorders>
              <w:top w:val="single" w:sz="4" w:space="0" w:color="auto"/>
              <w:left w:val="nil"/>
              <w:bottom w:val="single" w:sz="4" w:space="0" w:color="auto"/>
              <w:right w:val="nil"/>
            </w:tcBorders>
            <w:shd w:val="clear" w:color="000000" w:fill="E7E6E6"/>
            <w:noWrap/>
            <w:vAlign w:val="center"/>
            <w:hideMark/>
          </w:tcPr>
          <w:p w14:paraId="4DF02CF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r>
      <w:tr w:rsidR="001547F1" w:rsidRPr="001547F1" w14:paraId="40B5A049"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C1BB5C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46</w:t>
            </w:r>
          </w:p>
        </w:tc>
        <w:tc>
          <w:tcPr>
            <w:tcW w:w="2160" w:type="dxa"/>
            <w:tcBorders>
              <w:top w:val="nil"/>
              <w:left w:val="nil"/>
              <w:bottom w:val="single" w:sz="4" w:space="0" w:color="auto"/>
              <w:right w:val="single" w:sz="4" w:space="0" w:color="auto"/>
            </w:tcBorders>
            <w:noWrap/>
            <w:vAlign w:val="bottom"/>
            <w:hideMark/>
          </w:tcPr>
          <w:p w14:paraId="6E18BEE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6614FB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štetja osi</w:t>
            </w:r>
          </w:p>
        </w:tc>
        <w:tc>
          <w:tcPr>
            <w:tcW w:w="2220" w:type="dxa"/>
            <w:tcBorders>
              <w:top w:val="nil"/>
              <w:left w:val="nil"/>
              <w:bottom w:val="single" w:sz="4" w:space="0" w:color="auto"/>
              <w:right w:val="single" w:sz="4" w:space="0" w:color="auto"/>
            </w:tcBorders>
            <w:noWrap/>
            <w:vAlign w:val="bottom"/>
            <w:hideMark/>
          </w:tcPr>
          <w:p w14:paraId="1E3BA2D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0E365B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EC1826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6D2DD74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2D2E0B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47</w:t>
            </w:r>
          </w:p>
        </w:tc>
        <w:tc>
          <w:tcPr>
            <w:tcW w:w="2160" w:type="dxa"/>
            <w:tcBorders>
              <w:top w:val="nil"/>
              <w:left w:val="nil"/>
              <w:bottom w:val="single" w:sz="4" w:space="0" w:color="auto"/>
              <w:right w:val="single" w:sz="4" w:space="0" w:color="auto"/>
            </w:tcBorders>
            <w:noWrap/>
            <w:vAlign w:val="bottom"/>
            <w:hideMark/>
          </w:tcPr>
          <w:p w14:paraId="3F02CDC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99D1F3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senzorja štetja osi</w:t>
            </w:r>
          </w:p>
        </w:tc>
        <w:tc>
          <w:tcPr>
            <w:tcW w:w="2220" w:type="dxa"/>
            <w:tcBorders>
              <w:top w:val="nil"/>
              <w:left w:val="nil"/>
              <w:bottom w:val="single" w:sz="4" w:space="0" w:color="auto"/>
              <w:right w:val="single" w:sz="4" w:space="0" w:color="auto"/>
            </w:tcBorders>
            <w:noWrap/>
            <w:vAlign w:val="bottom"/>
            <w:hideMark/>
          </w:tcPr>
          <w:p w14:paraId="4BC3453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D44213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9BAC53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184B021C"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2A9A7E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48</w:t>
            </w:r>
          </w:p>
        </w:tc>
        <w:tc>
          <w:tcPr>
            <w:tcW w:w="2160" w:type="dxa"/>
            <w:tcBorders>
              <w:top w:val="nil"/>
              <w:left w:val="nil"/>
              <w:bottom w:val="single" w:sz="4" w:space="0" w:color="auto"/>
              <w:right w:val="single" w:sz="4" w:space="0" w:color="auto"/>
            </w:tcBorders>
            <w:noWrap/>
            <w:vAlign w:val="bottom"/>
            <w:hideMark/>
          </w:tcPr>
          <w:p w14:paraId="1199FC7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5B763A2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vročih osi</w:t>
            </w:r>
          </w:p>
        </w:tc>
        <w:tc>
          <w:tcPr>
            <w:tcW w:w="2220" w:type="dxa"/>
            <w:tcBorders>
              <w:top w:val="nil"/>
              <w:left w:val="single" w:sz="4" w:space="0" w:color="auto"/>
              <w:bottom w:val="single" w:sz="4" w:space="0" w:color="auto"/>
              <w:right w:val="single" w:sz="4" w:space="0" w:color="auto"/>
            </w:tcBorders>
            <w:noWrap/>
            <w:vAlign w:val="bottom"/>
            <w:hideMark/>
          </w:tcPr>
          <w:p w14:paraId="61A14EA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453DCE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04F2BA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7822FDE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09CAE7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49</w:t>
            </w:r>
          </w:p>
        </w:tc>
        <w:tc>
          <w:tcPr>
            <w:tcW w:w="2160" w:type="dxa"/>
            <w:tcBorders>
              <w:top w:val="nil"/>
              <w:left w:val="nil"/>
              <w:bottom w:val="single" w:sz="4" w:space="0" w:color="auto"/>
              <w:right w:val="single" w:sz="4" w:space="0" w:color="auto"/>
            </w:tcBorders>
            <w:noWrap/>
            <w:vAlign w:val="bottom"/>
            <w:hideMark/>
          </w:tcPr>
          <w:p w14:paraId="65DE9B5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7FB5A9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odstranjevanje gramozne grede za ponovno montažo (0,02 m³)</w:t>
            </w:r>
          </w:p>
        </w:tc>
        <w:tc>
          <w:tcPr>
            <w:tcW w:w="2220" w:type="dxa"/>
            <w:tcBorders>
              <w:top w:val="nil"/>
              <w:left w:val="nil"/>
              <w:bottom w:val="single" w:sz="4" w:space="0" w:color="auto"/>
              <w:right w:val="single" w:sz="4" w:space="0" w:color="auto"/>
            </w:tcBorders>
            <w:noWrap/>
            <w:vAlign w:val="bottom"/>
            <w:hideMark/>
          </w:tcPr>
          <w:p w14:paraId="70CE11F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kopanje</w:t>
            </w:r>
          </w:p>
        </w:tc>
        <w:tc>
          <w:tcPr>
            <w:tcW w:w="500" w:type="dxa"/>
            <w:tcBorders>
              <w:top w:val="nil"/>
              <w:left w:val="nil"/>
              <w:bottom w:val="single" w:sz="4" w:space="0" w:color="auto"/>
              <w:right w:val="single" w:sz="4" w:space="0" w:color="auto"/>
            </w:tcBorders>
            <w:noWrap/>
            <w:vAlign w:val="bottom"/>
            <w:hideMark/>
          </w:tcPr>
          <w:p w14:paraId="2C95024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B85693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3BA319F3"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173A8A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50</w:t>
            </w:r>
          </w:p>
        </w:tc>
        <w:tc>
          <w:tcPr>
            <w:tcW w:w="2160" w:type="dxa"/>
            <w:tcBorders>
              <w:top w:val="nil"/>
              <w:left w:val="nil"/>
              <w:bottom w:val="single" w:sz="4" w:space="0" w:color="auto"/>
              <w:right w:val="single" w:sz="4" w:space="0" w:color="auto"/>
            </w:tcBorders>
            <w:noWrap/>
            <w:vAlign w:val="bottom"/>
            <w:hideMark/>
          </w:tcPr>
          <w:p w14:paraId="7D1B481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1AA8B62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tirne tehtnice</w:t>
            </w:r>
          </w:p>
        </w:tc>
        <w:tc>
          <w:tcPr>
            <w:tcW w:w="2220" w:type="dxa"/>
            <w:tcBorders>
              <w:top w:val="nil"/>
              <w:left w:val="single" w:sz="4" w:space="0" w:color="auto"/>
              <w:bottom w:val="single" w:sz="4" w:space="0" w:color="auto"/>
              <w:right w:val="single" w:sz="4" w:space="0" w:color="auto"/>
            </w:tcBorders>
            <w:noWrap/>
            <w:vAlign w:val="bottom"/>
            <w:hideMark/>
          </w:tcPr>
          <w:p w14:paraId="5561BBE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171974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DC5784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4EA6AFB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B274BE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51</w:t>
            </w:r>
          </w:p>
        </w:tc>
        <w:tc>
          <w:tcPr>
            <w:tcW w:w="2160" w:type="dxa"/>
            <w:tcBorders>
              <w:top w:val="nil"/>
              <w:left w:val="nil"/>
              <w:bottom w:val="single" w:sz="4" w:space="0" w:color="auto"/>
              <w:right w:val="single" w:sz="4" w:space="0" w:color="auto"/>
            </w:tcBorders>
            <w:noWrap/>
            <w:vAlign w:val="bottom"/>
            <w:hideMark/>
          </w:tcPr>
          <w:p w14:paraId="2D98BC5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577DDED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senzorja tirne tehtnice osi</w:t>
            </w:r>
          </w:p>
        </w:tc>
        <w:tc>
          <w:tcPr>
            <w:tcW w:w="2220" w:type="dxa"/>
            <w:tcBorders>
              <w:top w:val="nil"/>
              <w:left w:val="single" w:sz="4" w:space="0" w:color="auto"/>
              <w:bottom w:val="single" w:sz="4" w:space="0" w:color="auto"/>
              <w:right w:val="single" w:sz="4" w:space="0" w:color="auto"/>
            </w:tcBorders>
            <w:noWrap/>
            <w:vAlign w:val="bottom"/>
            <w:hideMark/>
          </w:tcPr>
          <w:p w14:paraId="12DA053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5107E50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6EA1EA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3BE412D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BB0623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52</w:t>
            </w:r>
          </w:p>
        </w:tc>
        <w:tc>
          <w:tcPr>
            <w:tcW w:w="2160" w:type="dxa"/>
            <w:tcBorders>
              <w:top w:val="nil"/>
              <w:left w:val="nil"/>
              <w:bottom w:val="single" w:sz="4" w:space="0" w:color="auto"/>
              <w:right w:val="single" w:sz="4" w:space="0" w:color="auto"/>
            </w:tcBorders>
            <w:noWrap/>
            <w:vAlign w:val="bottom"/>
            <w:hideMark/>
          </w:tcPr>
          <w:p w14:paraId="68B4A42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750B6E9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odstranjevanje gramozne grede za ponovno montažo (0,02 m³)</w:t>
            </w:r>
          </w:p>
        </w:tc>
        <w:tc>
          <w:tcPr>
            <w:tcW w:w="2220" w:type="dxa"/>
            <w:tcBorders>
              <w:top w:val="nil"/>
              <w:left w:val="single" w:sz="4" w:space="0" w:color="auto"/>
              <w:bottom w:val="single" w:sz="4" w:space="0" w:color="auto"/>
              <w:right w:val="single" w:sz="4" w:space="0" w:color="auto"/>
            </w:tcBorders>
            <w:noWrap/>
            <w:vAlign w:val="bottom"/>
            <w:hideMark/>
          </w:tcPr>
          <w:p w14:paraId="529DCC8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kopanje</w:t>
            </w:r>
          </w:p>
        </w:tc>
        <w:tc>
          <w:tcPr>
            <w:tcW w:w="500" w:type="dxa"/>
            <w:tcBorders>
              <w:top w:val="nil"/>
              <w:left w:val="nil"/>
              <w:bottom w:val="single" w:sz="4" w:space="0" w:color="auto"/>
              <w:right w:val="single" w:sz="4" w:space="0" w:color="auto"/>
            </w:tcBorders>
            <w:noWrap/>
            <w:vAlign w:val="bottom"/>
            <w:hideMark/>
          </w:tcPr>
          <w:p w14:paraId="0ABC29B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F982C3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46E9556A" w14:textId="77777777" w:rsidTr="001547F1">
        <w:trPr>
          <w:trHeight w:val="640"/>
        </w:trPr>
        <w:tc>
          <w:tcPr>
            <w:tcW w:w="500" w:type="dxa"/>
            <w:tcBorders>
              <w:top w:val="nil"/>
              <w:left w:val="single" w:sz="4" w:space="0" w:color="auto"/>
              <w:bottom w:val="single" w:sz="4" w:space="0" w:color="auto"/>
              <w:right w:val="single" w:sz="4" w:space="0" w:color="auto"/>
            </w:tcBorders>
            <w:vAlign w:val="center"/>
            <w:hideMark/>
          </w:tcPr>
          <w:p w14:paraId="37B2ACA0"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Zap</w:t>
            </w:r>
            <w:proofErr w:type="spellEnd"/>
            <w:r w:rsidRPr="001547F1">
              <w:rPr>
                <w:rFonts w:ascii="Calibri" w:hAnsi="Calibri" w:cs="Calibri"/>
                <w:b/>
                <w:bCs/>
                <w:color w:val="000000"/>
                <w:sz w:val="22"/>
                <w:szCs w:val="22"/>
              </w:rPr>
              <w:t>.</w:t>
            </w:r>
            <w:r w:rsidRPr="001547F1">
              <w:rPr>
                <w:rFonts w:ascii="Calibri" w:hAnsi="Calibri" w:cs="Calibri"/>
                <w:b/>
                <w:bCs/>
                <w:color w:val="000000"/>
                <w:sz w:val="22"/>
                <w:szCs w:val="22"/>
              </w:rPr>
              <w:br/>
              <w:t>št.</w:t>
            </w:r>
          </w:p>
        </w:tc>
        <w:tc>
          <w:tcPr>
            <w:tcW w:w="2160" w:type="dxa"/>
            <w:tcBorders>
              <w:top w:val="nil"/>
              <w:left w:val="nil"/>
              <w:bottom w:val="single" w:sz="4" w:space="0" w:color="auto"/>
              <w:right w:val="single" w:sz="4" w:space="0" w:color="auto"/>
            </w:tcBorders>
            <w:noWrap/>
            <w:vAlign w:val="center"/>
            <w:hideMark/>
          </w:tcPr>
          <w:p w14:paraId="5C9541A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Vrsta sistema</w:t>
            </w:r>
          </w:p>
        </w:tc>
        <w:tc>
          <w:tcPr>
            <w:tcW w:w="7940" w:type="dxa"/>
            <w:tcBorders>
              <w:top w:val="nil"/>
              <w:left w:val="nil"/>
              <w:bottom w:val="single" w:sz="4" w:space="0" w:color="auto"/>
              <w:right w:val="single" w:sz="4" w:space="0" w:color="auto"/>
            </w:tcBorders>
            <w:noWrap/>
            <w:vAlign w:val="center"/>
            <w:hideMark/>
          </w:tcPr>
          <w:p w14:paraId="6504811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Del SV/TK naprave</w:t>
            </w:r>
          </w:p>
        </w:tc>
        <w:tc>
          <w:tcPr>
            <w:tcW w:w="2220" w:type="dxa"/>
            <w:tcBorders>
              <w:top w:val="nil"/>
              <w:left w:val="nil"/>
              <w:bottom w:val="single" w:sz="4" w:space="0" w:color="auto"/>
              <w:right w:val="single" w:sz="4" w:space="0" w:color="auto"/>
            </w:tcBorders>
            <w:noWrap/>
            <w:vAlign w:val="center"/>
            <w:hideMark/>
          </w:tcPr>
          <w:p w14:paraId="78D9AFB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Potrebno delo</w:t>
            </w:r>
          </w:p>
        </w:tc>
        <w:tc>
          <w:tcPr>
            <w:tcW w:w="500" w:type="dxa"/>
            <w:tcBorders>
              <w:top w:val="nil"/>
              <w:left w:val="nil"/>
              <w:bottom w:val="single" w:sz="4" w:space="0" w:color="auto"/>
              <w:right w:val="single" w:sz="4" w:space="0" w:color="auto"/>
            </w:tcBorders>
            <w:noWrap/>
            <w:vAlign w:val="center"/>
            <w:hideMark/>
          </w:tcPr>
          <w:p w14:paraId="5235ECB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EM</w:t>
            </w:r>
          </w:p>
        </w:tc>
        <w:tc>
          <w:tcPr>
            <w:tcW w:w="800" w:type="dxa"/>
            <w:tcBorders>
              <w:top w:val="nil"/>
              <w:left w:val="nil"/>
              <w:bottom w:val="single" w:sz="4" w:space="0" w:color="auto"/>
              <w:right w:val="single" w:sz="4" w:space="0" w:color="auto"/>
            </w:tcBorders>
            <w:noWrap/>
            <w:vAlign w:val="center"/>
            <w:hideMark/>
          </w:tcPr>
          <w:p w14:paraId="79C648F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Količina</w:t>
            </w:r>
          </w:p>
        </w:tc>
      </w:tr>
      <w:tr w:rsidR="001547F1" w:rsidRPr="001547F1" w14:paraId="329ADAC0" w14:textId="77777777" w:rsidTr="001547F1">
        <w:trPr>
          <w:trHeight w:val="300"/>
        </w:trPr>
        <w:tc>
          <w:tcPr>
            <w:tcW w:w="2660" w:type="dxa"/>
            <w:gridSpan w:val="2"/>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007E93C3"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ERSVn</w:t>
            </w:r>
            <w:proofErr w:type="spellEnd"/>
            <w:r w:rsidRPr="001547F1">
              <w:rPr>
                <w:rFonts w:ascii="Calibri" w:hAnsi="Calibri" w:cs="Calibri"/>
                <w:b/>
                <w:bCs/>
                <w:color w:val="000000"/>
                <w:sz w:val="22"/>
                <w:szCs w:val="22"/>
              </w:rPr>
              <w:t xml:space="preserve"> SEL/ISKRA</w:t>
            </w:r>
          </w:p>
        </w:tc>
        <w:tc>
          <w:tcPr>
            <w:tcW w:w="11460" w:type="dxa"/>
            <w:gridSpan w:val="4"/>
            <w:tcBorders>
              <w:top w:val="single" w:sz="4" w:space="0" w:color="auto"/>
              <w:left w:val="nil"/>
              <w:bottom w:val="single" w:sz="4" w:space="0" w:color="auto"/>
              <w:right w:val="nil"/>
            </w:tcBorders>
            <w:shd w:val="clear" w:color="000000" w:fill="E7E6E6"/>
            <w:noWrap/>
            <w:vAlign w:val="center"/>
            <w:hideMark/>
          </w:tcPr>
          <w:p w14:paraId="12F7419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r>
      <w:tr w:rsidR="001547F1" w:rsidRPr="001547F1" w14:paraId="18F01EF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9C6C7E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53</w:t>
            </w:r>
          </w:p>
        </w:tc>
        <w:tc>
          <w:tcPr>
            <w:tcW w:w="2160" w:type="dxa"/>
            <w:tcBorders>
              <w:top w:val="nil"/>
              <w:left w:val="nil"/>
              <w:bottom w:val="single" w:sz="4" w:space="0" w:color="auto"/>
              <w:right w:val="single" w:sz="4" w:space="0" w:color="auto"/>
            </w:tcBorders>
            <w:noWrap/>
            <w:vAlign w:val="bottom"/>
            <w:hideMark/>
          </w:tcPr>
          <w:p w14:paraId="59EF204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5B606B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štetja osi</w:t>
            </w:r>
          </w:p>
        </w:tc>
        <w:tc>
          <w:tcPr>
            <w:tcW w:w="2220" w:type="dxa"/>
            <w:tcBorders>
              <w:top w:val="nil"/>
              <w:left w:val="nil"/>
              <w:bottom w:val="single" w:sz="4" w:space="0" w:color="auto"/>
              <w:right w:val="single" w:sz="4" w:space="0" w:color="auto"/>
            </w:tcBorders>
            <w:noWrap/>
            <w:vAlign w:val="bottom"/>
            <w:hideMark/>
          </w:tcPr>
          <w:p w14:paraId="732C091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B65D88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D3081C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120</w:t>
            </w:r>
          </w:p>
        </w:tc>
      </w:tr>
      <w:tr w:rsidR="001547F1" w:rsidRPr="001547F1" w14:paraId="3E5EE16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EE1AC5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54</w:t>
            </w:r>
          </w:p>
        </w:tc>
        <w:tc>
          <w:tcPr>
            <w:tcW w:w="2160" w:type="dxa"/>
            <w:tcBorders>
              <w:top w:val="nil"/>
              <w:left w:val="nil"/>
              <w:bottom w:val="single" w:sz="4" w:space="0" w:color="auto"/>
              <w:right w:val="single" w:sz="4" w:space="0" w:color="auto"/>
            </w:tcBorders>
            <w:noWrap/>
            <w:vAlign w:val="bottom"/>
            <w:hideMark/>
          </w:tcPr>
          <w:p w14:paraId="429E97E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9360EC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senzorja štetja osi</w:t>
            </w:r>
          </w:p>
        </w:tc>
        <w:tc>
          <w:tcPr>
            <w:tcW w:w="2220" w:type="dxa"/>
            <w:tcBorders>
              <w:top w:val="nil"/>
              <w:left w:val="nil"/>
              <w:bottom w:val="single" w:sz="4" w:space="0" w:color="auto"/>
              <w:right w:val="single" w:sz="4" w:space="0" w:color="auto"/>
            </w:tcBorders>
            <w:noWrap/>
            <w:vAlign w:val="bottom"/>
            <w:hideMark/>
          </w:tcPr>
          <w:p w14:paraId="09E2837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51D9965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36A417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592F34A0"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8F9FE7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55</w:t>
            </w:r>
          </w:p>
        </w:tc>
        <w:tc>
          <w:tcPr>
            <w:tcW w:w="2160" w:type="dxa"/>
            <w:tcBorders>
              <w:top w:val="nil"/>
              <w:left w:val="nil"/>
              <w:bottom w:val="single" w:sz="4" w:space="0" w:color="auto"/>
              <w:right w:val="single" w:sz="4" w:space="0" w:color="auto"/>
            </w:tcBorders>
            <w:noWrap/>
            <w:vAlign w:val="bottom"/>
            <w:hideMark/>
          </w:tcPr>
          <w:p w14:paraId="09A3F11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1652C1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Vrtanje lukenj </w:t>
            </w:r>
            <w:proofErr w:type="spellStart"/>
            <w:r w:rsidRPr="001547F1">
              <w:rPr>
                <w:rFonts w:ascii="Calibri" w:hAnsi="Calibri" w:cs="Calibri"/>
                <w:color w:val="000000"/>
                <w:sz w:val="22"/>
                <w:szCs w:val="22"/>
              </w:rPr>
              <w:t>vnovo</w:t>
            </w:r>
            <w:proofErr w:type="spellEnd"/>
            <w:r w:rsidRPr="001547F1">
              <w:rPr>
                <w:rFonts w:ascii="Calibri" w:hAnsi="Calibri" w:cs="Calibri"/>
                <w:color w:val="000000"/>
                <w:sz w:val="22"/>
                <w:szCs w:val="22"/>
              </w:rPr>
              <w:t xml:space="preserve"> tirnico za montažo senzorja štetja osi</w:t>
            </w:r>
          </w:p>
        </w:tc>
        <w:tc>
          <w:tcPr>
            <w:tcW w:w="2220" w:type="dxa"/>
            <w:tcBorders>
              <w:top w:val="nil"/>
              <w:left w:val="nil"/>
              <w:bottom w:val="single" w:sz="4" w:space="0" w:color="auto"/>
              <w:right w:val="single" w:sz="4" w:space="0" w:color="auto"/>
            </w:tcBorders>
            <w:noWrap/>
            <w:vAlign w:val="bottom"/>
            <w:hideMark/>
          </w:tcPr>
          <w:p w14:paraId="515855C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vrtanje</w:t>
            </w:r>
          </w:p>
        </w:tc>
        <w:tc>
          <w:tcPr>
            <w:tcW w:w="500" w:type="dxa"/>
            <w:tcBorders>
              <w:top w:val="nil"/>
              <w:left w:val="nil"/>
              <w:bottom w:val="single" w:sz="4" w:space="0" w:color="auto"/>
              <w:right w:val="single" w:sz="4" w:space="0" w:color="auto"/>
            </w:tcBorders>
            <w:noWrap/>
            <w:vAlign w:val="bottom"/>
            <w:hideMark/>
          </w:tcPr>
          <w:p w14:paraId="44E07A3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2BD09D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27348CE2"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302CEE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56</w:t>
            </w:r>
          </w:p>
        </w:tc>
        <w:tc>
          <w:tcPr>
            <w:tcW w:w="2160" w:type="dxa"/>
            <w:tcBorders>
              <w:top w:val="nil"/>
              <w:left w:val="nil"/>
              <w:bottom w:val="single" w:sz="4" w:space="0" w:color="auto"/>
              <w:right w:val="single" w:sz="4" w:space="0" w:color="auto"/>
            </w:tcBorders>
            <w:noWrap/>
            <w:vAlign w:val="bottom"/>
            <w:hideMark/>
          </w:tcPr>
          <w:p w14:paraId="1DC7E8D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93BEB5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Kretniški pogon s pritrdilno garnituro, kontrolnimi drogovi in TPO</w:t>
            </w:r>
          </w:p>
        </w:tc>
        <w:tc>
          <w:tcPr>
            <w:tcW w:w="2220" w:type="dxa"/>
            <w:tcBorders>
              <w:top w:val="nil"/>
              <w:left w:val="nil"/>
              <w:bottom w:val="single" w:sz="4" w:space="0" w:color="auto"/>
              <w:right w:val="single" w:sz="4" w:space="0" w:color="auto"/>
            </w:tcBorders>
            <w:noWrap/>
            <w:vAlign w:val="bottom"/>
            <w:hideMark/>
          </w:tcPr>
          <w:p w14:paraId="2AC0C07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3FA4C78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F889E7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68EBDE2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60D766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57</w:t>
            </w:r>
          </w:p>
        </w:tc>
        <w:tc>
          <w:tcPr>
            <w:tcW w:w="2160" w:type="dxa"/>
            <w:tcBorders>
              <w:top w:val="nil"/>
              <w:left w:val="nil"/>
              <w:bottom w:val="single" w:sz="4" w:space="0" w:color="auto"/>
              <w:right w:val="single" w:sz="4" w:space="0" w:color="auto"/>
            </w:tcBorders>
            <w:noWrap/>
            <w:vAlign w:val="bottom"/>
            <w:hideMark/>
          </w:tcPr>
          <w:p w14:paraId="6D84C92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A26A92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kretniškega pogona</w:t>
            </w:r>
          </w:p>
        </w:tc>
        <w:tc>
          <w:tcPr>
            <w:tcW w:w="2220" w:type="dxa"/>
            <w:tcBorders>
              <w:top w:val="nil"/>
              <w:left w:val="nil"/>
              <w:bottom w:val="single" w:sz="4" w:space="0" w:color="auto"/>
              <w:right w:val="single" w:sz="4" w:space="0" w:color="auto"/>
            </w:tcBorders>
            <w:noWrap/>
            <w:vAlign w:val="bottom"/>
            <w:hideMark/>
          </w:tcPr>
          <w:p w14:paraId="5834F77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30775F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04457D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71D7B679"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BB579D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58</w:t>
            </w:r>
          </w:p>
        </w:tc>
        <w:tc>
          <w:tcPr>
            <w:tcW w:w="2160" w:type="dxa"/>
            <w:tcBorders>
              <w:top w:val="nil"/>
              <w:left w:val="nil"/>
              <w:bottom w:val="single" w:sz="4" w:space="0" w:color="auto"/>
              <w:right w:val="single" w:sz="4" w:space="0" w:color="auto"/>
            </w:tcBorders>
            <w:noWrap/>
            <w:vAlign w:val="bottom"/>
            <w:hideMark/>
          </w:tcPr>
          <w:p w14:paraId="3C1035D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4EEB2A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ASN naprava</w:t>
            </w:r>
          </w:p>
        </w:tc>
        <w:tc>
          <w:tcPr>
            <w:tcW w:w="2220" w:type="dxa"/>
            <w:tcBorders>
              <w:top w:val="nil"/>
              <w:left w:val="nil"/>
              <w:bottom w:val="single" w:sz="4" w:space="0" w:color="auto"/>
              <w:right w:val="single" w:sz="4" w:space="0" w:color="auto"/>
            </w:tcBorders>
            <w:noWrap/>
            <w:vAlign w:val="bottom"/>
            <w:hideMark/>
          </w:tcPr>
          <w:p w14:paraId="64479A6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9FC8D4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8C3FD4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4DC2E85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B80369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59</w:t>
            </w:r>
          </w:p>
        </w:tc>
        <w:tc>
          <w:tcPr>
            <w:tcW w:w="2160" w:type="dxa"/>
            <w:tcBorders>
              <w:top w:val="nil"/>
              <w:left w:val="nil"/>
              <w:bottom w:val="single" w:sz="4" w:space="0" w:color="auto"/>
              <w:right w:val="single" w:sz="4" w:space="0" w:color="auto"/>
            </w:tcBorders>
            <w:noWrap/>
            <w:vAlign w:val="bottom"/>
            <w:hideMark/>
          </w:tcPr>
          <w:p w14:paraId="00BA473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54A200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ASN naprave</w:t>
            </w:r>
          </w:p>
        </w:tc>
        <w:tc>
          <w:tcPr>
            <w:tcW w:w="2220" w:type="dxa"/>
            <w:tcBorders>
              <w:top w:val="nil"/>
              <w:left w:val="nil"/>
              <w:bottom w:val="single" w:sz="4" w:space="0" w:color="auto"/>
              <w:right w:val="single" w:sz="4" w:space="0" w:color="auto"/>
            </w:tcBorders>
            <w:noWrap/>
            <w:vAlign w:val="bottom"/>
            <w:hideMark/>
          </w:tcPr>
          <w:p w14:paraId="07BAB43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0A0458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F9838A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579802B0"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959155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60</w:t>
            </w:r>
          </w:p>
        </w:tc>
        <w:tc>
          <w:tcPr>
            <w:tcW w:w="2160" w:type="dxa"/>
            <w:tcBorders>
              <w:top w:val="nil"/>
              <w:left w:val="nil"/>
              <w:bottom w:val="single" w:sz="4" w:space="0" w:color="auto"/>
              <w:right w:val="single" w:sz="4" w:space="0" w:color="auto"/>
            </w:tcBorders>
            <w:noWrap/>
            <w:vAlign w:val="bottom"/>
            <w:hideMark/>
          </w:tcPr>
          <w:p w14:paraId="7995B25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EE73207"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Raztirnik</w:t>
            </w:r>
            <w:proofErr w:type="spellEnd"/>
            <w:r w:rsidRPr="001547F1">
              <w:rPr>
                <w:rFonts w:ascii="Calibri" w:hAnsi="Calibri" w:cs="Calibri"/>
                <w:color w:val="000000"/>
                <w:sz w:val="22"/>
                <w:szCs w:val="22"/>
              </w:rPr>
              <w:t>, pogon s pritrdilno garnituro, kontrolnimi drogovi in TPO</w:t>
            </w:r>
          </w:p>
        </w:tc>
        <w:tc>
          <w:tcPr>
            <w:tcW w:w="2220" w:type="dxa"/>
            <w:tcBorders>
              <w:top w:val="nil"/>
              <w:left w:val="nil"/>
              <w:bottom w:val="single" w:sz="4" w:space="0" w:color="auto"/>
              <w:right w:val="single" w:sz="4" w:space="0" w:color="auto"/>
            </w:tcBorders>
            <w:noWrap/>
            <w:vAlign w:val="bottom"/>
            <w:hideMark/>
          </w:tcPr>
          <w:p w14:paraId="06773DF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79002B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AC5213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30</w:t>
            </w:r>
          </w:p>
        </w:tc>
      </w:tr>
      <w:tr w:rsidR="001547F1" w:rsidRPr="001547F1" w14:paraId="14A6109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DABED4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61</w:t>
            </w:r>
          </w:p>
        </w:tc>
        <w:tc>
          <w:tcPr>
            <w:tcW w:w="2160" w:type="dxa"/>
            <w:tcBorders>
              <w:top w:val="nil"/>
              <w:left w:val="nil"/>
              <w:bottom w:val="single" w:sz="4" w:space="0" w:color="auto"/>
              <w:right w:val="single" w:sz="4" w:space="0" w:color="auto"/>
            </w:tcBorders>
            <w:noWrap/>
            <w:vAlign w:val="bottom"/>
            <w:hideMark/>
          </w:tcPr>
          <w:p w14:paraId="47B9D63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F5BE2B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w:t>
            </w:r>
            <w:proofErr w:type="spellStart"/>
            <w:r w:rsidRPr="001547F1">
              <w:rPr>
                <w:rFonts w:ascii="Calibri" w:hAnsi="Calibri" w:cs="Calibri"/>
                <w:color w:val="000000"/>
                <w:sz w:val="22"/>
                <w:szCs w:val="22"/>
              </w:rPr>
              <w:t>raztirnika</w:t>
            </w:r>
            <w:proofErr w:type="spellEnd"/>
          </w:p>
        </w:tc>
        <w:tc>
          <w:tcPr>
            <w:tcW w:w="2220" w:type="dxa"/>
            <w:tcBorders>
              <w:top w:val="nil"/>
              <w:left w:val="nil"/>
              <w:bottom w:val="single" w:sz="4" w:space="0" w:color="auto"/>
              <w:right w:val="single" w:sz="4" w:space="0" w:color="auto"/>
            </w:tcBorders>
            <w:noWrap/>
            <w:vAlign w:val="bottom"/>
            <w:hideMark/>
          </w:tcPr>
          <w:p w14:paraId="431514B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AC89DF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D605B9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30</w:t>
            </w:r>
          </w:p>
        </w:tc>
      </w:tr>
      <w:tr w:rsidR="001547F1" w:rsidRPr="001547F1" w14:paraId="7823D34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1D8145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62</w:t>
            </w:r>
          </w:p>
        </w:tc>
        <w:tc>
          <w:tcPr>
            <w:tcW w:w="2160" w:type="dxa"/>
            <w:tcBorders>
              <w:top w:val="nil"/>
              <w:left w:val="nil"/>
              <w:bottom w:val="single" w:sz="4" w:space="0" w:color="auto"/>
              <w:right w:val="single" w:sz="4" w:space="0" w:color="auto"/>
            </w:tcBorders>
            <w:noWrap/>
            <w:vAlign w:val="bottom"/>
            <w:hideMark/>
          </w:tcPr>
          <w:p w14:paraId="1990A45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CFCB46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lesenem pragu</w:t>
            </w:r>
          </w:p>
        </w:tc>
        <w:tc>
          <w:tcPr>
            <w:tcW w:w="2220" w:type="dxa"/>
            <w:tcBorders>
              <w:top w:val="nil"/>
              <w:left w:val="nil"/>
              <w:bottom w:val="single" w:sz="4" w:space="0" w:color="auto"/>
              <w:right w:val="single" w:sz="4" w:space="0" w:color="auto"/>
            </w:tcBorders>
            <w:noWrap/>
            <w:vAlign w:val="bottom"/>
            <w:hideMark/>
          </w:tcPr>
          <w:p w14:paraId="65A1D2B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C1DCDF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E74210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578F84C6"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16CF41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63</w:t>
            </w:r>
          </w:p>
        </w:tc>
        <w:tc>
          <w:tcPr>
            <w:tcW w:w="2160" w:type="dxa"/>
            <w:tcBorders>
              <w:top w:val="nil"/>
              <w:left w:val="nil"/>
              <w:bottom w:val="single" w:sz="4" w:space="0" w:color="auto"/>
              <w:right w:val="single" w:sz="4" w:space="0" w:color="auto"/>
            </w:tcBorders>
            <w:noWrap/>
            <w:vAlign w:val="bottom"/>
            <w:hideMark/>
          </w:tcPr>
          <w:p w14:paraId="1BDC806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536C0C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betonskem pragu</w:t>
            </w:r>
          </w:p>
        </w:tc>
        <w:tc>
          <w:tcPr>
            <w:tcW w:w="2220" w:type="dxa"/>
            <w:tcBorders>
              <w:top w:val="nil"/>
              <w:left w:val="nil"/>
              <w:bottom w:val="single" w:sz="4" w:space="0" w:color="auto"/>
              <w:right w:val="single" w:sz="4" w:space="0" w:color="auto"/>
            </w:tcBorders>
            <w:noWrap/>
            <w:vAlign w:val="bottom"/>
            <w:hideMark/>
          </w:tcPr>
          <w:p w14:paraId="508EE94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5978E2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23432D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751567D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7E586F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64</w:t>
            </w:r>
          </w:p>
        </w:tc>
        <w:tc>
          <w:tcPr>
            <w:tcW w:w="2160" w:type="dxa"/>
            <w:tcBorders>
              <w:top w:val="nil"/>
              <w:left w:val="nil"/>
              <w:bottom w:val="single" w:sz="4" w:space="0" w:color="auto"/>
              <w:right w:val="single" w:sz="4" w:space="0" w:color="auto"/>
            </w:tcBorders>
            <w:noWrap/>
            <w:vAlign w:val="bottom"/>
            <w:hideMark/>
          </w:tcPr>
          <w:p w14:paraId="7B77357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74B664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ETCS </w:t>
            </w:r>
            <w:proofErr w:type="spellStart"/>
            <w:r w:rsidRPr="001547F1">
              <w:rPr>
                <w:rFonts w:ascii="Calibri" w:hAnsi="Calibri" w:cs="Calibri"/>
                <w:color w:val="000000"/>
                <w:sz w:val="22"/>
                <w:szCs w:val="22"/>
              </w:rPr>
              <w:t>balize</w:t>
            </w:r>
            <w:proofErr w:type="spellEnd"/>
          </w:p>
        </w:tc>
        <w:tc>
          <w:tcPr>
            <w:tcW w:w="2220" w:type="dxa"/>
            <w:tcBorders>
              <w:top w:val="nil"/>
              <w:left w:val="nil"/>
              <w:bottom w:val="single" w:sz="4" w:space="0" w:color="auto"/>
              <w:right w:val="single" w:sz="4" w:space="0" w:color="auto"/>
            </w:tcBorders>
            <w:noWrap/>
            <w:vAlign w:val="bottom"/>
            <w:hideMark/>
          </w:tcPr>
          <w:p w14:paraId="12A0A83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3861EC5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FB4C5C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03FF168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13EAF6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65</w:t>
            </w:r>
          </w:p>
        </w:tc>
        <w:tc>
          <w:tcPr>
            <w:tcW w:w="2160" w:type="dxa"/>
            <w:tcBorders>
              <w:top w:val="nil"/>
              <w:left w:val="nil"/>
              <w:bottom w:val="single" w:sz="4" w:space="0" w:color="auto"/>
              <w:right w:val="single" w:sz="4" w:space="0" w:color="auto"/>
            </w:tcBorders>
            <w:noWrap/>
            <w:vAlign w:val="bottom"/>
            <w:hideMark/>
          </w:tcPr>
          <w:p w14:paraId="6CDBD0B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7E2F59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w:t>
            </w:r>
            <w:proofErr w:type="spellStart"/>
            <w:r w:rsidRPr="001547F1">
              <w:rPr>
                <w:rFonts w:ascii="Calibri" w:hAnsi="Calibri" w:cs="Calibri"/>
                <w:color w:val="000000"/>
                <w:sz w:val="22"/>
                <w:szCs w:val="22"/>
              </w:rPr>
              <w:t>izolirke</w:t>
            </w:r>
            <w:proofErr w:type="spellEnd"/>
            <w:r w:rsidRPr="001547F1">
              <w:rPr>
                <w:rFonts w:ascii="Calibri" w:hAnsi="Calibri" w:cs="Calibri"/>
                <w:color w:val="000000"/>
                <w:sz w:val="22"/>
                <w:szCs w:val="22"/>
              </w:rPr>
              <w:t xml:space="preserve"> </w:t>
            </w:r>
          </w:p>
        </w:tc>
        <w:tc>
          <w:tcPr>
            <w:tcW w:w="2220" w:type="dxa"/>
            <w:tcBorders>
              <w:top w:val="nil"/>
              <w:left w:val="nil"/>
              <w:bottom w:val="single" w:sz="4" w:space="0" w:color="auto"/>
              <w:right w:val="single" w:sz="4" w:space="0" w:color="auto"/>
            </w:tcBorders>
            <w:noWrap/>
            <w:vAlign w:val="bottom"/>
            <w:hideMark/>
          </w:tcPr>
          <w:p w14:paraId="68F3838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109D9A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1F01FC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0EF6273F"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C0F92E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66</w:t>
            </w:r>
          </w:p>
        </w:tc>
        <w:tc>
          <w:tcPr>
            <w:tcW w:w="2160" w:type="dxa"/>
            <w:tcBorders>
              <w:top w:val="nil"/>
              <w:left w:val="nil"/>
              <w:bottom w:val="single" w:sz="4" w:space="0" w:color="auto"/>
              <w:right w:val="single" w:sz="4" w:space="0" w:color="auto"/>
            </w:tcBorders>
            <w:noWrap/>
            <w:vAlign w:val="bottom"/>
            <w:hideMark/>
          </w:tcPr>
          <w:p w14:paraId="2C8396A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F37BD3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Ureditev priključnih vrvi in prevezi za </w:t>
            </w:r>
            <w:proofErr w:type="spellStart"/>
            <w:r w:rsidRPr="001547F1">
              <w:rPr>
                <w:rFonts w:ascii="Calibri" w:hAnsi="Calibri" w:cs="Calibri"/>
                <w:color w:val="000000"/>
                <w:sz w:val="22"/>
                <w:szCs w:val="22"/>
              </w:rPr>
              <w:t>izolirko</w:t>
            </w:r>
            <w:proofErr w:type="spellEnd"/>
          </w:p>
        </w:tc>
        <w:tc>
          <w:tcPr>
            <w:tcW w:w="2220" w:type="dxa"/>
            <w:tcBorders>
              <w:top w:val="nil"/>
              <w:left w:val="nil"/>
              <w:bottom w:val="single" w:sz="4" w:space="0" w:color="auto"/>
              <w:right w:val="single" w:sz="4" w:space="0" w:color="auto"/>
            </w:tcBorders>
            <w:noWrap/>
            <w:vAlign w:val="bottom"/>
            <w:hideMark/>
          </w:tcPr>
          <w:p w14:paraId="2862CF6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71BC90B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A09A46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200</w:t>
            </w:r>
          </w:p>
        </w:tc>
      </w:tr>
      <w:tr w:rsidR="001547F1" w:rsidRPr="001547F1" w14:paraId="20F8832B"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44C451A"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67</w:t>
            </w:r>
          </w:p>
        </w:tc>
        <w:tc>
          <w:tcPr>
            <w:tcW w:w="2160" w:type="dxa"/>
            <w:tcBorders>
              <w:top w:val="nil"/>
              <w:left w:val="nil"/>
              <w:bottom w:val="single" w:sz="4" w:space="0" w:color="auto"/>
              <w:right w:val="single" w:sz="4" w:space="0" w:color="auto"/>
            </w:tcBorders>
            <w:noWrap/>
            <w:vAlign w:val="bottom"/>
            <w:hideMark/>
          </w:tcPr>
          <w:p w14:paraId="4D03A62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00ADAE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SILEC </w:t>
            </w:r>
            <w:proofErr w:type="spellStart"/>
            <w:r w:rsidRPr="001547F1">
              <w:rPr>
                <w:rFonts w:ascii="Calibri" w:hAnsi="Calibri" w:cs="Calibri"/>
                <w:color w:val="000000"/>
                <w:sz w:val="22"/>
                <w:szCs w:val="22"/>
              </w:rPr>
              <w:t>povozni</w:t>
            </w:r>
            <w:proofErr w:type="spellEnd"/>
            <w:r w:rsidRPr="001547F1">
              <w:rPr>
                <w:rFonts w:ascii="Calibri" w:hAnsi="Calibri" w:cs="Calibri"/>
                <w:color w:val="000000"/>
                <w:sz w:val="22"/>
                <w:szCs w:val="22"/>
              </w:rPr>
              <w:t xml:space="preserve"> kontakt</w:t>
            </w:r>
          </w:p>
        </w:tc>
        <w:tc>
          <w:tcPr>
            <w:tcW w:w="2220" w:type="dxa"/>
            <w:tcBorders>
              <w:top w:val="nil"/>
              <w:left w:val="nil"/>
              <w:bottom w:val="single" w:sz="4" w:space="0" w:color="auto"/>
              <w:right w:val="single" w:sz="4" w:space="0" w:color="auto"/>
            </w:tcBorders>
            <w:noWrap/>
            <w:vAlign w:val="bottom"/>
            <w:hideMark/>
          </w:tcPr>
          <w:p w14:paraId="5B7B84A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C9C431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1C5EBE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01B5E4E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8CCD89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68</w:t>
            </w:r>
          </w:p>
        </w:tc>
        <w:tc>
          <w:tcPr>
            <w:tcW w:w="2160" w:type="dxa"/>
            <w:tcBorders>
              <w:top w:val="nil"/>
              <w:left w:val="nil"/>
              <w:bottom w:val="single" w:sz="4" w:space="0" w:color="auto"/>
              <w:right w:val="single" w:sz="4" w:space="0" w:color="auto"/>
            </w:tcBorders>
            <w:noWrap/>
            <w:vAlign w:val="bottom"/>
            <w:hideMark/>
          </w:tcPr>
          <w:p w14:paraId="659D429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5D11585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signala</w:t>
            </w:r>
          </w:p>
        </w:tc>
        <w:tc>
          <w:tcPr>
            <w:tcW w:w="2220" w:type="dxa"/>
            <w:tcBorders>
              <w:top w:val="nil"/>
              <w:left w:val="single" w:sz="4" w:space="0" w:color="auto"/>
              <w:bottom w:val="single" w:sz="4" w:space="0" w:color="auto"/>
              <w:right w:val="single" w:sz="4" w:space="0" w:color="auto"/>
            </w:tcBorders>
            <w:noWrap/>
            <w:vAlign w:val="bottom"/>
            <w:hideMark/>
          </w:tcPr>
          <w:p w14:paraId="7D76597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052367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D005B2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4C9F750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A1B1D7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69</w:t>
            </w:r>
          </w:p>
        </w:tc>
        <w:tc>
          <w:tcPr>
            <w:tcW w:w="2160" w:type="dxa"/>
            <w:tcBorders>
              <w:top w:val="nil"/>
              <w:left w:val="nil"/>
              <w:bottom w:val="single" w:sz="4" w:space="0" w:color="auto"/>
              <w:right w:val="single" w:sz="4" w:space="0" w:color="auto"/>
            </w:tcBorders>
            <w:noWrap/>
            <w:vAlign w:val="bottom"/>
            <w:hideMark/>
          </w:tcPr>
          <w:p w14:paraId="3D45B31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35F3B8C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 signalno glavo in stojiščem</w:t>
            </w:r>
          </w:p>
        </w:tc>
        <w:tc>
          <w:tcPr>
            <w:tcW w:w="2220" w:type="dxa"/>
            <w:tcBorders>
              <w:top w:val="nil"/>
              <w:left w:val="single" w:sz="4" w:space="0" w:color="auto"/>
              <w:bottom w:val="single" w:sz="4" w:space="0" w:color="auto"/>
              <w:right w:val="single" w:sz="4" w:space="0" w:color="auto"/>
            </w:tcBorders>
            <w:noWrap/>
            <w:vAlign w:val="bottom"/>
            <w:hideMark/>
          </w:tcPr>
          <w:p w14:paraId="6204216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5381487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1C639A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264A5879"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C590C1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lastRenderedPageBreak/>
              <w:t>70</w:t>
            </w:r>
          </w:p>
        </w:tc>
        <w:tc>
          <w:tcPr>
            <w:tcW w:w="2160" w:type="dxa"/>
            <w:tcBorders>
              <w:top w:val="nil"/>
              <w:left w:val="nil"/>
              <w:bottom w:val="single" w:sz="4" w:space="0" w:color="auto"/>
              <w:right w:val="single" w:sz="4" w:space="0" w:color="auto"/>
            </w:tcBorders>
            <w:noWrap/>
            <w:vAlign w:val="bottom"/>
            <w:hideMark/>
          </w:tcPr>
          <w:p w14:paraId="1F32C9C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7A7443F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mejnega tirnega signala (MTS), </w:t>
            </w:r>
            <w:proofErr w:type="spellStart"/>
            <w:r w:rsidRPr="001547F1">
              <w:rPr>
                <w:rFonts w:ascii="Calibri" w:hAnsi="Calibri" w:cs="Calibri"/>
                <w:color w:val="000000"/>
                <w:sz w:val="22"/>
                <w:szCs w:val="22"/>
              </w:rPr>
              <w:t>predsignala</w:t>
            </w:r>
            <w:proofErr w:type="spellEnd"/>
          </w:p>
        </w:tc>
        <w:tc>
          <w:tcPr>
            <w:tcW w:w="2220" w:type="dxa"/>
            <w:tcBorders>
              <w:top w:val="nil"/>
              <w:left w:val="single" w:sz="4" w:space="0" w:color="auto"/>
              <w:bottom w:val="single" w:sz="4" w:space="0" w:color="auto"/>
              <w:right w:val="single" w:sz="4" w:space="0" w:color="auto"/>
            </w:tcBorders>
            <w:noWrap/>
            <w:vAlign w:val="bottom"/>
            <w:hideMark/>
          </w:tcPr>
          <w:p w14:paraId="5961398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1E9746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4240E6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24E5717B"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D30E18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71</w:t>
            </w:r>
          </w:p>
        </w:tc>
        <w:tc>
          <w:tcPr>
            <w:tcW w:w="2160" w:type="dxa"/>
            <w:tcBorders>
              <w:top w:val="nil"/>
              <w:left w:val="nil"/>
              <w:bottom w:val="single" w:sz="4" w:space="0" w:color="auto"/>
              <w:right w:val="single" w:sz="4" w:space="0" w:color="auto"/>
            </w:tcBorders>
            <w:noWrap/>
            <w:vAlign w:val="bottom"/>
            <w:hideMark/>
          </w:tcPr>
          <w:p w14:paraId="27484A5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1B58A6B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mejnega tirnega signala (MTS), </w:t>
            </w:r>
            <w:proofErr w:type="spellStart"/>
            <w:r w:rsidRPr="001547F1">
              <w:rPr>
                <w:rFonts w:ascii="Calibri" w:hAnsi="Calibri" w:cs="Calibri"/>
                <w:color w:val="000000"/>
                <w:sz w:val="22"/>
                <w:szCs w:val="22"/>
              </w:rPr>
              <w:t>predsignala</w:t>
            </w:r>
            <w:proofErr w:type="spellEnd"/>
            <w:r w:rsidRPr="001547F1">
              <w:rPr>
                <w:rFonts w:ascii="Calibri" w:hAnsi="Calibri" w:cs="Calibri"/>
                <w:color w:val="000000"/>
                <w:sz w:val="22"/>
                <w:szCs w:val="22"/>
              </w:rPr>
              <w:t xml:space="preserve"> s signalno glavo in stojiščem</w:t>
            </w:r>
          </w:p>
        </w:tc>
        <w:tc>
          <w:tcPr>
            <w:tcW w:w="2220" w:type="dxa"/>
            <w:tcBorders>
              <w:top w:val="nil"/>
              <w:left w:val="single" w:sz="4" w:space="0" w:color="auto"/>
              <w:bottom w:val="single" w:sz="4" w:space="0" w:color="auto"/>
              <w:right w:val="single" w:sz="4" w:space="0" w:color="auto"/>
            </w:tcBorders>
            <w:noWrap/>
            <w:vAlign w:val="bottom"/>
            <w:hideMark/>
          </w:tcPr>
          <w:p w14:paraId="3300ED1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595263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5E7B3B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7808F6B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13F4FE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72</w:t>
            </w:r>
          </w:p>
        </w:tc>
        <w:tc>
          <w:tcPr>
            <w:tcW w:w="2160" w:type="dxa"/>
            <w:tcBorders>
              <w:top w:val="nil"/>
              <w:left w:val="nil"/>
              <w:bottom w:val="single" w:sz="4" w:space="0" w:color="auto"/>
              <w:right w:val="single" w:sz="4" w:space="0" w:color="auto"/>
            </w:tcBorders>
            <w:noWrap/>
            <w:vAlign w:val="bottom"/>
            <w:hideMark/>
          </w:tcPr>
          <w:p w14:paraId="44E9310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10B9B4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Signalna omara</w:t>
            </w:r>
          </w:p>
        </w:tc>
        <w:tc>
          <w:tcPr>
            <w:tcW w:w="2220" w:type="dxa"/>
            <w:tcBorders>
              <w:top w:val="nil"/>
              <w:left w:val="nil"/>
              <w:bottom w:val="single" w:sz="4" w:space="0" w:color="auto"/>
              <w:right w:val="single" w:sz="4" w:space="0" w:color="auto"/>
            </w:tcBorders>
            <w:noWrap/>
            <w:vAlign w:val="bottom"/>
            <w:hideMark/>
          </w:tcPr>
          <w:p w14:paraId="7551180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312F26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8EAF01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4F63065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AEEE22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73</w:t>
            </w:r>
          </w:p>
        </w:tc>
        <w:tc>
          <w:tcPr>
            <w:tcW w:w="2160" w:type="dxa"/>
            <w:tcBorders>
              <w:top w:val="nil"/>
              <w:left w:val="nil"/>
              <w:bottom w:val="single" w:sz="4" w:space="0" w:color="auto"/>
              <w:right w:val="single" w:sz="4" w:space="0" w:color="auto"/>
            </w:tcBorders>
            <w:noWrap/>
            <w:vAlign w:val="bottom"/>
            <w:hideMark/>
          </w:tcPr>
          <w:p w14:paraId="09674AF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AB29F5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omara ETCS</w:t>
            </w:r>
          </w:p>
        </w:tc>
        <w:tc>
          <w:tcPr>
            <w:tcW w:w="2220" w:type="dxa"/>
            <w:tcBorders>
              <w:top w:val="nil"/>
              <w:left w:val="nil"/>
              <w:bottom w:val="single" w:sz="4" w:space="0" w:color="auto"/>
              <w:right w:val="single" w:sz="4" w:space="0" w:color="auto"/>
            </w:tcBorders>
            <w:noWrap/>
            <w:vAlign w:val="bottom"/>
            <w:hideMark/>
          </w:tcPr>
          <w:p w14:paraId="1196E73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5317F2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6E6CD6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10A57DE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4F81A1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74</w:t>
            </w:r>
          </w:p>
        </w:tc>
        <w:tc>
          <w:tcPr>
            <w:tcW w:w="2160" w:type="dxa"/>
            <w:tcBorders>
              <w:top w:val="nil"/>
              <w:left w:val="nil"/>
              <w:bottom w:val="single" w:sz="4" w:space="0" w:color="auto"/>
              <w:right w:val="single" w:sz="4" w:space="0" w:color="auto"/>
            </w:tcBorders>
            <w:noWrap/>
            <w:vAlign w:val="bottom"/>
            <w:hideMark/>
          </w:tcPr>
          <w:p w14:paraId="5D0DCB4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753D5F3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Temelj premikalnega signala</w:t>
            </w:r>
          </w:p>
        </w:tc>
        <w:tc>
          <w:tcPr>
            <w:tcW w:w="2220" w:type="dxa"/>
            <w:tcBorders>
              <w:top w:val="nil"/>
              <w:left w:val="single" w:sz="4" w:space="0" w:color="auto"/>
              <w:bottom w:val="single" w:sz="4" w:space="0" w:color="auto"/>
              <w:right w:val="single" w:sz="4" w:space="0" w:color="auto"/>
            </w:tcBorders>
            <w:noWrap/>
            <w:vAlign w:val="bottom"/>
            <w:hideMark/>
          </w:tcPr>
          <w:p w14:paraId="4E7A2EF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069D61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745ED1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1EF0D122"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7DC9629"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75</w:t>
            </w:r>
          </w:p>
        </w:tc>
        <w:tc>
          <w:tcPr>
            <w:tcW w:w="2160" w:type="dxa"/>
            <w:tcBorders>
              <w:top w:val="nil"/>
              <w:left w:val="nil"/>
              <w:bottom w:val="single" w:sz="4" w:space="0" w:color="auto"/>
              <w:right w:val="single" w:sz="4" w:space="0" w:color="auto"/>
            </w:tcBorders>
            <w:noWrap/>
            <w:vAlign w:val="bottom"/>
            <w:hideMark/>
          </w:tcPr>
          <w:p w14:paraId="24796B0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610CA87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Premikalni signal</w:t>
            </w:r>
          </w:p>
        </w:tc>
        <w:tc>
          <w:tcPr>
            <w:tcW w:w="2220" w:type="dxa"/>
            <w:tcBorders>
              <w:top w:val="nil"/>
              <w:left w:val="single" w:sz="4" w:space="0" w:color="auto"/>
              <w:bottom w:val="single" w:sz="4" w:space="0" w:color="auto"/>
              <w:right w:val="single" w:sz="4" w:space="0" w:color="auto"/>
            </w:tcBorders>
            <w:noWrap/>
            <w:vAlign w:val="bottom"/>
            <w:hideMark/>
          </w:tcPr>
          <w:p w14:paraId="3DA8AA4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0A999B6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1EC3D1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200</w:t>
            </w:r>
          </w:p>
        </w:tc>
      </w:tr>
      <w:tr w:rsidR="001547F1" w:rsidRPr="001547F1" w14:paraId="76F6092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793D22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76</w:t>
            </w:r>
          </w:p>
        </w:tc>
        <w:tc>
          <w:tcPr>
            <w:tcW w:w="2160" w:type="dxa"/>
            <w:tcBorders>
              <w:top w:val="nil"/>
              <w:left w:val="nil"/>
              <w:bottom w:val="single" w:sz="4" w:space="0" w:color="auto"/>
              <w:right w:val="single" w:sz="4" w:space="0" w:color="auto"/>
            </w:tcBorders>
            <w:noWrap/>
            <w:vAlign w:val="bottom"/>
            <w:hideMark/>
          </w:tcPr>
          <w:p w14:paraId="1CF202F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0B68FE6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grelci</w:t>
            </w:r>
          </w:p>
        </w:tc>
        <w:tc>
          <w:tcPr>
            <w:tcW w:w="2220" w:type="dxa"/>
            <w:tcBorders>
              <w:top w:val="nil"/>
              <w:left w:val="single" w:sz="4" w:space="0" w:color="auto"/>
              <w:bottom w:val="single" w:sz="4" w:space="0" w:color="auto"/>
              <w:right w:val="single" w:sz="4" w:space="0" w:color="auto"/>
            </w:tcBorders>
            <w:noWrap/>
            <w:vAlign w:val="bottom"/>
            <w:hideMark/>
          </w:tcPr>
          <w:p w14:paraId="55F35C4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427DA7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7F617A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3D31DF43"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7CA12C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77</w:t>
            </w:r>
          </w:p>
        </w:tc>
        <w:tc>
          <w:tcPr>
            <w:tcW w:w="2160" w:type="dxa"/>
            <w:tcBorders>
              <w:top w:val="nil"/>
              <w:left w:val="nil"/>
              <w:bottom w:val="single" w:sz="4" w:space="0" w:color="auto"/>
              <w:right w:val="single" w:sz="4" w:space="0" w:color="auto"/>
            </w:tcBorders>
            <w:noWrap/>
            <w:vAlign w:val="bottom"/>
            <w:hideMark/>
          </w:tcPr>
          <w:p w14:paraId="7E40499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03532CA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TPO</w:t>
            </w:r>
          </w:p>
        </w:tc>
        <w:tc>
          <w:tcPr>
            <w:tcW w:w="2220" w:type="dxa"/>
            <w:tcBorders>
              <w:top w:val="nil"/>
              <w:left w:val="single" w:sz="4" w:space="0" w:color="auto"/>
              <w:bottom w:val="single" w:sz="4" w:space="0" w:color="auto"/>
              <w:right w:val="single" w:sz="4" w:space="0" w:color="auto"/>
            </w:tcBorders>
            <w:noWrap/>
            <w:vAlign w:val="bottom"/>
            <w:hideMark/>
          </w:tcPr>
          <w:p w14:paraId="28E3ADC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18F436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018A9A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5014154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D4ED48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78</w:t>
            </w:r>
          </w:p>
        </w:tc>
        <w:tc>
          <w:tcPr>
            <w:tcW w:w="2160" w:type="dxa"/>
            <w:tcBorders>
              <w:top w:val="nil"/>
              <w:left w:val="nil"/>
              <w:bottom w:val="single" w:sz="4" w:space="0" w:color="auto"/>
              <w:right w:val="single" w:sz="4" w:space="0" w:color="auto"/>
            </w:tcBorders>
            <w:noWrap/>
            <w:vAlign w:val="bottom"/>
            <w:hideMark/>
          </w:tcPr>
          <w:p w14:paraId="143BE19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584A073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odstranjevanje gramozne grede za ponovno montažo (0,02 m³)</w:t>
            </w:r>
          </w:p>
        </w:tc>
        <w:tc>
          <w:tcPr>
            <w:tcW w:w="2220" w:type="dxa"/>
            <w:tcBorders>
              <w:top w:val="nil"/>
              <w:left w:val="single" w:sz="4" w:space="0" w:color="auto"/>
              <w:bottom w:val="single" w:sz="4" w:space="0" w:color="auto"/>
              <w:right w:val="single" w:sz="4" w:space="0" w:color="auto"/>
            </w:tcBorders>
            <w:noWrap/>
            <w:vAlign w:val="bottom"/>
            <w:hideMark/>
          </w:tcPr>
          <w:p w14:paraId="2B03AD0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kopanje</w:t>
            </w:r>
          </w:p>
        </w:tc>
        <w:tc>
          <w:tcPr>
            <w:tcW w:w="500" w:type="dxa"/>
            <w:tcBorders>
              <w:top w:val="nil"/>
              <w:left w:val="nil"/>
              <w:bottom w:val="single" w:sz="4" w:space="0" w:color="auto"/>
              <w:right w:val="single" w:sz="4" w:space="0" w:color="auto"/>
            </w:tcBorders>
            <w:noWrap/>
            <w:vAlign w:val="bottom"/>
            <w:hideMark/>
          </w:tcPr>
          <w:p w14:paraId="4711125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4FAAEE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12A891AE" w14:textId="77777777" w:rsidTr="001547F1">
        <w:trPr>
          <w:trHeight w:val="640"/>
        </w:trPr>
        <w:tc>
          <w:tcPr>
            <w:tcW w:w="500" w:type="dxa"/>
            <w:tcBorders>
              <w:top w:val="nil"/>
              <w:left w:val="single" w:sz="4" w:space="0" w:color="auto"/>
              <w:bottom w:val="single" w:sz="4" w:space="0" w:color="auto"/>
              <w:right w:val="single" w:sz="4" w:space="0" w:color="auto"/>
            </w:tcBorders>
            <w:vAlign w:val="center"/>
            <w:hideMark/>
          </w:tcPr>
          <w:p w14:paraId="2D812454"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Zap</w:t>
            </w:r>
            <w:proofErr w:type="spellEnd"/>
            <w:r w:rsidRPr="001547F1">
              <w:rPr>
                <w:rFonts w:ascii="Calibri" w:hAnsi="Calibri" w:cs="Calibri"/>
                <w:b/>
                <w:bCs/>
                <w:color w:val="000000"/>
                <w:sz w:val="22"/>
                <w:szCs w:val="22"/>
              </w:rPr>
              <w:t>.</w:t>
            </w:r>
            <w:r w:rsidRPr="001547F1">
              <w:rPr>
                <w:rFonts w:ascii="Calibri" w:hAnsi="Calibri" w:cs="Calibri"/>
                <w:b/>
                <w:bCs/>
                <w:color w:val="000000"/>
                <w:sz w:val="22"/>
                <w:szCs w:val="22"/>
              </w:rPr>
              <w:br/>
              <w:t>št.</w:t>
            </w:r>
          </w:p>
        </w:tc>
        <w:tc>
          <w:tcPr>
            <w:tcW w:w="2160" w:type="dxa"/>
            <w:tcBorders>
              <w:top w:val="nil"/>
              <w:left w:val="nil"/>
              <w:bottom w:val="single" w:sz="4" w:space="0" w:color="auto"/>
              <w:right w:val="single" w:sz="4" w:space="0" w:color="auto"/>
            </w:tcBorders>
            <w:noWrap/>
            <w:vAlign w:val="center"/>
            <w:hideMark/>
          </w:tcPr>
          <w:p w14:paraId="4E5B74B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Vrsta sistema</w:t>
            </w:r>
          </w:p>
        </w:tc>
        <w:tc>
          <w:tcPr>
            <w:tcW w:w="7940" w:type="dxa"/>
            <w:tcBorders>
              <w:top w:val="nil"/>
              <w:left w:val="nil"/>
              <w:bottom w:val="single" w:sz="4" w:space="0" w:color="auto"/>
              <w:right w:val="single" w:sz="4" w:space="0" w:color="auto"/>
            </w:tcBorders>
            <w:noWrap/>
            <w:vAlign w:val="center"/>
            <w:hideMark/>
          </w:tcPr>
          <w:p w14:paraId="2598A3C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Del SV/TK naprave</w:t>
            </w:r>
          </w:p>
        </w:tc>
        <w:tc>
          <w:tcPr>
            <w:tcW w:w="2220" w:type="dxa"/>
            <w:tcBorders>
              <w:top w:val="nil"/>
              <w:left w:val="nil"/>
              <w:bottom w:val="single" w:sz="4" w:space="0" w:color="auto"/>
              <w:right w:val="single" w:sz="4" w:space="0" w:color="auto"/>
            </w:tcBorders>
            <w:noWrap/>
            <w:vAlign w:val="center"/>
            <w:hideMark/>
          </w:tcPr>
          <w:p w14:paraId="6BCF342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Potrebno delo</w:t>
            </w:r>
          </w:p>
        </w:tc>
        <w:tc>
          <w:tcPr>
            <w:tcW w:w="500" w:type="dxa"/>
            <w:tcBorders>
              <w:top w:val="nil"/>
              <w:left w:val="nil"/>
              <w:bottom w:val="single" w:sz="4" w:space="0" w:color="auto"/>
              <w:right w:val="single" w:sz="4" w:space="0" w:color="auto"/>
            </w:tcBorders>
            <w:noWrap/>
            <w:vAlign w:val="center"/>
            <w:hideMark/>
          </w:tcPr>
          <w:p w14:paraId="07116F0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EM</w:t>
            </w:r>
          </w:p>
        </w:tc>
        <w:tc>
          <w:tcPr>
            <w:tcW w:w="800" w:type="dxa"/>
            <w:tcBorders>
              <w:top w:val="nil"/>
              <w:left w:val="nil"/>
              <w:bottom w:val="single" w:sz="4" w:space="0" w:color="auto"/>
              <w:right w:val="single" w:sz="4" w:space="0" w:color="auto"/>
            </w:tcBorders>
            <w:noWrap/>
            <w:vAlign w:val="center"/>
            <w:hideMark/>
          </w:tcPr>
          <w:p w14:paraId="42DC25F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Količina</w:t>
            </w:r>
          </w:p>
        </w:tc>
      </w:tr>
      <w:tr w:rsidR="001547F1" w:rsidRPr="001547F1" w14:paraId="18B20548" w14:textId="77777777" w:rsidTr="001547F1">
        <w:trPr>
          <w:trHeight w:val="300"/>
        </w:trPr>
        <w:tc>
          <w:tcPr>
            <w:tcW w:w="2660" w:type="dxa"/>
            <w:gridSpan w:val="2"/>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67E96EBD"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ERSVn</w:t>
            </w:r>
            <w:proofErr w:type="spellEnd"/>
            <w:r w:rsidRPr="001547F1">
              <w:rPr>
                <w:rFonts w:ascii="Calibri" w:hAnsi="Calibri" w:cs="Calibri"/>
                <w:b/>
                <w:bCs/>
                <w:color w:val="000000"/>
                <w:sz w:val="22"/>
                <w:szCs w:val="22"/>
              </w:rPr>
              <w:t>/</w:t>
            </w:r>
            <w:proofErr w:type="spellStart"/>
            <w:r w:rsidRPr="001547F1">
              <w:rPr>
                <w:rFonts w:ascii="Calibri" w:hAnsi="Calibri" w:cs="Calibri"/>
                <w:b/>
                <w:bCs/>
                <w:color w:val="000000"/>
                <w:sz w:val="22"/>
                <w:szCs w:val="22"/>
              </w:rPr>
              <w:t>ESVn</w:t>
            </w:r>
            <w:proofErr w:type="spellEnd"/>
            <w:r w:rsidRPr="001547F1">
              <w:rPr>
                <w:rFonts w:ascii="Calibri" w:hAnsi="Calibri" w:cs="Calibri"/>
                <w:b/>
                <w:bCs/>
                <w:color w:val="000000"/>
                <w:sz w:val="22"/>
                <w:szCs w:val="22"/>
              </w:rPr>
              <w:t xml:space="preserve"> </w:t>
            </w:r>
            <w:proofErr w:type="spellStart"/>
            <w:r w:rsidRPr="001547F1">
              <w:rPr>
                <w:rFonts w:ascii="Calibri" w:hAnsi="Calibri" w:cs="Calibri"/>
                <w:b/>
                <w:bCs/>
                <w:color w:val="000000"/>
                <w:sz w:val="22"/>
                <w:szCs w:val="22"/>
              </w:rPr>
              <w:t>NPr</w:t>
            </w:r>
            <w:proofErr w:type="spellEnd"/>
          </w:p>
        </w:tc>
        <w:tc>
          <w:tcPr>
            <w:tcW w:w="11460" w:type="dxa"/>
            <w:gridSpan w:val="4"/>
            <w:tcBorders>
              <w:top w:val="single" w:sz="4" w:space="0" w:color="auto"/>
              <w:left w:val="nil"/>
              <w:bottom w:val="single" w:sz="4" w:space="0" w:color="auto"/>
              <w:right w:val="nil"/>
            </w:tcBorders>
            <w:shd w:val="clear" w:color="000000" w:fill="E7E6E6"/>
            <w:noWrap/>
            <w:vAlign w:val="center"/>
            <w:hideMark/>
          </w:tcPr>
          <w:p w14:paraId="014A412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r>
      <w:tr w:rsidR="001547F1" w:rsidRPr="001547F1" w14:paraId="5C911FB3"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08150A9"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79</w:t>
            </w:r>
          </w:p>
        </w:tc>
        <w:tc>
          <w:tcPr>
            <w:tcW w:w="2160" w:type="dxa"/>
            <w:tcBorders>
              <w:top w:val="nil"/>
              <w:left w:val="nil"/>
              <w:bottom w:val="single" w:sz="4" w:space="0" w:color="auto"/>
              <w:right w:val="single" w:sz="4" w:space="0" w:color="auto"/>
            </w:tcBorders>
            <w:noWrap/>
            <w:vAlign w:val="bottom"/>
            <w:hideMark/>
          </w:tcPr>
          <w:p w14:paraId="7C00168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A6D4B4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štetja osi</w:t>
            </w:r>
          </w:p>
        </w:tc>
        <w:tc>
          <w:tcPr>
            <w:tcW w:w="2220" w:type="dxa"/>
            <w:tcBorders>
              <w:top w:val="nil"/>
              <w:left w:val="nil"/>
              <w:bottom w:val="single" w:sz="4" w:space="0" w:color="auto"/>
              <w:right w:val="single" w:sz="4" w:space="0" w:color="auto"/>
            </w:tcBorders>
            <w:noWrap/>
            <w:vAlign w:val="bottom"/>
            <w:hideMark/>
          </w:tcPr>
          <w:p w14:paraId="3DED540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54BD991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8A5D2B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110</w:t>
            </w:r>
          </w:p>
        </w:tc>
      </w:tr>
      <w:tr w:rsidR="001547F1" w:rsidRPr="001547F1" w14:paraId="776212B4"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67A0DD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80</w:t>
            </w:r>
          </w:p>
        </w:tc>
        <w:tc>
          <w:tcPr>
            <w:tcW w:w="2160" w:type="dxa"/>
            <w:tcBorders>
              <w:top w:val="nil"/>
              <w:left w:val="nil"/>
              <w:bottom w:val="single" w:sz="4" w:space="0" w:color="auto"/>
              <w:right w:val="single" w:sz="4" w:space="0" w:color="auto"/>
            </w:tcBorders>
            <w:noWrap/>
            <w:vAlign w:val="bottom"/>
            <w:hideMark/>
          </w:tcPr>
          <w:p w14:paraId="5371B59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C503C7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senzorja štetja osi</w:t>
            </w:r>
          </w:p>
        </w:tc>
        <w:tc>
          <w:tcPr>
            <w:tcW w:w="2220" w:type="dxa"/>
            <w:tcBorders>
              <w:top w:val="nil"/>
              <w:left w:val="nil"/>
              <w:bottom w:val="single" w:sz="4" w:space="0" w:color="auto"/>
              <w:right w:val="single" w:sz="4" w:space="0" w:color="auto"/>
            </w:tcBorders>
            <w:noWrap/>
            <w:vAlign w:val="bottom"/>
            <w:hideMark/>
          </w:tcPr>
          <w:p w14:paraId="3D2BAC0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F73F88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F12981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0CCAD7BC"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8748DD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81</w:t>
            </w:r>
          </w:p>
        </w:tc>
        <w:tc>
          <w:tcPr>
            <w:tcW w:w="2160" w:type="dxa"/>
            <w:tcBorders>
              <w:top w:val="nil"/>
              <w:left w:val="nil"/>
              <w:bottom w:val="single" w:sz="4" w:space="0" w:color="auto"/>
              <w:right w:val="single" w:sz="4" w:space="0" w:color="auto"/>
            </w:tcBorders>
            <w:noWrap/>
            <w:vAlign w:val="bottom"/>
            <w:hideMark/>
          </w:tcPr>
          <w:p w14:paraId="7A72FE2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88DC23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lesenem pragu</w:t>
            </w:r>
          </w:p>
        </w:tc>
        <w:tc>
          <w:tcPr>
            <w:tcW w:w="2220" w:type="dxa"/>
            <w:tcBorders>
              <w:top w:val="nil"/>
              <w:left w:val="nil"/>
              <w:bottom w:val="single" w:sz="4" w:space="0" w:color="auto"/>
              <w:right w:val="single" w:sz="4" w:space="0" w:color="auto"/>
            </w:tcBorders>
            <w:noWrap/>
            <w:vAlign w:val="bottom"/>
            <w:hideMark/>
          </w:tcPr>
          <w:p w14:paraId="6161797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37EE71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6740AA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6D9823E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CC2F9F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82</w:t>
            </w:r>
          </w:p>
        </w:tc>
        <w:tc>
          <w:tcPr>
            <w:tcW w:w="2160" w:type="dxa"/>
            <w:tcBorders>
              <w:top w:val="nil"/>
              <w:left w:val="nil"/>
              <w:bottom w:val="single" w:sz="4" w:space="0" w:color="auto"/>
              <w:right w:val="single" w:sz="4" w:space="0" w:color="auto"/>
            </w:tcBorders>
            <w:noWrap/>
            <w:vAlign w:val="bottom"/>
            <w:hideMark/>
          </w:tcPr>
          <w:p w14:paraId="3EFBB10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8C3138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betonskem pragu</w:t>
            </w:r>
          </w:p>
        </w:tc>
        <w:tc>
          <w:tcPr>
            <w:tcW w:w="2220" w:type="dxa"/>
            <w:tcBorders>
              <w:top w:val="nil"/>
              <w:left w:val="nil"/>
              <w:bottom w:val="single" w:sz="4" w:space="0" w:color="auto"/>
              <w:right w:val="single" w:sz="4" w:space="0" w:color="auto"/>
            </w:tcBorders>
            <w:noWrap/>
            <w:vAlign w:val="bottom"/>
            <w:hideMark/>
          </w:tcPr>
          <w:p w14:paraId="4ED15F3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513F734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A36A65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90</w:t>
            </w:r>
          </w:p>
        </w:tc>
      </w:tr>
      <w:tr w:rsidR="001547F1" w:rsidRPr="001547F1" w14:paraId="789B58C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0A56B8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83</w:t>
            </w:r>
          </w:p>
        </w:tc>
        <w:tc>
          <w:tcPr>
            <w:tcW w:w="2160" w:type="dxa"/>
            <w:tcBorders>
              <w:top w:val="nil"/>
              <w:left w:val="nil"/>
              <w:bottom w:val="single" w:sz="4" w:space="0" w:color="auto"/>
              <w:right w:val="single" w:sz="4" w:space="0" w:color="auto"/>
            </w:tcBorders>
            <w:noWrap/>
            <w:vAlign w:val="bottom"/>
            <w:hideMark/>
          </w:tcPr>
          <w:p w14:paraId="6519AB3F"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4CB6E0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ETCS </w:t>
            </w:r>
            <w:proofErr w:type="spellStart"/>
            <w:r w:rsidRPr="001547F1">
              <w:rPr>
                <w:rFonts w:ascii="Calibri" w:hAnsi="Calibri" w:cs="Calibri"/>
                <w:color w:val="000000"/>
                <w:sz w:val="22"/>
                <w:szCs w:val="22"/>
              </w:rPr>
              <w:t>balize</w:t>
            </w:r>
            <w:proofErr w:type="spellEnd"/>
          </w:p>
        </w:tc>
        <w:tc>
          <w:tcPr>
            <w:tcW w:w="2220" w:type="dxa"/>
            <w:tcBorders>
              <w:top w:val="nil"/>
              <w:left w:val="nil"/>
              <w:bottom w:val="single" w:sz="4" w:space="0" w:color="auto"/>
              <w:right w:val="single" w:sz="4" w:space="0" w:color="auto"/>
            </w:tcBorders>
            <w:noWrap/>
            <w:vAlign w:val="bottom"/>
            <w:hideMark/>
          </w:tcPr>
          <w:p w14:paraId="2B47BA5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9C441E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920C10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4DB30A8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AA8CB2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84</w:t>
            </w:r>
          </w:p>
        </w:tc>
        <w:tc>
          <w:tcPr>
            <w:tcW w:w="2160" w:type="dxa"/>
            <w:tcBorders>
              <w:top w:val="nil"/>
              <w:left w:val="nil"/>
              <w:bottom w:val="single" w:sz="4" w:space="0" w:color="auto"/>
              <w:right w:val="single" w:sz="4" w:space="0" w:color="auto"/>
            </w:tcBorders>
            <w:noWrap/>
            <w:vAlign w:val="bottom"/>
            <w:hideMark/>
          </w:tcPr>
          <w:p w14:paraId="3885F4A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606822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MTK</w:t>
            </w:r>
          </w:p>
        </w:tc>
        <w:tc>
          <w:tcPr>
            <w:tcW w:w="2220" w:type="dxa"/>
            <w:tcBorders>
              <w:top w:val="nil"/>
              <w:left w:val="nil"/>
              <w:bottom w:val="single" w:sz="4" w:space="0" w:color="auto"/>
              <w:right w:val="single" w:sz="4" w:space="0" w:color="auto"/>
            </w:tcBorders>
            <w:noWrap/>
            <w:vAlign w:val="bottom"/>
            <w:hideMark/>
          </w:tcPr>
          <w:p w14:paraId="42BBFED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412B59F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726270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110</w:t>
            </w:r>
          </w:p>
        </w:tc>
      </w:tr>
      <w:tr w:rsidR="001547F1" w:rsidRPr="001547F1" w14:paraId="1B454233"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8A7F3F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85</w:t>
            </w:r>
          </w:p>
        </w:tc>
        <w:tc>
          <w:tcPr>
            <w:tcW w:w="2160" w:type="dxa"/>
            <w:tcBorders>
              <w:top w:val="nil"/>
              <w:left w:val="nil"/>
              <w:bottom w:val="single" w:sz="4" w:space="0" w:color="auto"/>
              <w:right w:val="single" w:sz="4" w:space="0" w:color="auto"/>
            </w:tcBorders>
            <w:noWrap/>
            <w:vAlign w:val="bottom"/>
            <w:hideMark/>
          </w:tcPr>
          <w:p w14:paraId="0E46846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2511B3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MTK</w:t>
            </w:r>
          </w:p>
        </w:tc>
        <w:tc>
          <w:tcPr>
            <w:tcW w:w="2220" w:type="dxa"/>
            <w:tcBorders>
              <w:top w:val="nil"/>
              <w:left w:val="nil"/>
              <w:bottom w:val="single" w:sz="4" w:space="0" w:color="auto"/>
              <w:right w:val="single" w:sz="4" w:space="0" w:color="auto"/>
            </w:tcBorders>
            <w:noWrap/>
            <w:vAlign w:val="bottom"/>
            <w:hideMark/>
          </w:tcPr>
          <w:p w14:paraId="3C8DB34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32330F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8193CF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60</w:t>
            </w:r>
          </w:p>
        </w:tc>
      </w:tr>
      <w:tr w:rsidR="001547F1" w:rsidRPr="001547F1" w14:paraId="35A3F8B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B09704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86</w:t>
            </w:r>
          </w:p>
        </w:tc>
        <w:tc>
          <w:tcPr>
            <w:tcW w:w="2160" w:type="dxa"/>
            <w:tcBorders>
              <w:top w:val="nil"/>
              <w:left w:val="nil"/>
              <w:bottom w:val="single" w:sz="4" w:space="0" w:color="auto"/>
              <w:right w:val="single" w:sz="4" w:space="0" w:color="auto"/>
            </w:tcBorders>
            <w:noWrap/>
            <w:vAlign w:val="bottom"/>
            <w:hideMark/>
          </w:tcPr>
          <w:p w14:paraId="44250DC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C8EC87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zanke (BUBM)</w:t>
            </w:r>
          </w:p>
        </w:tc>
        <w:tc>
          <w:tcPr>
            <w:tcW w:w="2220" w:type="dxa"/>
            <w:tcBorders>
              <w:top w:val="nil"/>
              <w:left w:val="nil"/>
              <w:bottom w:val="single" w:sz="4" w:space="0" w:color="auto"/>
              <w:right w:val="single" w:sz="4" w:space="0" w:color="auto"/>
            </w:tcBorders>
            <w:noWrap/>
            <w:vAlign w:val="bottom"/>
            <w:hideMark/>
          </w:tcPr>
          <w:p w14:paraId="6CAE2F8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7162899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C45323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45</w:t>
            </w:r>
          </w:p>
        </w:tc>
      </w:tr>
      <w:tr w:rsidR="001547F1" w:rsidRPr="001547F1" w14:paraId="778509C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E88654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87</w:t>
            </w:r>
          </w:p>
        </w:tc>
        <w:tc>
          <w:tcPr>
            <w:tcW w:w="2160" w:type="dxa"/>
            <w:tcBorders>
              <w:top w:val="nil"/>
              <w:left w:val="nil"/>
              <w:bottom w:val="single" w:sz="4" w:space="0" w:color="auto"/>
              <w:right w:val="single" w:sz="4" w:space="0" w:color="auto"/>
            </w:tcBorders>
            <w:noWrap/>
            <w:vAlign w:val="bottom"/>
            <w:hideMark/>
          </w:tcPr>
          <w:p w14:paraId="01A16F5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93938D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zanke (BUBM)</w:t>
            </w:r>
          </w:p>
        </w:tc>
        <w:tc>
          <w:tcPr>
            <w:tcW w:w="2220" w:type="dxa"/>
            <w:tcBorders>
              <w:top w:val="nil"/>
              <w:left w:val="nil"/>
              <w:bottom w:val="single" w:sz="4" w:space="0" w:color="auto"/>
              <w:right w:val="single" w:sz="4" w:space="0" w:color="auto"/>
            </w:tcBorders>
            <w:noWrap/>
            <w:vAlign w:val="bottom"/>
            <w:hideMark/>
          </w:tcPr>
          <w:p w14:paraId="134680F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2CDBE6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A0D9E7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45</w:t>
            </w:r>
          </w:p>
        </w:tc>
      </w:tr>
      <w:tr w:rsidR="001547F1" w:rsidRPr="001547F1" w14:paraId="44A9B01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5D588C9"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88</w:t>
            </w:r>
          </w:p>
        </w:tc>
        <w:tc>
          <w:tcPr>
            <w:tcW w:w="2160" w:type="dxa"/>
            <w:tcBorders>
              <w:top w:val="nil"/>
              <w:left w:val="nil"/>
              <w:bottom w:val="single" w:sz="4" w:space="0" w:color="auto"/>
              <w:right w:val="single" w:sz="4" w:space="0" w:color="auto"/>
            </w:tcBorders>
            <w:noWrap/>
            <w:vAlign w:val="bottom"/>
            <w:hideMark/>
          </w:tcPr>
          <w:p w14:paraId="2BED715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4F220D2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Cestni signal</w:t>
            </w:r>
          </w:p>
        </w:tc>
        <w:tc>
          <w:tcPr>
            <w:tcW w:w="2220" w:type="dxa"/>
            <w:tcBorders>
              <w:top w:val="nil"/>
              <w:left w:val="single" w:sz="4" w:space="0" w:color="auto"/>
              <w:bottom w:val="single" w:sz="4" w:space="0" w:color="auto"/>
              <w:right w:val="single" w:sz="4" w:space="0" w:color="auto"/>
            </w:tcBorders>
            <w:noWrap/>
            <w:vAlign w:val="bottom"/>
            <w:hideMark/>
          </w:tcPr>
          <w:p w14:paraId="685F058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064EC8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AD1FB7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5FF4525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CD55FB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89</w:t>
            </w:r>
          </w:p>
        </w:tc>
        <w:tc>
          <w:tcPr>
            <w:tcW w:w="2160" w:type="dxa"/>
            <w:tcBorders>
              <w:top w:val="nil"/>
              <w:left w:val="nil"/>
              <w:bottom w:val="single" w:sz="4" w:space="0" w:color="auto"/>
              <w:right w:val="single" w:sz="4" w:space="0" w:color="auto"/>
            </w:tcBorders>
            <w:noWrap/>
            <w:vAlign w:val="bottom"/>
            <w:hideMark/>
          </w:tcPr>
          <w:p w14:paraId="60C59E8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185FCA4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zaporniški pogon</w:t>
            </w:r>
          </w:p>
        </w:tc>
        <w:tc>
          <w:tcPr>
            <w:tcW w:w="2220" w:type="dxa"/>
            <w:tcBorders>
              <w:top w:val="nil"/>
              <w:left w:val="single" w:sz="4" w:space="0" w:color="auto"/>
              <w:bottom w:val="single" w:sz="4" w:space="0" w:color="auto"/>
              <w:right w:val="single" w:sz="4" w:space="0" w:color="auto"/>
            </w:tcBorders>
            <w:noWrap/>
            <w:vAlign w:val="bottom"/>
            <w:hideMark/>
          </w:tcPr>
          <w:p w14:paraId="2DE0F8B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AB1566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04D48F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215EB07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B07B92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90</w:t>
            </w:r>
          </w:p>
        </w:tc>
        <w:tc>
          <w:tcPr>
            <w:tcW w:w="2160" w:type="dxa"/>
            <w:tcBorders>
              <w:top w:val="nil"/>
              <w:left w:val="nil"/>
              <w:bottom w:val="single" w:sz="4" w:space="0" w:color="auto"/>
              <w:right w:val="single" w:sz="4" w:space="0" w:color="auto"/>
            </w:tcBorders>
            <w:noWrap/>
            <w:vAlign w:val="bottom"/>
            <w:hideMark/>
          </w:tcPr>
          <w:p w14:paraId="32562BE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2EDF6C5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odstranjevanje gramozne grede za ponovno montažo (0,02 m³)</w:t>
            </w:r>
          </w:p>
        </w:tc>
        <w:tc>
          <w:tcPr>
            <w:tcW w:w="2220" w:type="dxa"/>
            <w:tcBorders>
              <w:top w:val="nil"/>
              <w:left w:val="single" w:sz="4" w:space="0" w:color="auto"/>
              <w:bottom w:val="single" w:sz="4" w:space="0" w:color="auto"/>
              <w:right w:val="single" w:sz="4" w:space="0" w:color="auto"/>
            </w:tcBorders>
            <w:noWrap/>
            <w:vAlign w:val="bottom"/>
            <w:hideMark/>
          </w:tcPr>
          <w:p w14:paraId="4C4B8E7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kopanje</w:t>
            </w:r>
          </w:p>
        </w:tc>
        <w:tc>
          <w:tcPr>
            <w:tcW w:w="500" w:type="dxa"/>
            <w:tcBorders>
              <w:top w:val="nil"/>
              <w:left w:val="nil"/>
              <w:bottom w:val="single" w:sz="4" w:space="0" w:color="auto"/>
              <w:right w:val="single" w:sz="4" w:space="0" w:color="auto"/>
            </w:tcBorders>
            <w:noWrap/>
            <w:vAlign w:val="bottom"/>
            <w:hideMark/>
          </w:tcPr>
          <w:p w14:paraId="09A5045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AA404F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110</w:t>
            </w:r>
          </w:p>
        </w:tc>
      </w:tr>
      <w:tr w:rsidR="001547F1" w:rsidRPr="001547F1" w14:paraId="4CE0441E" w14:textId="77777777" w:rsidTr="001547F1">
        <w:trPr>
          <w:trHeight w:val="640"/>
        </w:trPr>
        <w:tc>
          <w:tcPr>
            <w:tcW w:w="500" w:type="dxa"/>
            <w:tcBorders>
              <w:top w:val="nil"/>
              <w:left w:val="single" w:sz="4" w:space="0" w:color="auto"/>
              <w:bottom w:val="single" w:sz="4" w:space="0" w:color="auto"/>
              <w:right w:val="single" w:sz="4" w:space="0" w:color="auto"/>
            </w:tcBorders>
            <w:vAlign w:val="center"/>
            <w:hideMark/>
          </w:tcPr>
          <w:p w14:paraId="48A4F5C3"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Zap</w:t>
            </w:r>
            <w:proofErr w:type="spellEnd"/>
            <w:r w:rsidRPr="001547F1">
              <w:rPr>
                <w:rFonts w:ascii="Calibri" w:hAnsi="Calibri" w:cs="Calibri"/>
                <w:b/>
                <w:bCs/>
                <w:color w:val="000000"/>
                <w:sz w:val="22"/>
                <w:szCs w:val="22"/>
              </w:rPr>
              <w:t>.</w:t>
            </w:r>
            <w:r w:rsidRPr="001547F1">
              <w:rPr>
                <w:rFonts w:ascii="Calibri" w:hAnsi="Calibri" w:cs="Calibri"/>
                <w:b/>
                <w:bCs/>
                <w:color w:val="000000"/>
                <w:sz w:val="22"/>
                <w:szCs w:val="22"/>
              </w:rPr>
              <w:br/>
              <w:t>št.</w:t>
            </w:r>
          </w:p>
        </w:tc>
        <w:tc>
          <w:tcPr>
            <w:tcW w:w="2160" w:type="dxa"/>
            <w:tcBorders>
              <w:top w:val="nil"/>
              <w:left w:val="nil"/>
              <w:bottom w:val="single" w:sz="4" w:space="0" w:color="auto"/>
              <w:right w:val="single" w:sz="4" w:space="0" w:color="auto"/>
            </w:tcBorders>
            <w:noWrap/>
            <w:vAlign w:val="center"/>
            <w:hideMark/>
          </w:tcPr>
          <w:p w14:paraId="7B75119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Vrsta sistema</w:t>
            </w:r>
          </w:p>
        </w:tc>
        <w:tc>
          <w:tcPr>
            <w:tcW w:w="7940" w:type="dxa"/>
            <w:tcBorders>
              <w:top w:val="nil"/>
              <w:left w:val="nil"/>
              <w:bottom w:val="single" w:sz="4" w:space="0" w:color="auto"/>
              <w:right w:val="single" w:sz="4" w:space="0" w:color="auto"/>
            </w:tcBorders>
            <w:noWrap/>
            <w:vAlign w:val="center"/>
            <w:hideMark/>
          </w:tcPr>
          <w:p w14:paraId="55304F8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Del SV/TK naprave</w:t>
            </w:r>
          </w:p>
        </w:tc>
        <w:tc>
          <w:tcPr>
            <w:tcW w:w="2220" w:type="dxa"/>
            <w:tcBorders>
              <w:top w:val="nil"/>
              <w:left w:val="nil"/>
              <w:bottom w:val="single" w:sz="4" w:space="0" w:color="auto"/>
              <w:right w:val="single" w:sz="4" w:space="0" w:color="auto"/>
            </w:tcBorders>
            <w:noWrap/>
            <w:vAlign w:val="center"/>
            <w:hideMark/>
          </w:tcPr>
          <w:p w14:paraId="3966E1B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Potrebno delo</w:t>
            </w:r>
          </w:p>
        </w:tc>
        <w:tc>
          <w:tcPr>
            <w:tcW w:w="500" w:type="dxa"/>
            <w:tcBorders>
              <w:top w:val="nil"/>
              <w:left w:val="nil"/>
              <w:bottom w:val="single" w:sz="4" w:space="0" w:color="auto"/>
              <w:right w:val="single" w:sz="4" w:space="0" w:color="auto"/>
            </w:tcBorders>
            <w:noWrap/>
            <w:vAlign w:val="center"/>
            <w:hideMark/>
          </w:tcPr>
          <w:p w14:paraId="3AED881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EM</w:t>
            </w:r>
          </w:p>
        </w:tc>
        <w:tc>
          <w:tcPr>
            <w:tcW w:w="800" w:type="dxa"/>
            <w:tcBorders>
              <w:top w:val="nil"/>
              <w:left w:val="nil"/>
              <w:bottom w:val="single" w:sz="4" w:space="0" w:color="auto"/>
              <w:right w:val="single" w:sz="4" w:space="0" w:color="auto"/>
            </w:tcBorders>
            <w:noWrap/>
            <w:vAlign w:val="center"/>
            <w:hideMark/>
          </w:tcPr>
          <w:p w14:paraId="4589A73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Količina</w:t>
            </w:r>
          </w:p>
        </w:tc>
      </w:tr>
      <w:tr w:rsidR="001547F1" w:rsidRPr="001547F1" w14:paraId="10C552D4" w14:textId="77777777" w:rsidTr="001547F1">
        <w:trPr>
          <w:trHeight w:val="300"/>
        </w:trPr>
        <w:tc>
          <w:tcPr>
            <w:tcW w:w="2660" w:type="dxa"/>
            <w:gridSpan w:val="2"/>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52A1FEA6"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En.Meh</w:t>
            </w:r>
            <w:proofErr w:type="spellEnd"/>
            <w:r w:rsidRPr="001547F1">
              <w:rPr>
                <w:rFonts w:ascii="Calibri" w:hAnsi="Calibri" w:cs="Calibri"/>
                <w:b/>
                <w:bCs/>
                <w:color w:val="000000"/>
                <w:sz w:val="22"/>
                <w:szCs w:val="22"/>
              </w:rPr>
              <w:t xml:space="preserve">. </w:t>
            </w:r>
            <w:proofErr w:type="spellStart"/>
            <w:r w:rsidRPr="001547F1">
              <w:rPr>
                <w:rFonts w:ascii="Calibri" w:hAnsi="Calibri" w:cs="Calibri"/>
                <w:b/>
                <w:bCs/>
                <w:color w:val="000000"/>
                <w:sz w:val="22"/>
                <w:szCs w:val="22"/>
              </w:rPr>
              <w:t>SVn</w:t>
            </w:r>
            <w:proofErr w:type="spellEnd"/>
          </w:p>
        </w:tc>
        <w:tc>
          <w:tcPr>
            <w:tcW w:w="11460" w:type="dxa"/>
            <w:gridSpan w:val="4"/>
            <w:tcBorders>
              <w:top w:val="single" w:sz="4" w:space="0" w:color="auto"/>
              <w:left w:val="nil"/>
              <w:bottom w:val="single" w:sz="4" w:space="0" w:color="auto"/>
              <w:right w:val="nil"/>
            </w:tcBorders>
            <w:shd w:val="clear" w:color="000000" w:fill="E7E6E6"/>
            <w:noWrap/>
            <w:vAlign w:val="center"/>
            <w:hideMark/>
          </w:tcPr>
          <w:p w14:paraId="2BB318A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r>
      <w:tr w:rsidR="001547F1" w:rsidRPr="001547F1" w14:paraId="1EE472F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D073D2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91</w:t>
            </w:r>
          </w:p>
        </w:tc>
        <w:tc>
          <w:tcPr>
            <w:tcW w:w="2160" w:type="dxa"/>
            <w:tcBorders>
              <w:top w:val="nil"/>
              <w:left w:val="nil"/>
              <w:bottom w:val="single" w:sz="4" w:space="0" w:color="auto"/>
              <w:right w:val="single" w:sz="4" w:space="0" w:color="auto"/>
            </w:tcBorders>
            <w:noWrap/>
            <w:vAlign w:val="bottom"/>
            <w:hideMark/>
          </w:tcPr>
          <w:p w14:paraId="19C296A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91969A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kretniška postavljalna naprava</w:t>
            </w:r>
          </w:p>
        </w:tc>
        <w:tc>
          <w:tcPr>
            <w:tcW w:w="2220" w:type="dxa"/>
            <w:tcBorders>
              <w:top w:val="nil"/>
              <w:left w:val="nil"/>
              <w:bottom w:val="single" w:sz="4" w:space="0" w:color="auto"/>
              <w:right w:val="single" w:sz="4" w:space="0" w:color="auto"/>
            </w:tcBorders>
            <w:noWrap/>
            <w:vAlign w:val="bottom"/>
            <w:hideMark/>
          </w:tcPr>
          <w:p w14:paraId="3EF6998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156CF84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07CCD8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3556F162"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D1AD11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92</w:t>
            </w:r>
          </w:p>
        </w:tc>
        <w:tc>
          <w:tcPr>
            <w:tcW w:w="2160" w:type="dxa"/>
            <w:tcBorders>
              <w:top w:val="nil"/>
              <w:left w:val="nil"/>
              <w:bottom w:val="single" w:sz="4" w:space="0" w:color="auto"/>
              <w:right w:val="single" w:sz="4" w:space="0" w:color="auto"/>
            </w:tcBorders>
            <w:noWrap/>
            <w:vAlign w:val="bottom"/>
            <w:hideMark/>
          </w:tcPr>
          <w:p w14:paraId="48D4EA2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B28935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kretniška postavljalna naprava</w:t>
            </w:r>
          </w:p>
        </w:tc>
        <w:tc>
          <w:tcPr>
            <w:tcW w:w="2220" w:type="dxa"/>
            <w:tcBorders>
              <w:top w:val="nil"/>
              <w:left w:val="nil"/>
              <w:bottom w:val="single" w:sz="4" w:space="0" w:color="auto"/>
              <w:right w:val="single" w:sz="4" w:space="0" w:color="auto"/>
            </w:tcBorders>
            <w:noWrap/>
            <w:vAlign w:val="bottom"/>
            <w:hideMark/>
          </w:tcPr>
          <w:p w14:paraId="4EAA60E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7953688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FDD3C1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53D4B15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3770AD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93</w:t>
            </w:r>
          </w:p>
        </w:tc>
        <w:tc>
          <w:tcPr>
            <w:tcW w:w="2160" w:type="dxa"/>
            <w:tcBorders>
              <w:top w:val="nil"/>
              <w:left w:val="nil"/>
              <w:bottom w:val="single" w:sz="4" w:space="0" w:color="auto"/>
              <w:right w:val="single" w:sz="4" w:space="0" w:color="auto"/>
            </w:tcBorders>
            <w:noWrap/>
            <w:vAlign w:val="bottom"/>
            <w:hideMark/>
          </w:tcPr>
          <w:p w14:paraId="68E732C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8937B8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kretniška postavljalna naprava</w:t>
            </w:r>
          </w:p>
        </w:tc>
        <w:tc>
          <w:tcPr>
            <w:tcW w:w="2220" w:type="dxa"/>
            <w:tcBorders>
              <w:top w:val="nil"/>
              <w:left w:val="nil"/>
              <w:bottom w:val="single" w:sz="4" w:space="0" w:color="auto"/>
              <w:right w:val="single" w:sz="4" w:space="0" w:color="auto"/>
            </w:tcBorders>
            <w:noWrap/>
            <w:vAlign w:val="bottom"/>
            <w:hideMark/>
          </w:tcPr>
          <w:p w14:paraId="1CF7646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59D2B1C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2FA352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283E1FF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1A43099"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lastRenderedPageBreak/>
              <w:t>94</w:t>
            </w:r>
          </w:p>
        </w:tc>
        <w:tc>
          <w:tcPr>
            <w:tcW w:w="2160" w:type="dxa"/>
            <w:tcBorders>
              <w:top w:val="nil"/>
              <w:left w:val="nil"/>
              <w:bottom w:val="single" w:sz="4" w:space="0" w:color="auto"/>
              <w:right w:val="single" w:sz="4" w:space="0" w:color="auto"/>
            </w:tcBorders>
            <w:noWrap/>
            <w:vAlign w:val="bottom"/>
            <w:hideMark/>
          </w:tcPr>
          <w:p w14:paraId="32E92DD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6900C7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kretniški zapah</w:t>
            </w:r>
          </w:p>
        </w:tc>
        <w:tc>
          <w:tcPr>
            <w:tcW w:w="2220" w:type="dxa"/>
            <w:tcBorders>
              <w:top w:val="nil"/>
              <w:left w:val="nil"/>
              <w:bottom w:val="single" w:sz="4" w:space="0" w:color="auto"/>
              <w:right w:val="single" w:sz="4" w:space="0" w:color="auto"/>
            </w:tcBorders>
            <w:noWrap/>
            <w:vAlign w:val="bottom"/>
            <w:hideMark/>
          </w:tcPr>
          <w:p w14:paraId="4F3ADAA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1FE396C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91B52A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7331D080"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25D1E2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95</w:t>
            </w:r>
          </w:p>
        </w:tc>
        <w:tc>
          <w:tcPr>
            <w:tcW w:w="2160" w:type="dxa"/>
            <w:tcBorders>
              <w:top w:val="nil"/>
              <w:left w:val="nil"/>
              <w:bottom w:val="single" w:sz="4" w:space="0" w:color="auto"/>
              <w:right w:val="single" w:sz="4" w:space="0" w:color="auto"/>
            </w:tcBorders>
            <w:noWrap/>
            <w:vAlign w:val="bottom"/>
            <w:hideMark/>
          </w:tcPr>
          <w:p w14:paraId="795B56D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01FAD2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kretniški zapah</w:t>
            </w:r>
          </w:p>
        </w:tc>
        <w:tc>
          <w:tcPr>
            <w:tcW w:w="2220" w:type="dxa"/>
            <w:tcBorders>
              <w:top w:val="nil"/>
              <w:left w:val="nil"/>
              <w:bottom w:val="single" w:sz="4" w:space="0" w:color="auto"/>
              <w:right w:val="single" w:sz="4" w:space="0" w:color="auto"/>
            </w:tcBorders>
            <w:noWrap/>
            <w:vAlign w:val="bottom"/>
            <w:hideMark/>
          </w:tcPr>
          <w:p w14:paraId="1A42A7C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0A2B6BB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ED1017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587CF9EC"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918A70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96</w:t>
            </w:r>
          </w:p>
        </w:tc>
        <w:tc>
          <w:tcPr>
            <w:tcW w:w="2160" w:type="dxa"/>
            <w:tcBorders>
              <w:top w:val="nil"/>
              <w:left w:val="nil"/>
              <w:bottom w:val="single" w:sz="4" w:space="0" w:color="auto"/>
              <w:right w:val="single" w:sz="4" w:space="0" w:color="auto"/>
            </w:tcBorders>
            <w:noWrap/>
            <w:vAlign w:val="bottom"/>
            <w:hideMark/>
          </w:tcPr>
          <w:p w14:paraId="21CC7A0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C7156A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kretniški zapah</w:t>
            </w:r>
          </w:p>
        </w:tc>
        <w:tc>
          <w:tcPr>
            <w:tcW w:w="2220" w:type="dxa"/>
            <w:tcBorders>
              <w:top w:val="nil"/>
              <w:left w:val="nil"/>
              <w:bottom w:val="single" w:sz="4" w:space="0" w:color="auto"/>
              <w:right w:val="single" w:sz="4" w:space="0" w:color="auto"/>
            </w:tcBorders>
            <w:noWrap/>
            <w:vAlign w:val="bottom"/>
            <w:hideMark/>
          </w:tcPr>
          <w:p w14:paraId="6314FEE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3784E34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00EF29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4FC13F6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D8CAAA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97</w:t>
            </w:r>
          </w:p>
        </w:tc>
        <w:tc>
          <w:tcPr>
            <w:tcW w:w="2160" w:type="dxa"/>
            <w:tcBorders>
              <w:top w:val="nil"/>
              <w:left w:val="nil"/>
              <w:bottom w:val="single" w:sz="4" w:space="0" w:color="auto"/>
              <w:right w:val="single" w:sz="4" w:space="0" w:color="auto"/>
            </w:tcBorders>
            <w:noWrap/>
            <w:vAlign w:val="bottom"/>
            <w:hideMark/>
          </w:tcPr>
          <w:p w14:paraId="287AA61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0441FA9A"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raztirnik</w:t>
            </w:r>
            <w:proofErr w:type="spellEnd"/>
          </w:p>
        </w:tc>
        <w:tc>
          <w:tcPr>
            <w:tcW w:w="2220" w:type="dxa"/>
            <w:tcBorders>
              <w:top w:val="nil"/>
              <w:left w:val="single" w:sz="4" w:space="0" w:color="auto"/>
              <w:bottom w:val="single" w:sz="4" w:space="0" w:color="auto"/>
              <w:right w:val="single" w:sz="4" w:space="0" w:color="auto"/>
            </w:tcBorders>
            <w:noWrap/>
            <w:vAlign w:val="bottom"/>
            <w:hideMark/>
          </w:tcPr>
          <w:p w14:paraId="7237954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59677D0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233FEC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6AB102E6"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3AB289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98</w:t>
            </w:r>
          </w:p>
        </w:tc>
        <w:tc>
          <w:tcPr>
            <w:tcW w:w="2160" w:type="dxa"/>
            <w:tcBorders>
              <w:top w:val="nil"/>
              <w:left w:val="nil"/>
              <w:bottom w:val="single" w:sz="4" w:space="0" w:color="auto"/>
              <w:right w:val="single" w:sz="4" w:space="0" w:color="auto"/>
            </w:tcBorders>
            <w:noWrap/>
            <w:vAlign w:val="bottom"/>
            <w:hideMark/>
          </w:tcPr>
          <w:p w14:paraId="1841FE1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36BD2673"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raztirnik</w:t>
            </w:r>
            <w:proofErr w:type="spellEnd"/>
          </w:p>
        </w:tc>
        <w:tc>
          <w:tcPr>
            <w:tcW w:w="2220" w:type="dxa"/>
            <w:tcBorders>
              <w:top w:val="nil"/>
              <w:left w:val="single" w:sz="4" w:space="0" w:color="auto"/>
              <w:bottom w:val="single" w:sz="4" w:space="0" w:color="auto"/>
              <w:right w:val="single" w:sz="4" w:space="0" w:color="auto"/>
            </w:tcBorders>
            <w:noWrap/>
            <w:vAlign w:val="bottom"/>
            <w:hideMark/>
          </w:tcPr>
          <w:p w14:paraId="1178D3C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6362715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2A3A2F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165DE4C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3C931D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99</w:t>
            </w:r>
          </w:p>
        </w:tc>
        <w:tc>
          <w:tcPr>
            <w:tcW w:w="2160" w:type="dxa"/>
            <w:tcBorders>
              <w:top w:val="nil"/>
              <w:left w:val="nil"/>
              <w:bottom w:val="single" w:sz="4" w:space="0" w:color="auto"/>
              <w:right w:val="single" w:sz="4" w:space="0" w:color="auto"/>
            </w:tcBorders>
            <w:noWrap/>
            <w:vAlign w:val="bottom"/>
            <w:hideMark/>
          </w:tcPr>
          <w:p w14:paraId="7889910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508D4216"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raztirnik</w:t>
            </w:r>
            <w:proofErr w:type="spellEnd"/>
          </w:p>
        </w:tc>
        <w:tc>
          <w:tcPr>
            <w:tcW w:w="2220" w:type="dxa"/>
            <w:tcBorders>
              <w:top w:val="nil"/>
              <w:left w:val="single" w:sz="4" w:space="0" w:color="auto"/>
              <w:bottom w:val="single" w:sz="4" w:space="0" w:color="auto"/>
              <w:right w:val="single" w:sz="4" w:space="0" w:color="auto"/>
            </w:tcBorders>
            <w:noWrap/>
            <w:vAlign w:val="bottom"/>
            <w:hideMark/>
          </w:tcPr>
          <w:p w14:paraId="562D14B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1A81933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7F8944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20</w:t>
            </w:r>
          </w:p>
        </w:tc>
      </w:tr>
      <w:tr w:rsidR="001547F1" w:rsidRPr="001547F1" w14:paraId="0A27F33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B1D7BF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100</w:t>
            </w:r>
          </w:p>
        </w:tc>
        <w:tc>
          <w:tcPr>
            <w:tcW w:w="2160" w:type="dxa"/>
            <w:tcBorders>
              <w:top w:val="nil"/>
              <w:left w:val="nil"/>
              <w:bottom w:val="single" w:sz="4" w:space="0" w:color="auto"/>
              <w:right w:val="single" w:sz="4" w:space="0" w:color="auto"/>
            </w:tcBorders>
            <w:noWrap/>
            <w:vAlign w:val="bottom"/>
            <w:hideMark/>
          </w:tcPr>
          <w:p w14:paraId="252A2B0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5DC21D2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odstranjevanje gramozne grede za ponovno montažo (0,02 m³)</w:t>
            </w:r>
          </w:p>
        </w:tc>
        <w:tc>
          <w:tcPr>
            <w:tcW w:w="2220" w:type="dxa"/>
            <w:tcBorders>
              <w:top w:val="nil"/>
              <w:left w:val="single" w:sz="4" w:space="0" w:color="auto"/>
              <w:bottom w:val="single" w:sz="4" w:space="0" w:color="auto"/>
              <w:right w:val="single" w:sz="4" w:space="0" w:color="auto"/>
            </w:tcBorders>
            <w:noWrap/>
            <w:vAlign w:val="bottom"/>
            <w:hideMark/>
          </w:tcPr>
          <w:p w14:paraId="7AE68C4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kopanje</w:t>
            </w:r>
          </w:p>
        </w:tc>
        <w:tc>
          <w:tcPr>
            <w:tcW w:w="500" w:type="dxa"/>
            <w:tcBorders>
              <w:top w:val="nil"/>
              <w:left w:val="nil"/>
              <w:bottom w:val="single" w:sz="4" w:space="0" w:color="auto"/>
              <w:right w:val="single" w:sz="4" w:space="0" w:color="auto"/>
            </w:tcBorders>
            <w:noWrap/>
            <w:vAlign w:val="bottom"/>
            <w:hideMark/>
          </w:tcPr>
          <w:p w14:paraId="799FA74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CE2216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40</w:t>
            </w:r>
          </w:p>
        </w:tc>
      </w:tr>
      <w:tr w:rsidR="001547F1" w:rsidRPr="001547F1" w14:paraId="6E74F060" w14:textId="77777777" w:rsidTr="00234580">
        <w:trPr>
          <w:trHeight w:val="640"/>
        </w:trPr>
        <w:tc>
          <w:tcPr>
            <w:tcW w:w="500" w:type="dxa"/>
            <w:tcBorders>
              <w:top w:val="nil"/>
              <w:left w:val="single" w:sz="4" w:space="0" w:color="auto"/>
              <w:bottom w:val="single" w:sz="4" w:space="0" w:color="auto"/>
              <w:right w:val="single" w:sz="4" w:space="0" w:color="auto"/>
            </w:tcBorders>
            <w:vAlign w:val="center"/>
            <w:hideMark/>
          </w:tcPr>
          <w:p w14:paraId="39AB3304"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Zap</w:t>
            </w:r>
            <w:proofErr w:type="spellEnd"/>
            <w:r w:rsidRPr="001547F1">
              <w:rPr>
                <w:rFonts w:ascii="Calibri" w:hAnsi="Calibri" w:cs="Calibri"/>
                <w:b/>
                <w:bCs/>
                <w:color w:val="000000"/>
                <w:sz w:val="22"/>
                <w:szCs w:val="22"/>
              </w:rPr>
              <w:t>.</w:t>
            </w:r>
            <w:r w:rsidRPr="001547F1">
              <w:rPr>
                <w:rFonts w:ascii="Calibri" w:hAnsi="Calibri" w:cs="Calibri"/>
                <w:b/>
                <w:bCs/>
                <w:color w:val="000000"/>
                <w:sz w:val="22"/>
                <w:szCs w:val="22"/>
              </w:rPr>
              <w:br/>
              <w:t>št.</w:t>
            </w:r>
          </w:p>
        </w:tc>
        <w:tc>
          <w:tcPr>
            <w:tcW w:w="2160" w:type="dxa"/>
            <w:tcBorders>
              <w:top w:val="nil"/>
              <w:left w:val="nil"/>
              <w:bottom w:val="single" w:sz="4" w:space="0" w:color="auto"/>
              <w:right w:val="single" w:sz="4" w:space="0" w:color="auto"/>
            </w:tcBorders>
            <w:noWrap/>
            <w:vAlign w:val="center"/>
            <w:hideMark/>
          </w:tcPr>
          <w:p w14:paraId="77D101B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Vrsta sistema</w:t>
            </w:r>
          </w:p>
        </w:tc>
        <w:tc>
          <w:tcPr>
            <w:tcW w:w="7940" w:type="dxa"/>
            <w:tcBorders>
              <w:top w:val="nil"/>
              <w:left w:val="nil"/>
              <w:bottom w:val="single" w:sz="4" w:space="0" w:color="auto"/>
              <w:right w:val="single" w:sz="4" w:space="0" w:color="auto"/>
            </w:tcBorders>
            <w:noWrap/>
            <w:vAlign w:val="center"/>
            <w:hideMark/>
          </w:tcPr>
          <w:p w14:paraId="283B741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Del SV/TK naprave</w:t>
            </w:r>
          </w:p>
        </w:tc>
        <w:tc>
          <w:tcPr>
            <w:tcW w:w="2220" w:type="dxa"/>
            <w:tcBorders>
              <w:top w:val="nil"/>
              <w:left w:val="nil"/>
              <w:bottom w:val="single" w:sz="4" w:space="0" w:color="auto"/>
              <w:right w:val="single" w:sz="4" w:space="0" w:color="auto"/>
            </w:tcBorders>
            <w:noWrap/>
            <w:vAlign w:val="center"/>
            <w:hideMark/>
          </w:tcPr>
          <w:p w14:paraId="0BE2640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Potrebno delo</w:t>
            </w:r>
          </w:p>
        </w:tc>
        <w:tc>
          <w:tcPr>
            <w:tcW w:w="500" w:type="dxa"/>
            <w:tcBorders>
              <w:top w:val="nil"/>
              <w:left w:val="nil"/>
              <w:bottom w:val="single" w:sz="4" w:space="0" w:color="auto"/>
              <w:right w:val="single" w:sz="4" w:space="0" w:color="auto"/>
            </w:tcBorders>
            <w:noWrap/>
            <w:vAlign w:val="center"/>
            <w:hideMark/>
          </w:tcPr>
          <w:p w14:paraId="07239B0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EM</w:t>
            </w:r>
          </w:p>
        </w:tc>
        <w:tc>
          <w:tcPr>
            <w:tcW w:w="800" w:type="dxa"/>
            <w:tcBorders>
              <w:top w:val="nil"/>
              <w:left w:val="nil"/>
              <w:bottom w:val="single" w:sz="4" w:space="0" w:color="auto"/>
              <w:right w:val="single" w:sz="4" w:space="0" w:color="auto"/>
            </w:tcBorders>
            <w:noWrap/>
            <w:vAlign w:val="center"/>
            <w:hideMark/>
          </w:tcPr>
          <w:p w14:paraId="7BFE865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Količina</w:t>
            </w:r>
          </w:p>
        </w:tc>
      </w:tr>
      <w:tr w:rsidR="001547F1" w:rsidRPr="00234580" w14:paraId="784BC761" w14:textId="77777777" w:rsidTr="00234580">
        <w:trPr>
          <w:trHeight w:val="300"/>
        </w:trPr>
        <w:tc>
          <w:tcPr>
            <w:tcW w:w="2660" w:type="dxa"/>
            <w:gridSpan w:val="2"/>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17369062" w14:textId="77777777" w:rsidR="001547F1" w:rsidRPr="00234580" w:rsidRDefault="001547F1" w:rsidP="001547F1">
            <w:pPr>
              <w:jc w:val="center"/>
              <w:rPr>
                <w:rFonts w:ascii="Calibri" w:hAnsi="Calibri" w:cs="Calibri"/>
                <w:b/>
                <w:bCs/>
                <w:color w:val="000000"/>
                <w:sz w:val="22"/>
                <w:szCs w:val="22"/>
              </w:rPr>
            </w:pPr>
            <w:r w:rsidRPr="00234580">
              <w:rPr>
                <w:rFonts w:ascii="Calibri" w:hAnsi="Calibri" w:cs="Calibri"/>
                <w:b/>
                <w:bCs/>
                <w:color w:val="000000"/>
                <w:sz w:val="22"/>
                <w:szCs w:val="22"/>
              </w:rPr>
              <w:t> </w:t>
            </w:r>
          </w:p>
        </w:tc>
        <w:tc>
          <w:tcPr>
            <w:tcW w:w="11460" w:type="dxa"/>
            <w:gridSpan w:val="4"/>
            <w:tcBorders>
              <w:top w:val="single" w:sz="4" w:space="0" w:color="auto"/>
              <w:left w:val="nil"/>
              <w:bottom w:val="single" w:sz="4" w:space="0" w:color="auto"/>
              <w:right w:val="nil"/>
            </w:tcBorders>
            <w:shd w:val="clear" w:color="auto" w:fill="D9D9D9" w:themeFill="background1" w:themeFillShade="D9"/>
            <w:noWrap/>
            <w:vAlign w:val="center"/>
            <w:hideMark/>
          </w:tcPr>
          <w:p w14:paraId="234DBCA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r>
      <w:tr w:rsidR="001547F1" w:rsidRPr="001547F1" w14:paraId="55CE6D0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E2CDD9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101</w:t>
            </w:r>
          </w:p>
        </w:tc>
        <w:tc>
          <w:tcPr>
            <w:tcW w:w="2160" w:type="dxa"/>
            <w:tcBorders>
              <w:top w:val="nil"/>
              <w:left w:val="nil"/>
              <w:bottom w:val="single" w:sz="4" w:space="0" w:color="auto"/>
              <w:right w:val="single" w:sz="4" w:space="0" w:color="auto"/>
            </w:tcBorders>
            <w:noWrap/>
            <w:vAlign w:val="bottom"/>
            <w:hideMark/>
          </w:tcPr>
          <w:p w14:paraId="6A3D750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2BF1D2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Kretniški pogon s pritrdilno garnituro, kontrolnimi drogovi in TPO</w:t>
            </w:r>
          </w:p>
        </w:tc>
        <w:tc>
          <w:tcPr>
            <w:tcW w:w="2220" w:type="dxa"/>
            <w:tcBorders>
              <w:top w:val="nil"/>
              <w:left w:val="nil"/>
              <w:bottom w:val="single" w:sz="4" w:space="0" w:color="auto"/>
              <w:right w:val="single" w:sz="4" w:space="0" w:color="auto"/>
            </w:tcBorders>
            <w:noWrap/>
            <w:vAlign w:val="bottom"/>
            <w:hideMark/>
          </w:tcPr>
          <w:p w14:paraId="08CD4C7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46FA292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60A579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310DEFB6"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B39A27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102</w:t>
            </w:r>
          </w:p>
        </w:tc>
        <w:tc>
          <w:tcPr>
            <w:tcW w:w="2160" w:type="dxa"/>
            <w:tcBorders>
              <w:top w:val="nil"/>
              <w:left w:val="nil"/>
              <w:bottom w:val="single" w:sz="4" w:space="0" w:color="auto"/>
              <w:right w:val="single" w:sz="4" w:space="0" w:color="auto"/>
            </w:tcBorders>
            <w:noWrap/>
            <w:vAlign w:val="bottom"/>
            <w:hideMark/>
          </w:tcPr>
          <w:p w14:paraId="1D19E7C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5DC7FC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Kretniški pogon s pritrdilno garnituro, kontrolnimi drogovi in TPO</w:t>
            </w:r>
          </w:p>
        </w:tc>
        <w:tc>
          <w:tcPr>
            <w:tcW w:w="2220" w:type="dxa"/>
            <w:tcBorders>
              <w:top w:val="nil"/>
              <w:left w:val="nil"/>
              <w:bottom w:val="single" w:sz="4" w:space="0" w:color="auto"/>
              <w:right w:val="single" w:sz="4" w:space="0" w:color="auto"/>
            </w:tcBorders>
            <w:noWrap/>
            <w:vAlign w:val="bottom"/>
            <w:hideMark/>
          </w:tcPr>
          <w:p w14:paraId="771FA72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145C482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349CB6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5DF57706"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EB1EE2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103</w:t>
            </w:r>
          </w:p>
        </w:tc>
        <w:tc>
          <w:tcPr>
            <w:tcW w:w="2160" w:type="dxa"/>
            <w:tcBorders>
              <w:top w:val="nil"/>
              <w:left w:val="nil"/>
              <w:bottom w:val="single" w:sz="4" w:space="0" w:color="auto"/>
              <w:right w:val="single" w:sz="4" w:space="0" w:color="auto"/>
            </w:tcBorders>
            <w:noWrap/>
            <w:vAlign w:val="bottom"/>
            <w:hideMark/>
          </w:tcPr>
          <w:p w14:paraId="0B0A7AF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2C1BB76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grelci</w:t>
            </w:r>
          </w:p>
        </w:tc>
        <w:tc>
          <w:tcPr>
            <w:tcW w:w="2220" w:type="dxa"/>
            <w:tcBorders>
              <w:top w:val="nil"/>
              <w:left w:val="single" w:sz="4" w:space="0" w:color="auto"/>
              <w:bottom w:val="single" w:sz="4" w:space="0" w:color="auto"/>
              <w:right w:val="single" w:sz="4" w:space="0" w:color="auto"/>
            </w:tcBorders>
            <w:noWrap/>
            <w:vAlign w:val="bottom"/>
            <w:hideMark/>
          </w:tcPr>
          <w:p w14:paraId="3E57152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2DD337E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B13B43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175DE88F"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CE4013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104</w:t>
            </w:r>
          </w:p>
        </w:tc>
        <w:tc>
          <w:tcPr>
            <w:tcW w:w="2160" w:type="dxa"/>
            <w:tcBorders>
              <w:top w:val="nil"/>
              <w:left w:val="nil"/>
              <w:bottom w:val="single" w:sz="4" w:space="0" w:color="auto"/>
              <w:right w:val="single" w:sz="4" w:space="0" w:color="auto"/>
            </w:tcBorders>
            <w:noWrap/>
            <w:vAlign w:val="bottom"/>
            <w:hideMark/>
          </w:tcPr>
          <w:p w14:paraId="421055C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07B6A9B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grelci</w:t>
            </w:r>
          </w:p>
        </w:tc>
        <w:tc>
          <w:tcPr>
            <w:tcW w:w="2220" w:type="dxa"/>
            <w:tcBorders>
              <w:top w:val="nil"/>
              <w:left w:val="single" w:sz="4" w:space="0" w:color="auto"/>
              <w:bottom w:val="single" w:sz="4" w:space="0" w:color="auto"/>
              <w:right w:val="single" w:sz="4" w:space="0" w:color="auto"/>
            </w:tcBorders>
            <w:noWrap/>
            <w:vAlign w:val="bottom"/>
            <w:hideMark/>
          </w:tcPr>
          <w:p w14:paraId="059A0B8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01B9146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450B5D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02AF8A8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8AF777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105</w:t>
            </w:r>
          </w:p>
        </w:tc>
        <w:tc>
          <w:tcPr>
            <w:tcW w:w="2160" w:type="dxa"/>
            <w:tcBorders>
              <w:top w:val="nil"/>
              <w:left w:val="nil"/>
              <w:bottom w:val="single" w:sz="4" w:space="0" w:color="auto"/>
              <w:right w:val="single" w:sz="4" w:space="0" w:color="auto"/>
            </w:tcBorders>
            <w:noWrap/>
            <w:vAlign w:val="bottom"/>
            <w:hideMark/>
          </w:tcPr>
          <w:p w14:paraId="4E85D41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7F26260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TPO</w:t>
            </w:r>
          </w:p>
        </w:tc>
        <w:tc>
          <w:tcPr>
            <w:tcW w:w="2220" w:type="dxa"/>
            <w:tcBorders>
              <w:top w:val="nil"/>
              <w:left w:val="single" w:sz="4" w:space="0" w:color="auto"/>
              <w:bottom w:val="single" w:sz="4" w:space="0" w:color="auto"/>
              <w:right w:val="single" w:sz="4" w:space="0" w:color="auto"/>
            </w:tcBorders>
            <w:noWrap/>
            <w:vAlign w:val="bottom"/>
            <w:hideMark/>
          </w:tcPr>
          <w:p w14:paraId="758D08A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3E918DC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0F85A5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6BB6E3E4"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362813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106</w:t>
            </w:r>
          </w:p>
        </w:tc>
        <w:tc>
          <w:tcPr>
            <w:tcW w:w="2160" w:type="dxa"/>
            <w:tcBorders>
              <w:top w:val="nil"/>
              <w:left w:val="nil"/>
              <w:bottom w:val="single" w:sz="4" w:space="0" w:color="auto"/>
              <w:right w:val="single" w:sz="4" w:space="0" w:color="auto"/>
            </w:tcBorders>
            <w:noWrap/>
            <w:vAlign w:val="bottom"/>
            <w:hideMark/>
          </w:tcPr>
          <w:p w14:paraId="1503CD7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nil"/>
            </w:tcBorders>
            <w:noWrap/>
            <w:vAlign w:val="bottom"/>
            <w:hideMark/>
          </w:tcPr>
          <w:p w14:paraId="4DEEE8D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Gretje kretnic - TPO</w:t>
            </w:r>
          </w:p>
        </w:tc>
        <w:tc>
          <w:tcPr>
            <w:tcW w:w="2220" w:type="dxa"/>
            <w:tcBorders>
              <w:top w:val="nil"/>
              <w:left w:val="single" w:sz="4" w:space="0" w:color="auto"/>
              <w:bottom w:val="single" w:sz="4" w:space="0" w:color="auto"/>
              <w:right w:val="single" w:sz="4" w:space="0" w:color="auto"/>
            </w:tcBorders>
            <w:noWrap/>
            <w:vAlign w:val="bottom"/>
            <w:hideMark/>
          </w:tcPr>
          <w:p w14:paraId="61681F7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728B95A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FFA2DA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035B1146"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2519BE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107</w:t>
            </w:r>
          </w:p>
        </w:tc>
        <w:tc>
          <w:tcPr>
            <w:tcW w:w="2160" w:type="dxa"/>
            <w:tcBorders>
              <w:top w:val="nil"/>
              <w:left w:val="nil"/>
              <w:bottom w:val="single" w:sz="4" w:space="0" w:color="auto"/>
              <w:right w:val="single" w:sz="4" w:space="0" w:color="auto"/>
            </w:tcBorders>
            <w:noWrap/>
            <w:vAlign w:val="bottom"/>
            <w:hideMark/>
          </w:tcPr>
          <w:p w14:paraId="6FD6294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5F9A1FF"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Raztirnik</w:t>
            </w:r>
            <w:proofErr w:type="spellEnd"/>
            <w:r w:rsidRPr="001547F1">
              <w:rPr>
                <w:rFonts w:ascii="Calibri" w:hAnsi="Calibri" w:cs="Calibri"/>
                <w:color w:val="000000"/>
                <w:sz w:val="22"/>
                <w:szCs w:val="22"/>
              </w:rPr>
              <w:t>, pogon s pritrdilno garnituro, kontrolnimi drogovi in TPO</w:t>
            </w:r>
          </w:p>
        </w:tc>
        <w:tc>
          <w:tcPr>
            <w:tcW w:w="2220" w:type="dxa"/>
            <w:tcBorders>
              <w:top w:val="nil"/>
              <w:left w:val="nil"/>
              <w:bottom w:val="single" w:sz="4" w:space="0" w:color="auto"/>
              <w:right w:val="single" w:sz="4" w:space="0" w:color="auto"/>
            </w:tcBorders>
            <w:noWrap/>
            <w:vAlign w:val="bottom"/>
            <w:hideMark/>
          </w:tcPr>
          <w:p w14:paraId="54C85F0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25F2232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53C3F7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w:t>
            </w:r>
          </w:p>
        </w:tc>
      </w:tr>
      <w:tr w:rsidR="001547F1" w:rsidRPr="001547F1" w14:paraId="4A90E05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7B24C8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108</w:t>
            </w:r>
          </w:p>
        </w:tc>
        <w:tc>
          <w:tcPr>
            <w:tcW w:w="2160" w:type="dxa"/>
            <w:tcBorders>
              <w:top w:val="nil"/>
              <w:left w:val="nil"/>
              <w:bottom w:val="single" w:sz="4" w:space="0" w:color="auto"/>
              <w:right w:val="single" w:sz="4" w:space="0" w:color="auto"/>
            </w:tcBorders>
            <w:noWrap/>
            <w:vAlign w:val="bottom"/>
            <w:hideMark/>
          </w:tcPr>
          <w:p w14:paraId="6E2E7CF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87C9966"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Raztirnik</w:t>
            </w:r>
            <w:proofErr w:type="spellEnd"/>
            <w:r w:rsidRPr="001547F1">
              <w:rPr>
                <w:rFonts w:ascii="Calibri" w:hAnsi="Calibri" w:cs="Calibri"/>
                <w:color w:val="000000"/>
                <w:sz w:val="22"/>
                <w:szCs w:val="22"/>
              </w:rPr>
              <w:t>, pogon s pritrdilno garnituro, kontrolnimi drogovi in TPO</w:t>
            </w:r>
          </w:p>
        </w:tc>
        <w:tc>
          <w:tcPr>
            <w:tcW w:w="2220" w:type="dxa"/>
            <w:tcBorders>
              <w:top w:val="nil"/>
              <w:left w:val="nil"/>
              <w:bottom w:val="single" w:sz="4" w:space="0" w:color="auto"/>
              <w:right w:val="single" w:sz="4" w:space="0" w:color="auto"/>
            </w:tcBorders>
            <w:noWrap/>
            <w:vAlign w:val="bottom"/>
            <w:hideMark/>
          </w:tcPr>
          <w:p w14:paraId="2F15A22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6BFB035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7BD0C6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w:t>
            </w:r>
          </w:p>
        </w:tc>
      </w:tr>
      <w:tr w:rsidR="001547F1" w:rsidRPr="001547F1" w14:paraId="0FF6EFE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2FB7A8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109</w:t>
            </w:r>
          </w:p>
        </w:tc>
        <w:tc>
          <w:tcPr>
            <w:tcW w:w="2160" w:type="dxa"/>
            <w:tcBorders>
              <w:top w:val="nil"/>
              <w:left w:val="nil"/>
              <w:bottom w:val="single" w:sz="4" w:space="0" w:color="auto"/>
              <w:right w:val="single" w:sz="4" w:space="0" w:color="auto"/>
            </w:tcBorders>
            <w:noWrap/>
            <w:vAlign w:val="bottom"/>
            <w:hideMark/>
          </w:tcPr>
          <w:p w14:paraId="7497FF0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61FB10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Ureditev okolice kretniškega pogona (</w:t>
            </w:r>
            <w:proofErr w:type="spellStart"/>
            <w:r w:rsidRPr="001547F1">
              <w:rPr>
                <w:rFonts w:ascii="Calibri" w:hAnsi="Calibri" w:cs="Calibri"/>
                <w:color w:val="000000"/>
                <w:sz w:val="22"/>
                <w:szCs w:val="22"/>
              </w:rPr>
              <w:t>starorabni</w:t>
            </w:r>
            <w:proofErr w:type="spellEnd"/>
            <w:r w:rsidRPr="001547F1">
              <w:rPr>
                <w:rFonts w:ascii="Calibri" w:hAnsi="Calibri" w:cs="Calibri"/>
                <w:color w:val="000000"/>
                <w:sz w:val="22"/>
                <w:szCs w:val="22"/>
              </w:rPr>
              <w:t xml:space="preserve"> pragovi, nasutje peska)</w:t>
            </w:r>
          </w:p>
        </w:tc>
        <w:tc>
          <w:tcPr>
            <w:tcW w:w="2220" w:type="dxa"/>
            <w:tcBorders>
              <w:top w:val="nil"/>
              <w:left w:val="nil"/>
              <w:bottom w:val="single" w:sz="4" w:space="0" w:color="auto"/>
              <w:right w:val="single" w:sz="4" w:space="0" w:color="auto"/>
            </w:tcBorders>
            <w:noWrap/>
            <w:vAlign w:val="bottom"/>
            <w:hideMark/>
          </w:tcPr>
          <w:p w14:paraId="08D6E1D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36A394F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C9735C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38A31D5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F5E5E3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110</w:t>
            </w:r>
          </w:p>
        </w:tc>
        <w:tc>
          <w:tcPr>
            <w:tcW w:w="2160" w:type="dxa"/>
            <w:tcBorders>
              <w:top w:val="nil"/>
              <w:left w:val="nil"/>
              <w:bottom w:val="single" w:sz="4" w:space="0" w:color="auto"/>
              <w:right w:val="single" w:sz="4" w:space="0" w:color="auto"/>
            </w:tcBorders>
            <w:noWrap/>
            <w:vAlign w:val="bottom"/>
            <w:hideMark/>
          </w:tcPr>
          <w:p w14:paraId="3252248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45004C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Detektor lege kretnice s pritrdilno garnituro, kontrolnimi drogovi in TPO</w:t>
            </w:r>
          </w:p>
        </w:tc>
        <w:tc>
          <w:tcPr>
            <w:tcW w:w="2220" w:type="dxa"/>
            <w:tcBorders>
              <w:top w:val="nil"/>
              <w:left w:val="nil"/>
              <w:bottom w:val="single" w:sz="4" w:space="0" w:color="auto"/>
              <w:right w:val="single" w:sz="4" w:space="0" w:color="auto"/>
            </w:tcBorders>
            <w:noWrap/>
            <w:vAlign w:val="bottom"/>
            <w:hideMark/>
          </w:tcPr>
          <w:p w14:paraId="5CD3B61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40FE210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045964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w:t>
            </w:r>
          </w:p>
        </w:tc>
      </w:tr>
      <w:tr w:rsidR="001547F1" w:rsidRPr="001547F1" w14:paraId="57255B2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4A9CD6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111</w:t>
            </w:r>
          </w:p>
        </w:tc>
        <w:tc>
          <w:tcPr>
            <w:tcW w:w="2160" w:type="dxa"/>
            <w:tcBorders>
              <w:top w:val="nil"/>
              <w:left w:val="nil"/>
              <w:bottom w:val="single" w:sz="4" w:space="0" w:color="auto"/>
              <w:right w:val="single" w:sz="4" w:space="0" w:color="auto"/>
            </w:tcBorders>
            <w:noWrap/>
            <w:vAlign w:val="bottom"/>
            <w:hideMark/>
          </w:tcPr>
          <w:p w14:paraId="6139BBB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EE41AE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Detektor lege kretnice s pritrdilno garnituro, kontrolnimi drogovi in TPO</w:t>
            </w:r>
          </w:p>
        </w:tc>
        <w:tc>
          <w:tcPr>
            <w:tcW w:w="2220" w:type="dxa"/>
            <w:tcBorders>
              <w:top w:val="nil"/>
              <w:left w:val="nil"/>
              <w:bottom w:val="single" w:sz="4" w:space="0" w:color="auto"/>
              <w:right w:val="single" w:sz="4" w:space="0" w:color="auto"/>
            </w:tcBorders>
            <w:noWrap/>
            <w:vAlign w:val="bottom"/>
            <w:hideMark/>
          </w:tcPr>
          <w:p w14:paraId="0FE8D03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7188556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641033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w:t>
            </w:r>
          </w:p>
        </w:tc>
      </w:tr>
      <w:tr w:rsidR="001547F1" w:rsidRPr="001547F1" w14:paraId="18AFCC1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F27B36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112</w:t>
            </w:r>
          </w:p>
        </w:tc>
        <w:tc>
          <w:tcPr>
            <w:tcW w:w="2160" w:type="dxa"/>
            <w:tcBorders>
              <w:top w:val="nil"/>
              <w:left w:val="nil"/>
              <w:bottom w:val="single" w:sz="4" w:space="0" w:color="auto"/>
              <w:right w:val="single" w:sz="4" w:space="0" w:color="auto"/>
            </w:tcBorders>
            <w:noWrap/>
            <w:vAlign w:val="bottom"/>
            <w:hideMark/>
          </w:tcPr>
          <w:p w14:paraId="411A390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60AADB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signala</w:t>
            </w:r>
          </w:p>
        </w:tc>
        <w:tc>
          <w:tcPr>
            <w:tcW w:w="2220" w:type="dxa"/>
            <w:tcBorders>
              <w:top w:val="nil"/>
              <w:left w:val="nil"/>
              <w:bottom w:val="single" w:sz="4" w:space="0" w:color="auto"/>
              <w:right w:val="single" w:sz="4" w:space="0" w:color="auto"/>
            </w:tcBorders>
            <w:noWrap/>
            <w:vAlign w:val="bottom"/>
            <w:hideMark/>
          </w:tcPr>
          <w:p w14:paraId="02B8109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6A613E0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F95963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71B2A6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B36471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113</w:t>
            </w:r>
          </w:p>
        </w:tc>
        <w:tc>
          <w:tcPr>
            <w:tcW w:w="2160" w:type="dxa"/>
            <w:tcBorders>
              <w:top w:val="nil"/>
              <w:left w:val="nil"/>
              <w:bottom w:val="single" w:sz="4" w:space="0" w:color="auto"/>
              <w:right w:val="single" w:sz="4" w:space="0" w:color="auto"/>
            </w:tcBorders>
            <w:noWrap/>
            <w:vAlign w:val="bottom"/>
            <w:hideMark/>
          </w:tcPr>
          <w:p w14:paraId="5C52B71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C46D6D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signala</w:t>
            </w:r>
          </w:p>
        </w:tc>
        <w:tc>
          <w:tcPr>
            <w:tcW w:w="2220" w:type="dxa"/>
            <w:tcBorders>
              <w:top w:val="nil"/>
              <w:left w:val="nil"/>
              <w:bottom w:val="single" w:sz="4" w:space="0" w:color="auto"/>
              <w:right w:val="single" w:sz="4" w:space="0" w:color="auto"/>
            </w:tcBorders>
            <w:noWrap/>
            <w:vAlign w:val="bottom"/>
            <w:hideMark/>
          </w:tcPr>
          <w:p w14:paraId="74AD5FC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3A41505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6B489E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6A15097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8366FF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114</w:t>
            </w:r>
          </w:p>
        </w:tc>
        <w:tc>
          <w:tcPr>
            <w:tcW w:w="2160" w:type="dxa"/>
            <w:tcBorders>
              <w:top w:val="nil"/>
              <w:left w:val="nil"/>
              <w:bottom w:val="single" w:sz="4" w:space="0" w:color="auto"/>
              <w:right w:val="single" w:sz="4" w:space="0" w:color="auto"/>
            </w:tcBorders>
            <w:noWrap/>
            <w:vAlign w:val="bottom"/>
            <w:hideMark/>
          </w:tcPr>
          <w:p w14:paraId="1B72E3B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1970D7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 signalno glavo in stojiščem</w:t>
            </w:r>
          </w:p>
        </w:tc>
        <w:tc>
          <w:tcPr>
            <w:tcW w:w="2220" w:type="dxa"/>
            <w:tcBorders>
              <w:top w:val="nil"/>
              <w:left w:val="nil"/>
              <w:bottom w:val="single" w:sz="4" w:space="0" w:color="auto"/>
              <w:right w:val="single" w:sz="4" w:space="0" w:color="auto"/>
            </w:tcBorders>
            <w:noWrap/>
            <w:vAlign w:val="bottom"/>
            <w:hideMark/>
          </w:tcPr>
          <w:p w14:paraId="3AED7A1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4371534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D94372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EAA47D6"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41917E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115</w:t>
            </w:r>
          </w:p>
        </w:tc>
        <w:tc>
          <w:tcPr>
            <w:tcW w:w="2160" w:type="dxa"/>
            <w:tcBorders>
              <w:top w:val="nil"/>
              <w:left w:val="nil"/>
              <w:bottom w:val="single" w:sz="4" w:space="0" w:color="auto"/>
              <w:right w:val="single" w:sz="4" w:space="0" w:color="auto"/>
            </w:tcBorders>
            <w:noWrap/>
            <w:vAlign w:val="bottom"/>
            <w:hideMark/>
          </w:tcPr>
          <w:p w14:paraId="11B62A6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48530B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glavnega signala, </w:t>
            </w:r>
            <w:proofErr w:type="spellStart"/>
            <w:r w:rsidRPr="001547F1">
              <w:rPr>
                <w:rFonts w:ascii="Calibri" w:hAnsi="Calibri" w:cs="Calibri"/>
                <w:color w:val="000000"/>
                <w:sz w:val="22"/>
                <w:szCs w:val="22"/>
              </w:rPr>
              <w:t>ponavljalnika</w:t>
            </w:r>
            <w:proofErr w:type="spellEnd"/>
            <w:r w:rsidRPr="001547F1">
              <w:rPr>
                <w:rFonts w:ascii="Calibri" w:hAnsi="Calibri" w:cs="Calibri"/>
                <w:color w:val="000000"/>
                <w:sz w:val="22"/>
                <w:szCs w:val="22"/>
              </w:rPr>
              <w:t xml:space="preserve"> </w:t>
            </w:r>
            <w:proofErr w:type="spellStart"/>
            <w:r w:rsidRPr="001547F1">
              <w:rPr>
                <w:rFonts w:ascii="Calibri" w:hAnsi="Calibri" w:cs="Calibri"/>
                <w:color w:val="000000"/>
                <w:sz w:val="22"/>
                <w:szCs w:val="22"/>
              </w:rPr>
              <w:t>predsignaliziranja</w:t>
            </w:r>
            <w:proofErr w:type="spellEnd"/>
            <w:r w:rsidRPr="001547F1">
              <w:rPr>
                <w:rFonts w:ascii="Calibri" w:hAnsi="Calibri" w:cs="Calibri"/>
                <w:color w:val="000000"/>
                <w:sz w:val="22"/>
                <w:szCs w:val="22"/>
              </w:rPr>
              <w:t xml:space="preserve"> s signalno glavo in stojiščem</w:t>
            </w:r>
          </w:p>
        </w:tc>
        <w:tc>
          <w:tcPr>
            <w:tcW w:w="2220" w:type="dxa"/>
            <w:tcBorders>
              <w:top w:val="nil"/>
              <w:left w:val="nil"/>
              <w:bottom w:val="single" w:sz="4" w:space="0" w:color="auto"/>
              <w:right w:val="single" w:sz="4" w:space="0" w:color="auto"/>
            </w:tcBorders>
            <w:noWrap/>
            <w:vAlign w:val="bottom"/>
            <w:hideMark/>
          </w:tcPr>
          <w:p w14:paraId="54ABD0E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5E78F1C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0E00EF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71CDC25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592A22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116</w:t>
            </w:r>
          </w:p>
        </w:tc>
        <w:tc>
          <w:tcPr>
            <w:tcW w:w="2160" w:type="dxa"/>
            <w:tcBorders>
              <w:top w:val="nil"/>
              <w:left w:val="nil"/>
              <w:bottom w:val="single" w:sz="4" w:space="0" w:color="auto"/>
              <w:right w:val="single" w:sz="4" w:space="0" w:color="auto"/>
            </w:tcBorders>
            <w:noWrap/>
            <w:vAlign w:val="bottom"/>
            <w:hideMark/>
          </w:tcPr>
          <w:p w14:paraId="5562871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FE5FCB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mejnega tirnega signala (MTS), </w:t>
            </w:r>
            <w:proofErr w:type="spellStart"/>
            <w:r w:rsidRPr="001547F1">
              <w:rPr>
                <w:rFonts w:ascii="Calibri" w:hAnsi="Calibri" w:cs="Calibri"/>
                <w:color w:val="000000"/>
                <w:sz w:val="22"/>
                <w:szCs w:val="22"/>
              </w:rPr>
              <w:t>predsignala</w:t>
            </w:r>
            <w:proofErr w:type="spellEnd"/>
          </w:p>
        </w:tc>
        <w:tc>
          <w:tcPr>
            <w:tcW w:w="2220" w:type="dxa"/>
            <w:tcBorders>
              <w:top w:val="nil"/>
              <w:left w:val="nil"/>
              <w:bottom w:val="single" w:sz="4" w:space="0" w:color="auto"/>
              <w:right w:val="single" w:sz="4" w:space="0" w:color="auto"/>
            </w:tcBorders>
            <w:noWrap/>
            <w:vAlign w:val="bottom"/>
            <w:hideMark/>
          </w:tcPr>
          <w:p w14:paraId="751CAD2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682BA59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D7D0FA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4583A7C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DA68E8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117</w:t>
            </w:r>
          </w:p>
        </w:tc>
        <w:tc>
          <w:tcPr>
            <w:tcW w:w="2160" w:type="dxa"/>
            <w:tcBorders>
              <w:top w:val="nil"/>
              <w:left w:val="nil"/>
              <w:bottom w:val="single" w:sz="4" w:space="0" w:color="auto"/>
              <w:right w:val="single" w:sz="4" w:space="0" w:color="auto"/>
            </w:tcBorders>
            <w:noWrap/>
            <w:vAlign w:val="bottom"/>
            <w:hideMark/>
          </w:tcPr>
          <w:p w14:paraId="79B7A18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4BD481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mejnega tirnega signala (MTS), </w:t>
            </w:r>
            <w:proofErr w:type="spellStart"/>
            <w:r w:rsidRPr="001547F1">
              <w:rPr>
                <w:rFonts w:ascii="Calibri" w:hAnsi="Calibri" w:cs="Calibri"/>
                <w:color w:val="000000"/>
                <w:sz w:val="22"/>
                <w:szCs w:val="22"/>
              </w:rPr>
              <w:t>predsignala</w:t>
            </w:r>
            <w:proofErr w:type="spellEnd"/>
          </w:p>
        </w:tc>
        <w:tc>
          <w:tcPr>
            <w:tcW w:w="2220" w:type="dxa"/>
            <w:tcBorders>
              <w:top w:val="nil"/>
              <w:left w:val="nil"/>
              <w:bottom w:val="single" w:sz="4" w:space="0" w:color="auto"/>
              <w:right w:val="single" w:sz="4" w:space="0" w:color="auto"/>
            </w:tcBorders>
            <w:noWrap/>
            <w:vAlign w:val="bottom"/>
            <w:hideMark/>
          </w:tcPr>
          <w:p w14:paraId="3C84225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3425C74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85AFC0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FAD6B9F"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6C96F1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118</w:t>
            </w:r>
          </w:p>
        </w:tc>
        <w:tc>
          <w:tcPr>
            <w:tcW w:w="2160" w:type="dxa"/>
            <w:tcBorders>
              <w:top w:val="nil"/>
              <w:left w:val="nil"/>
              <w:bottom w:val="single" w:sz="4" w:space="0" w:color="auto"/>
              <w:right w:val="single" w:sz="4" w:space="0" w:color="auto"/>
            </w:tcBorders>
            <w:noWrap/>
            <w:vAlign w:val="bottom"/>
            <w:hideMark/>
          </w:tcPr>
          <w:p w14:paraId="58B6A1D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16C681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mejnega tirnega signala (MTS), </w:t>
            </w:r>
            <w:proofErr w:type="spellStart"/>
            <w:r w:rsidRPr="001547F1">
              <w:rPr>
                <w:rFonts w:ascii="Calibri" w:hAnsi="Calibri" w:cs="Calibri"/>
                <w:color w:val="000000"/>
                <w:sz w:val="22"/>
                <w:szCs w:val="22"/>
              </w:rPr>
              <w:t>predsignala</w:t>
            </w:r>
            <w:proofErr w:type="spellEnd"/>
            <w:r w:rsidRPr="001547F1">
              <w:rPr>
                <w:rFonts w:ascii="Calibri" w:hAnsi="Calibri" w:cs="Calibri"/>
                <w:color w:val="000000"/>
                <w:sz w:val="22"/>
                <w:szCs w:val="22"/>
              </w:rPr>
              <w:t xml:space="preserve"> s signalno glavo in stojiščem</w:t>
            </w:r>
          </w:p>
        </w:tc>
        <w:tc>
          <w:tcPr>
            <w:tcW w:w="2220" w:type="dxa"/>
            <w:tcBorders>
              <w:top w:val="nil"/>
              <w:left w:val="nil"/>
              <w:bottom w:val="single" w:sz="4" w:space="0" w:color="auto"/>
              <w:right w:val="single" w:sz="4" w:space="0" w:color="auto"/>
            </w:tcBorders>
            <w:noWrap/>
            <w:vAlign w:val="bottom"/>
            <w:hideMark/>
          </w:tcPr>
          <w:p w14:paraId="66E1F4C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05792A0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44E01F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3B2E5BC6"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B0669EA"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119</w:t>
            </w:r>
          </w:p>
        </w:tc>
        <w:tc>
          <w:tcPr>
            <w:tcW w:w="2160" w:type="dxa"/>
            <w:tcBorders>
              <w:top w:val="nil"/>
              <w:left w:val="nil"/>
              <w:bottom w:val="single" w:sz="4" w:space="0" w:color="auto"/>
              <w:right w:val="single" w:sz="4" w:space="0" w:color="auto"/>
            </w:tcBorders>
            <w:noWrap/>
            <w:vAlign w:val="bottom"/>
            <w:hideMark/>
          </w:tcPr>
          <w:p w14:paraId="1019DD8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B53206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Steber mejnega tirnega signala (MTS), </w:t>
            </w:r>
            <w:proofErr w:type="spellStart"/>
            <w:r w:rsidRPr="001547F1">
              <w:rPr>
                <w:rFonts w:ascii="Calibri" w:hAnsi="Calibri" w:cs="Calibri"/>
                <w:color w:val="000000"/>
                <w:sz w:val="22"/>
                <w:szCs w:val="22"/>
              </w:rPr>
              <w:t>predsignala</w:t>
            </w:r>
            <w:proofErr w:type="spellEnd"/>
            <w:r w:rsidRPr="001547F1">
              <w:rPr>
                <w:rFonts w:ascii="Calibri" w:hAnsi="Calibri" w:cs="Calibri"/>
                <w:color w:val="000000"/>
                <w:sz w:val="22"/>
                <w:szCs w:val="22"/>
              </w:rPr>
              <w:t xml:space="preserve"> s signalno glavo in stojiščem</w:t>
            </w:r>
          </w:p>
        </w:tc>
        <w:tc>
          <w:tcPr>
            <w:tcW w:w="2220" w:type="dxa"/>
            <w:tcBorders>
              <w:top w:val="nil"/>
              <w:left w:val="nil"/>
              <w:bottom w:val="single" w:sz="4" w:space="0" w:color="auto"/>
              <w:right w:val="single" w:sz="4" w:space="0" w:color="auto"/>
            </w:tcBorders>
            <w:noWrap/>
            <w:vAlign w:val="bottom"/>
            <w:hideMark/>
          </w:tcPr>
          <w:p w14:paraId="4F0F3CB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16998A9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B6635E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33CBEDC0"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C837CA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120</w:t>
            </w:r>
          </w:p>
        </w:tc>
        <w:tc>
          <w:tcPr>
            <w:tcW w:w="2160" w:type="dxa"/>
            <w:tcBorders>
              <w:top w:val="nil"/>
              <w:left w:val="nil"/>
              <w:bottom w:val="single" w:sz="4" w:space="0" w:color="auto"/>
              <w:right w:val="single" w:sz="4" w:space="0" w:color="auto"/>
            </w:tcBorders>
            <w:noWrap/>
            <w:vAlign w:val="bottom"/>
            <w:hideMark/>
          </w:tcPr>
          <w:p w14:paraId="5B5184E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1639BC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Premikalni signal</w:t>
            </w:r>
          </w:p>
        </w:tc>
        <w:tc>
          <w:tcPr>
            <w:tcW w:w="2220" w:type="dxa"/>
            <w:tcBorders>
              <w:top w:val="nil"/>
              <w:left w:val="nil"/>
              <w:bottom w:val="single" w:sz="4" w:space="0" w:color="auto"/>
              <w:right w:val="single" w:sz="4" w:space="0" w:color="auto"/>
            </w:tcBorders>
            <w:noWrap/>
            <w:vAlign w:val="bottom"/>
            <w:hideMark/>
          </w:tcPr>
          <w:p w14:paraId="455B2A2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556D21B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6B3338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7685E3A6"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16CAB5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lastRenderedPageBreak/>
              <w:t>121</w:t>
            </w:r>
          </w:p>
        </w:tc>
        <w:tc>
          <w:tcPr>
            <w:tcW w:w="2160" w:type="dxa"/>
            <w:tcBorders>
              <w:top w:val="nil"/>
              <w:left w:val="nil"/>
              <w:bottom w:val="single" w:sz="4" w:space="0" w:color="auto"/>
              <w:right w:val="single" w:sz="4" w:space="0" w:color="auto"/>
            </w:tcBorders>
            <w:noWrap/>
            <w:vAlign w:val="bottom"/>
            <w:hideMark/>
          </w:tcPr>
          <w:p w14:paraId="30F5816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572BFC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Premikalni signal</w:t>
            </w:r>
          </w:p>
        </w:tc>
        <w:tc>
          <w:tcPr>
            <w:tcW w:w="2220" w:type="dxa"/>
            <w:tcBorders>
              <w:top w:val="nil"/>
              <w:left w:val="nil"/>
              <w:bottom w:val="single" w:sz="4" w:space="0" w:color="auto"/>
              <w:right w:val="single" w:sz="4" w:space="0" w:color="auto"/>
            </w:tcBorders>
            <w:noWrap/>
            <w:vAlign w:val="bottom"/>
            <w:hideMark/>
          </w:tcPr>
          <w:p w14:paraId="2E345AA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2986DAA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57F7A5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271F7EE2"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97B5B6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122</w:t>
            </w:r>
          </w:p>
        </w:tc>
        <w:tc>
          <w:tcPr>
            <w:tcW w:w="2160" w:type="dxa"/>
            <w:tcBorders>
              <w:top w:val="nil"/>
              <w:left w:val="nil"/>
              <w:bottom w:val="single" w:sz="4" w:space="0" w:color="auto"/>
              <w:right w:val="single" w:sz="4" w:space="0" w:color="auto"/>
            </w:tcBorders>
            <w:noWrap/>
            <w:vAlign w:val="bottom"/>
            <w:hideMark/>
          </w:tcPr>
          <w:p w14:paraId="5C6E613F"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1959E2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Signalna omara</w:t>
            </w:r>
          </w:p>
        </w:tc>
        <w:tc>
          <w:tcPr>
            <w:tcW w:w="2220" w:type="dxa"/>
            <w:tcBorders>
              <w:top w:val="nil"/>
              <w:left w:val="nil"/>
              <w:bottom w:val="single" w:sz="4" w:space="0" w:color="auto"/>
              <w:right w:val="single" w:sz="4" w:space="0" w:color="auto"/>
            </w:tcBorders>
            <w:noWrap/>
            <w:vAlign w:val="bottom"/>
            <w:hideMark/>
          </w:tcPr>
          <w:p w14:paraId="33E0359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3B741D3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091DED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4036882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E53595F"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123</w:t>
            </w:r>
          </w:p>
        </w:tc>
        <w:tc>
          <w:tcPr>
            <w:tcW w:w="2160" w:type="dxa"/>
            <w:tcBorders>
              <w:top w:val="nil"/>
              <w:left w:val="nil"/>
              <w:bottom w:val="single" w:sz="4" w:space="0" w:color="auto"/>
              <w:right w:val="single" w:sz="4" w:space="0" w:color="auto"/>
            </w:tcBorders>
            <w:noWrap/>
            <w:vAlign w:val="bottom"/>
            <w:hideMark/>
          </w:tcPr>
          <w:p w14:paraId="5E98975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EF2819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Signalna omara</w:t>
            </w:r>
          </w:p>
        </w:tc>
        <w:tc>
          <w:tcPr>
            <w:tcW w:w="2220" w:type="dxa"/>
            <w:tcBorders>
              <w:top w:val="nil"/>
              <w:left w:val="nil"/>
              <w:bottom w:val="single" w:sz="4" w:space="0" w:color="auto"/>
              <w:right w:val="single" w:sz="4" w:space="0" w:color="auto"/>
            </w:tcBorders>
            <w:noWrap/>
            <w:vAlign w:val="bottom"/>
            <w:hideMark/>
          </w:tcPr>
          <w:p w14:paraId="5862D61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62BC5F2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F9B9F2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145E623C"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711C49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124</w:t>
            </w:r>
          </w:p>
        </w:tc>
        <w:tc>
          <w:tcPr>
            <w:tcW w:w="2160" w:type="dxa"/>
            <w:tcBorders>
              <w:top w:val="nil"/>
              <w:left w:val="nil"/>
              <w:bottom w:val="single" w:sz="4" w:space="0" w:color="auto"/>
              <w:right w:val="single" w:sz="4" w:space="0" w:color="auto"/>
            </w:tcBorders>
            <w:noWrap/>
            <w:vAlign w:val="bottom"/>
            <w:hideMark/>
          </w:tcPr>
          <w:p w14:paraId="4FAFA3D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02CE71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omara ETCS</w:t>
            </w:r>
          </w:p>
        </w:tc>
        <w:tc>
          <w:tcPr>
            <w:tcW w:w="2220" w:type="dxa"/>
            <w:tcBorders>
              <w:top w:val="nil"/>
              <w:left w:val="nil"/>
              <w:bottom w:val="single" w:sz="4" w:space="0" w:color="auto"/>
              <w:right w:val="single" w:sz="4" w:space="0" w:color="auto"/>
            </w:tcBorders>
            <w:noWrap/>
            <w:vAlign w:val="bottom"/>
            <w:hideMark/>
          </w:tcPr>
          <w:p w14:paraId="75AA267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1B9347A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C318F9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21A09249"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3EB4B4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125</w:t>
            </w:r>
          </w:p>
        </w:tc>
        <w:tc>
          <w:tcPr>
            <w:tcW w:w="2160" w:type="dxa"/>
            <w:tcBorders>
              <w:top w:val="nil"/>
              <w:left w:val="nil"/>
              <w:bottom w:val="single" w:sz="4" w:space="0" w:color="auto"/>
              <w:right w:val="single" w:sz="4" w:space="0" w:color="auto"/>
            </w:tcBorders>
            <w:noWrap/>
            <w:vAlign w:val="bottom"/>
            <w:hideMark/>
          </w:tcPr>
          <w:p w14:paraId="74B38E1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75F54D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omara ETCS</w:t>
            </w:r>
          </w:p>
        </w:tc>
        <w:tc>
          <w:tcPr>
            <w:tcW w:w="2220" w:type="dxa"/>
            <w:tcBorders>
              <w:top w:val="nil"/>
              <w:left w:val="nil"/>
              <w:bottom w:val="single" w:sz="4" w:space="0" w:color="auto"/>
              <w:right w:val="single" w:sz="4" w:space="0" w:color="auto"/>
            </w:tcBorders>
            <w:noWrap/>
            <w:vAlign w:val="bottom"/>
            <w:hideMark/>
          </w:tcPr>
          <w:p w14:paraId="0F46640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1A78CCB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75276B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2B05F30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818CB8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126</w:t>
            </w:r>
          </w:p>
        </w:tc>
        <w:tc>
          <w:tcPr>
            <w:tcW w:w="2160" w:type="dxa"/>
            <w:tcBorders>
              <w:top w:val="nil"/>
              <w:left w:val="nil"/>
              <w:bottom w:val="single" w:sz="4" w:space="0" w:color="auto"/>
              <w:right w:val="single" w:sz="4" w:space="0" w:color="auto"/>
            </w:tcBorders>
            <w:noWrap/>
            <w:vAlign w:val="bottom"/>
            <w:hideMark/>
          </w:tcPr>
          <w:p w14:paraId="5A446E5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E4A660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ASN naprava</w:t>
            </w:r>
          </w:p>
        </w:tc>
        <w:tc>
          <w:tcPr>
            <w:tcW w:w="2220" w:type="dxa"/>
            <w:tcBorders>
              <w:top w:val="nil"/>
              <w:left w:val="nil"/>
              <w:bottom w:val="single" w:sz="4" w:space="0" w:color="auto"/>
              <w:right w:val="single" w:sz="4" w:space="0" w:color="auto"/>
            </w:tcBorders>
            <w:noWrap/>
            <w:vAlign w:val="bottom"/>
            <w:hideMark/>
          </w:tcPr>
          <w:p w14:paraId="5738497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25676C4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BB1473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12A47E07"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E48480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127</w:t>
            </w:r>
          </w:p>
        </w:tc>
        <w:tc>
          <w:tcPr>
            <w:tcW w:w="2160" w:type="dxa"/>
            <w:tcBorders>
              <w:top w:val="nil"/>
              <w:left w:val="nil"/>
              <w:bottom w:val="single" w:sz="4" w:space="0" w:color="auto"/>
              <w:right w:val="single" w:sz="4" w:space="0" w:color="auto"/>
            </w:tcBorders>
            <w:noWrap/>
            <w:vAlign w:val="bottom"/>
            <w:hideMark/>
          </w:tcPr>
          <w:p w14:paraId="5600062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9F8657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ASN naprava</w:t>
            </w:r>
          </w:p>
        </w:tc>
        <w:tc>
          <w:tcPr>
            <w:tcW w:w="2220" w:type="dxa"/>
            <w:tcBorders>
              <w:top w:val="nil"/>
              <w:left w:val="nil"/>
              <w:bottom w:val="single" w:sz="4" w:space="0" w:color="auto"/>
              <w:right w:val="single" w:sz="4" w:space="0" w:color="auto"/>
            </w:tcBorders>
            <w:noWrap/>
            <w:vAlign w:val="bottom"/>
            <w:hideMark/>
          </w:tcPr>
          <w:p w14:paraId="295AB1D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17659D3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04CF01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5D60200E"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B837ED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128</w:t>
            </w:r>
          </w:p>
        </w:tc>
        <w:tc>
          <w:tcPr>
            <w:tcW w:w="2160" w:type="dxa"/>
            <w:tcBorders>
              <w:top w:val="nil"/>
              <w:left w:val="nil"/>
              <w:bottom w:val="single" w:sz="4" w:space="0" w:color="auto"/>
              <w:right w:val="single" w:sz="4" w:space="0" w:color="auto"/>
            </w:tcBorders>
            <w:noWrap/>
            <w:vAlign w:val="bottom"/>
            <w:hideMark/>
          </w:tcPr>
          <w:p w14:paraId="0EA54BE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65DC24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ASN naprave</w:t>
            </w:r>
          </w:p>
        </w:tc>
        <w:tc>
          <w:tcPr>
            <w:tcW w:w="2220" w:type="dxa"/>
            <w:tcBorders>
              <w:top w:val="nil"/>
              <w:left w:val="nil"/>
              <w:bottom w:val="single" w:sz="4" w:space="0" w:color="auto"/>
              <w:right w:val="single" w:sz="4" w:space="0" w:color="auto"/>
            </w:tcBorders>
            <w:noWrap/>
            <w:vAlign w:val="bottom"/>
            <w:hideMark/>
          </w:tcPr>
          <w:p w14:paraId="05F3AE3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706FF85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2979C9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6774819"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BBA9DF0"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129</w:t>
            </w:r>
          </w:p>
        </w:tc>
        <w:tc>
          <w:tcPr>
            <w:tcW w:w="2160" w:type="dxa"/>
            <w:tcBorders>
              <w:top w:val="nil"/>
              <w:left w:val="nil"/>
              <w:bottom w:val="single" w:sz="4" w:space="0" w:color="auto"/>
              <w:right w:val="single" w:sz="4" w:space="0" w:color="auto"/>
            </w:tcBorders>
            <w:noWrap/>
            <w:vAlign w:val="bottom"/>
            <w:hideMark/>
          </w:tcPr>
          <w:p w14:paraId="5149ECC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C0CAFE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ASN naprave</w:t>
            </w:r>
          </w:p>
        </w:tc>
        <w:tc>
          <w:tcPr>
            <w:tcW w:w="2220" w:type="dxa"/>
            <w:tcBorders>
              <w:top w:val="nil"/>
              <w:left w:val="nil"/>
              <w:bottom w:val="single" w:sz="4" w:space="0" w:color="auto"/>
              <w:right w:val="single" w:sz="4" w:space="0" w:color="auto"/>
            </w:tcBorders>
            <w:noWrap/>
            <w:vAlign w:val="bottom"/>
            <w:hideMark/>
          </w:tcPr>
          <w:p w14:paraId="2DC4500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5F3F486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9CA71A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25046F1B"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915A98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130</w:t>
            </w:r>
          </w:p>
        </w:tc>
        <w:tc>
          <w:tcPr>
            <w:tcW w:w="2160" w:type="dxa"/>
            <w:tcBorders>
              <w:top w:val="nil"/>
              <w:left w:val="nil"/>
              <w:bottom w:val="single" w:sz="4" w:space="0" w:color="auto"/>
              <w:right w:val="single" w:sz="4" w:space="0" w:color="auto"/>
            </w:tcBorders>
            <w:noWrap/>
            <w:vAlign w:val="bottom"/>
            <w:hideMark/>
          </w:tcPr>
          <w:p w14:paraId="3F1617C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D9A344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lesenem pragu</w:t>
            </w:r>
          </w:p>
        </w:tc>
        <w:tc>
          <w:tcPr>
            <w:tcW w:w="2220" w:type="dxa"/>
            <w:tcBorders>
              <w:top w:val="nil"/>
              <w:left w:val="nil"/>
              <w:bottom w:val="single" w:sz="4" w:space="0" w:color="auto"/>
              <w:right w:val="single" w:sz="4" w:space="0" w:color="auto"/>
            </w:tcBorders>
            <w:noWrap/>
            <w:vAlign w:val="bottom"/>
            <w:hideMark/>
          </w:tcPr>
          <w:p w14:paraId="2FD4A0F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0B2F483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FF354A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2C5F505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62714C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131</w:t>
            </w:r>
          </w:p>
        </w:tc>
        <w:tc>
          <w:tcPr>
            <w:tcW w:w="2160" w:type="dxa"/>
            <w:tcBorders>
              <w:top w:val="nil"/>
              <w:left w:val="nil"/>
              <w:bottom w:val="single" w:sz="4" w:space="0" w:color="auto"/>
              <w:right w:val="single" w:sz="4" w:space="0" w:color="auto"/>
            </w:tcBorders>
            <w:noWrap/>
            <w:vAlign w:val="bottom"/>
            <w:hideMark/>
          </w:tcPr>
          <w:p w14:paraId="145427E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B8C739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lesenem pragu</w:t>
            </w:r>
          </w:p>
        </w:tc>
        <w:tc>
          <w:tcPr>
            <w:tcW w:w="2220" w:type="dxa"/>
            <w:tcBorders>
              <w:top w:val="nil"/>
              <w:left w:val="nil"/>
              <w:bottom w:val="single" w:sz="4" w:space="0" w:color="auto"/>
              <w:right w:val="single" w:sz="4" w:space="0" w:color="auto"/>
            </w:tcBorders>
            <w:noWrap/>
            <w:vAlign w:val="bottom"/>
            <w:hideMark/>
          </w:tcPr>
          <w:p w14:paraId="563AF5B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2EF15E8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CC4FE5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138B3340"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F9ACF2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132</w:t>
            </w:r>
          </w:p>
        </w:tc>
        <w:tc>
          <w:tcPr>
            <w:tcW w:w="2160" w:type="dxa"/>
            <w:tcBorders>
              <w:top w:val="nil"/>
              <w:left w:val="nil"/>
              <w:bottom w:val="single" w:sz="4" w:space="0" w:color="auto"/>
              <w:right w:val="single" w:sz="4" w:space="0" w:color="auto"/>
            </w:tcBorders>
            <w:noWrap/>
            <w:vAlign w:val="bottom"/>
            <w:hideMark/>
          </w:tcPr>
          <w:p w14:paraId="510932E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8F2A2C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betonskem pragu</w:t>
            </w:r>
          </w:p>
        </w:tc>
        <w:tc>
          <w:tcPr>
            <w:tcW w:w="2220" w:type="dxa"/>
            <w:tcBorders>
              <w:top w:val="nil"/>
              <w:left w:val="nil"/>
              <w:bottom w:val="single" w:sz="4" w:space="0" w:color="auto"/>
              <w:right w:val="single" w:sz="4" w:space="0" w:color="auto"/>
            </w:tcBorders>
            <w:noWrap/>
            <w:vAlign w:val="bottom"/>
            <w:hideMark/>
          </w:tcPr>
          <w:p w14:paraId="3F5C9F5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5F5992A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A5C573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620C0D3C"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E39D64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133</w:t>
            </w:r>
          </w:p>
        </w:tc>
        <w:tc>
          <w:tcPr>
            <w:tcW w:w="2160" w:type="dxa"/>
            <w:tcBorders>
              <w:top w:val="nil"/>
              <w:left w:val="nil"/>
              <w:bottom w:val="single" w:sz="4" w:space="0" w:color="auto"/>
              <w:right w:val="single" w:sz="4" w:space="0" w:color="auto"/>
            </w:tcBorders>
            <w:noWrap/>
            <w:vAlign w:val="bottom"/>
            <w:hideMark/>
          </w:tcPr>
          <w:p w14:paraId="6BDEF65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39DC53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ETCS </w:t>
            </w:r>
            <w:proofErr w:type="spellStart"/>
            <w:r w:rsidRPr="001547F1">
              <w:rPr>
                <w:rFonts w:ascii="Calibri" w:hAnsi="Calibri" w:cs="Calibri"/>
                <w:color w:val="000000"/>
                <w:sz w:val="22"/>
                <w:szCs w:val="22"/>
              </w:rPr>
              <w:t>baliza</w:t>
            </w:r>
            <w:proofErr w:type="spellEnd"/>
            <w:r w:rsidRPr="001547F1">
              <w:rPr>
                <w:rFonts w:ascii="Calibri" w:hAnsi="Calibri" w:cs="Calibri"/>
                <w:color w:val="000000"/>
                <w:sz w:val="22"/>
                <w:szCs w:val="22"/>
              </w:rPr>
              <w:t xml:space="preserve"> na betonskem pragu</w:t>
            </w:r>
          </w:p>
        </w:tc>
        <w:tc>
          <w:tcPr>
            <w:tcW w:w="2220" w:type="dxa"/>
            <w:tcBorders>
              <w:top w:val="nil"/>
              <w:left w:val="nil"/>
              <w:bottom w:val="single" w:sz="4" w:space="0" w:color="auto"/>
              <w:right w:val="single" w:sz="4" w:space="0" w:color="auto"/>
            </w:tcBorders>
            <w:noWrap/>
            <w:vAlign w:val="bottom"/>
            <w:hideMark/>
          </w:tcPr>
          <w:p w14:paraId="36A4C0C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69836EC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23E7B4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F0DCDEB"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364AAB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134</w:t>
            </w:r>
          </w:p>
        </w:tc>
        <w:tc>
          <w:tcPr>
            <w:tcW w:w="2160" w:type="dxa"/>
            <w:tcBorders>
              <w:top w:val="nil"/>
              <w:left w:val="nil"/>
              <w:bottom w:val="single" w:sz="4" w:space="0" w:color="auto"/>
              <w:right w:val="single" w:sz="4" w:space="0" w:color="auto"/>
            </w:tcBorders>
            <w:noWrap/>
            <w:vAlign w:val="bottom"/>
            <w:hideMark/>
          </w:tcPr>
          <w:p w14:paraId="47F5E1E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EE765C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ETCS </w:t>
            </w:r>
            <w:proofErr w:type="spellStart"/>
            <w:r w:rsidRPr="001547F1">
              <w:rPr>
                <w:rFonts w:ascii="Calibri" w:hAnsi="Calibri" w:cs="Calibri"/>
                <w:color w:val="000000"/>
                <w:sz w:val="22"/>
                <w:szCs w:val="22"/>
              </w:rPr>
              <w:t>balize</w:t>
            </w:r>
            <w:proofErr w:type="spellEnd"/>
          </w:p>
        </w:tc>
        <w:tc>
          <w:tcPr>
            <w:tcW w:w="2220" w:type="dxa"/>
            <w:tcBorders>
              <w:top w:val="nil"/>
              <w:left w:val="nil"/>
              <w:bottom w:val="single" w:sz="4" w:space="0" w:color="auto"/>
              <w:right w:val="single" w:sz="4" w:space="0" w:color="auto"/>
            </w:tcBorders>
            <w:noWrap/>
            <w:vAlign w:val="bottom"/>
            <w:hideMark/>
          </w:tcPr>
          <w:p w14:paraId="4E396D5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0C24BD3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87A835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571FA33F"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FA1691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135</w:t>
            </w:r>
          </w:p>
        </w:tc>
        <w:tc>
          <w:tcPr>
            <w:tcW w:w="2160" w:type="dxa"/>
            <w:tcBorders>
              <w:top w:val="nil"/>
              <w:left w:val="nil"/>
              <w:bottom w:val="single" w:sz="4" w:space="0" w:color="auto"/>
              <w:right w:val="single" w:sz="4" w:space="0" w:color="auto"/>
            </w:tcBorders>
            <w:noWrap/>
            <w:vAlign w:val="bottom"/>
            <w:hideMark/>
          </w:tcPr>
          <w:p w14:paraId="0E49847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56B1B9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TPO ETCS </w:t>
            </w:r>
            <w:proofErr w:type="spellStart"/>
            <w:r w:rsidRPr="001547F1">
              <w:rPr>
                <w:rFonts w:ascii="Calibri" w:hAnsi="Calibri" w:cs="Calibri"/>
                <w:color w:val="000000"/>
                <w:sz w:val="22"/>
                <w:szCs w:val="22"/>
              </w:rPr>
              <w:t>balize</w:t>
            </w:r>
            <w:proofErr w:type="spellEnd"/>
          </w:p>
        </w:tc>
        <w:tc>
          <w:tcPr>
            <w:tcW w:w="2220" w:type="dxa"/>
            <w:tcBorders>
              <w:top w:val="nil"/>
              <w:left w:val="nil"/>
              <w:bottom w:val="single" w:sz="4" w:space="0" w:color="auto"/>
              <w:right w:val="single" w:sz="4" w:space="0" w:color="auto"/>
            </w:tcBorders>
            <w:noWrap/>
            <w:vAlign w:val="bottom"/>
            <w:hideMark/>
          </w:tcPr>
          <w:p w14:paraId="690EA50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71DE05A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D8D0C5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34FABC39"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3C69DE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136</w:t>
            </w:r>
          </w:p>
        </w:tc>
        <w:tc>
          <w:tcPr>
            <w:tcW w:w="2160" w:type="dxa"/>
            <w:tcBorders>
              <w:top w:val="nil"/>
              <w:left w:val="nil"/>
              <w:bottom w:val="single" w:sz="4" w:space="0" w:color="auto"/>
              <w:right w:val="single" w:sz="4" w:space="0" w:color="auto"/>
            </w:tcBorders>
            <w:noWrap/>
            <w:vAlign w:val="bottom"/>
            <w:hideMark/>
          </w:tcPr>
          <w:p w14:paraId="25A45D9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DA840F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MTK</w:t>
            </w:r>
          </w:p>
        </w:tc>
        <w:tc>
          <w:tcPr>
            <w:tcW w:w="2220" w:type="dxa"/>
            <w:tcBorders>
              <w:top w:val="nil"/>
              <w:left w:val="nil"/>
              <w:bottom w:val="single" w:sz="4" w:space="0" w:color="auto"/>
              <w:right w:val="single" w:sz="4" w:space="0" w:color="auto"/>
            </w:tcBorders>
            <w:noWrap/>
            <w:vAlign w:val="bottom"/>
            <w:hideMark/>
          </w:tcPr>
          <w:p w14:paraId="2AD0A03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209F341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69D8B6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29995672"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213B89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137</w:t>
            </w:r>
          </w:p>
        </w:tc>
        <w:tc>
          <w:tcPr>
            <w:tcW w:w="2160" w:type="dxa"/>
            <w:tcBorders>
              <w:top w:val="nil"/>
              <w:left w:val="nil"/>
              <w:bottom w:val="single" w:sz="4" w:space="0" w:color="auto"/>
              <w:right w:val="single" w:sz="4" w:space="0" w:color="auto"/>
            </w:tcBorders>
            <w:noWrap/>
            <w:vAlign w:val="bottom"/>
            <w:hideMark/>
          </w:tcPr>
          <w:p w14:paraId="199C4EB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C83C91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MTK</w:t>
            </w:r>
          </w:p>
        </w:tc>
        <w:tc>
          <w:tcPr>
            <w:tcW w:w="2220" w:type="dxa"/>
            <w:tcBorders>
              <w:top w:val="nil"/>
              <w:left w:val="nil"/>
              <w:bottom w:val="single" w:sz="4" w:space="0" w:color="auto"/>
              <w:right w:val="single" w:sz="4" w:space="0" w:color="auto"/>
            </w:tcBorders>
            <w:noWrap/>
            <w:vAlign w:val="bottom"/>
            <w:hideMark/>
          </w:tcPr>
          <w:p w14:paraId="06C6940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0B29C97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D232D9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7E352EC3"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A9623A9"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138</w:t>
            </w:r>
          </w:p>
        </w:tc>
        <w:tc>
          <w:tcPr>
            <w:tcW w:w="2160" w:type="dxa"/>
            <w:tcBorders>
              <w:top w:val="nil"/>
              <w:left w:val="nil"/>
              <w:bottom w:val="single" w:sz="4" w:space="0" w:color="auto"/>
              <w:right w:val="single" w:sz="4" w:space="0" w:color="auto"/>
            </w:tcBorders>
            <w:noWrap/>
            <w:vAlign w:val="bottom"/>
            <w:hideMark/>
          </w:tcPr>
          <w:p w14:paraId="6CE2F8D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A71200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MTK</w:t>
            </w:r>
          </w:p>
        </w:tc>
        <w:tc>
          <w:tcPr>
            <w:tcW w:w="2220" w:type="dxa"/>
            <w:tcBorders>
              <w:top w:val="nil"/>
              <w:left w:val="nil"/>
              <w:bottom w:val="single" w:sz="4" w:space="0" w:color="auto"/>
              <w:right w:val="single" w:sz="4" w:space="0" w:color="auto"/>
            </w:tcBorders>
            <w:noWrap/>
            <w:vAlign w:val="bottom"/>
            <w:hideMark/>
          </w:tcPr>
          <w:p w14:paraId="40E78BB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0DE86C3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88B2C7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8F2675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94FD9C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139</w:t>
            </w:r>
          </w:p>
        </w:tc>
        <w:tc>
          <w:tcPr>
            <w:tcW w:w="2160" w:type="dxa"/>
            <w:tcBorders>
              <w:top w:val="nil"/>
              <w:left w:val="nil"/>
              <w:bottom w:val="single" w:sz="4" w:space="0" w:color="auto"/>
              <w:right w:val="single" w:sz="4" w:space="0" w:color="auto"/>
            </w:tcBorders>
            <w:noWrap/>
            <w:vAlign w:val="bottom"/>
            <w:hideMark/>
          </w:tcPr>
          <w:p w14:paraId="6761EF7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32CC26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MTK</w:t>
            </w:r>
          </w:p>
        </w:tc>
        <w:tc>
          <w:tcPr>
            <w:tcW w:w="2220" w:type="dxa"/>
            <w:tcBorders>
              <w:top w:val="nil"/>
              <w:left w:val="nil"/>
              <w:bottom w:val="single" w:sz="4" w:space="0" w:color="auto"/>
              <w:right w:val="single" w:sz="4" w:space="0" w:color="auto"/>
            </w:tcBorders>
            <w:noWrap/>
            <w:vAlign w:val="bottom"/>
            <w:hideMark/>
          </w:tcPr>
          <w:p w14:paraId="572BEF1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4B81471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990F42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226A717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674184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140</w:t>
            </w:r>
          </w:p>
        </w:tc>
        <w:tc>
          <w:tcPr>
            <w:tcW w:w="2160" w:type="dxa"/>
            <w:tcBorders>
              <w:top w:val="nil"/>
              <w:left w:val="nil"/>
              <w:bottom w:val="single" w:sz="4" w:space="0" w:color="auto"/>
              <w:right w:val="single" w:sz="4" w:space="0" w:color="auto"/>
            </w:tcBorders>
            <w:noWrap/>
            <w:vAlign w:val="bottom"/>
            <w:hideMark/>
          </w:tcPr>
          <w:p w14:paraId="3ED520AF"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153A3D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zanke (BUBM)</w:t>
            </w:r>
          </w:p>
        </w:tc>
        <w:tc>
          <w:tcPr>
            <w:tcW w:w="2220" w:type="dxa"/>
            <w:tcBorders>
              <w:top w:val="nil"/>
              <w:left w:val="nil"/>
              <w:bottom w:val="single" w:sz="4" w:space="0" w:color="auto"/>
              <w:right w:val="single" w:sz="4" w:space="0" w:color="auto"/>
            </w:tcBorders>
            <w:noWrap/>
            <w:vAlign w:val="bottom"/>
            <w:hideMark/>
          </w:tcPr>
          <w:p w14:paraId="50C0D61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10E1A3D8"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B57627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35BEDAF"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890899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141</w:t>
            </w:r>
          </w:p>
        </w:tc>
        <w:tc>
          <w:tcPr>
            <w:tcW w:w="2160" w:type="dxa"/>
            <w:tcBorders>
              <w:top w:val="nil"/>
              <w:left w:val="nil"/>
              <w:bottom w:val="single" w:sz="4" w:space="0" w:color="auto"/>
              <w:right w:val="single" w:sz="4" w:space="0" w:color="auto"/>
            </w:tcBorders>
            <w:noWrap/>
            <w:vAlign w:val="bottom"/>
            <w:hideMark/>
          </w:tcPr>
          <w:p w14:paraId="0BFB8D7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C6F1B1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zanke (BUBM)</w:t>
            </w:r>
          </w:p>
        </w:tc>
        <w:tc>
          <w:tcPr>
            <w:tcW w:w="2220" w:type="dxa"/>
            <w:tcBorders>
              <w:top w:val="nil"/>
              <w:left w:val="nil"/>
              <w:bottom w:val="single" w:sz="4" w:space="0" w:color="auto"/>
              <w:right w:val="single" w:sz="4" w:space="0" w:color="auto"/>
            </w:tcBorders>
            <w:noWrap/>
            <w:vAlign w:val="bottom"/>
            <w:hideMark/>
          </w:tcPr>
          <w:p w14:paraId="5D6F542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12FBBC8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5E7D2E0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53F4A78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8BA00F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142</w:t>
            </w:r>
          </w:p>
        </w:tc>
        <w:tc>
          <w:tcPr>
            <w:tcW w:w="2160" w:type="dxa"/>
            <w:tcBorders>
              <w:top w:val="nil"/>
              <w:left w:val="nil"/>
              <w:bottom w:val="single" w:sz="4" w:space="0" w:color="auto"/>
              <w:right w:val="single" w:sz="4" w:space="0" w:color="auto"/>
            </w:tcBorders>
            <w:noWrap/>
            <w:vAlign w:val="bottom"/>
            <w:hideMark/>
          </w:tcPr>
          <w:p w14:paraId="12C37B3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059C5A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zanke (BUBM)</w:t>
            </w:r>
          </w:p>
        </w:tc>
        <w:tc>
          <w:tcPr>
            <w:tcW w:w="2220" w:type="dxa"/>
            <w:tcBorders>
              <w:top w:val="nil"/>
              <w:left w:val="nil"/>
              <w:bottom w:val="single" w:sz="4" w:space="0" w:color="auto"/>
              <w:right w:val="single" w:sz="4" w:space="0" w:color="auto"/>
            </w:tcBorders>
            <w:noWrap/>
            <w:vAlign w:val="bottom"/>
            <w:hideMark/>
          </w:tcPr>
          <w:p w14:paraId="3F00F3C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2296192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34FB58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7F5A35F0"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BCBE6F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143</w:t>
            </w:r>
          </w:p>
        </w:tc>
        <w:tc>
          <w:tcPr>
            <w:tcW w:w="2160" w:type="dxa"/>
            <w:tcBorders>
              <w:top w:val="nil"/>
              <w:left w:val="nil"/>
              <w:bottom w:val="single" w:sz="4" w:space="0" w:color="auto"/>
              <w:right w:val="single" w:sz="4" w:space="0" w:color="auto"/>
            </w:tcBorders>
            <w:noWrap/>
            <w:vAlign w:val="bottom"/>
            <w:hideMark/>
          </w:tcPr>
          <w:p w14:paraId="08698F4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4A9FA3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TPO zanke (BUBM)</w:t>
            </w:r>
          </w:p>
        </w:tc>
        <w:tc>
          <w:tcPr>
            <w:tcW w:w="2220" w:type="dxa"/>
            <w:tcBorders>
              <w:top w:val="nil"/>
              <w:left w:val="nil"/>
              <w:bottom w:val="single" w:sz="4" w:space="0" w:color="auto"/>
              <w:right w:val="single" w:sz="4" w:space="0" w:color="auto"/>
            </w:tcBorders>
            <w:noWrap/>
            <w:vAlign w:val="bottom"/>
            <w:hideMark/>
          </w:tcPr>
          <w:p w14:paraId="17F214D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3D170AD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806FE6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162A54C"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2D442C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144</w:t>
            </w:r>
          </w:p>
        </w:tc>
        <w:tc>
          <w:tcPr>
            <w:tcW w:w="2160" w:type="dxa"/>
            <w:tcBorders>
              <w:top w:val="nil"/>
              <w:left w:val="nil"/>
              <w:bottom w:val="single" w:sz="4" w:space="0" w:color="auto"/>
              <w:right w:val="single" w:sz="4" w:space="0" w:color="auto"/>
            </w:tcBorders>
            <w:noWrap/>
            <w:vAlign w:val="bottom"/>
            <w:hideMark/>
          </w:tcPr>
          <w:p w14:paraId="6413B42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2F3E5E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Temelj premikalnega signala</w:t>
            </w:r>
          </w:p>
        </w:tc>
        <w:tc>
          <w:tcPr>
            <w:tcW w:w="2220" w:type="dxa"/>
            <w:tcBorders>
              <w:top w:val="nil"/>
              <w:left w:val="nil"/>
              <w:bottom w:val="single" w:sz="4" w:space="0" w:color="auto"/>
              <w:right w:val="single" w:sz="4" w:space="0" w:color="auto"/>
            </w:tcBorders>
            <w:noWrap/>
            <w:vAlign w:val="bottom"/>
            <w:hideMark/>
          </w:tcPr>
          <w:p w14:paraId="41C8D58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50B4250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9FD9C5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496C606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06C0E3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145</w:t>
            </w:r>
          </w:p>
        </w:tc>
        <w:tc>
          <w:tcPr>
            <w:tcW w:w="2160" w:type="dxa"/>
            <w:tcBorders>
              <w:top w:val="nil"/>
              <w:left w:val="nil"/>
              <w:bottom w:val="single" w:sz="4" w:space="0" w:color="auto"/>
              <w:right w:val="single" w:sz="4" w:space="0" w:color="auto"/>
            </w:tcBorders>
            <w:noWrap/>
            <w:vAlign w:val="bottom"/>
            <w:hideMark/>
          </w:tcPr>
          <w:p w14:paraId="0C6ABB1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5971AA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Temelj premikalnega signala</w:t>
            </w:r>
          </w:p>
        </w:tc>
        <w:tc>
          <w:tcPr>
            <w:tcW w:w="2220" w:type="dxa"/>
            <w:tcBorders>
              <w:top w:val="nil"/>
              <w:left w:val="nil"/>
              <w:bottom w:val="single" w:sz="4" w:space="0" w:color="auto"/>
              <w:right w:val="single" w:sz="4" w:space="0" w:color="auto"/>
            </w:tcBorders>
            <w:noWrap/>
            <w:vAlign w:val="bottom"/>
            <w:hideMark/>
          </w:tcPr>
          <w:p w14:paraId="40E610D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5522084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5A3D69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0D62237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DBB51C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146</w:t>
            </w:r>
          </w:p>
        </w:tc>
        <w:tc>
          <w:tcPr>
            <w:tcW w:w="2160" w:type="dxa"/>
            <w:tcBorders>
              <w:top w:val="nil"/>
              <w:left w:val="nil"/>
              <w:bottom w:val="single" w:sz="4" w:space="0" w:color="auto"/>
              <w:right w:val="single" w:sz="4" w:space="0" w:color="auto"/>
            </w:tcBorders>
            <w:noWrap/>
            <w:vAlign w:val="bottom"/>
            <w:hideMark/>
          </w:tcPr>
          <w:p w14:paraId="763DB4A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849728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Utrditev in izravnava okolice stojišča signalov do višine 0,8 m </w:t>
            </w:r>
          </w:p>
        </w:tc>
        <w:tc>
          <w:tcPr>
            <w:tcW w:w="2220" w:type="dxa"/>
            <w:tcBorders>
              <w:top w:val="nil"/>
              <w:left w:val="nil"/>
              <w:bottom w:val="single" w:sz="4" w:space="0" w:color="auto"/>
              <w:right w:val="single" w:sz="4" w:space="0" w:color="auto"/>
            </w:tcBorders>
            <w:noWrap/>
            <w:vAlign w:val="bottom"/>
            <w:hideMark/>
          </w:tcPr>
          <w:p w14:paraId="74BC17B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6EE76DF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F71D76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78219894"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8F7BF9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147</w:t>
            </w:r>
          </w:p>
        </w:tc>
        <w:tc>
          <w:tcPr>
            <w:tcW w:w="2160" w:type="dxa"/>
            <w:tcBorders>
              <w:top w:val="nil"/>
              <w:left w:val="nil"/>
              <w:bottom w:val="single" w:sz="4" w:space="0" w:color="auto"/>
              <w:right w:val="single" w:sz="4" w:space="0" w:color="auto"/>
            </w:tcBorders>
            <w:noWrap/>
            <w:vAlign w:val="bottom"/>
            <w:hideMark/>
          </w:tcPr>
          <w:p w14:paraId="237E97A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A8D465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ŠO s pritrditvijo na peto tirnice s TPO</w:t>
            </w:r>
          </w:p>
        </w:tc>
        <w:tc>
          <w:tcPr>
            <w:tcW w:w="2220" w:type="dxa"/>
            <w:tcBorders>
              <w:top w:val="nil"/>
              <w:left w:val="nil"/>
              <w:bottom w:val="single" w:sz="4" w:space="0" w:color="auto"/>
              <w:right w:val="single" w:sz="4" w:space="0" w:color="auto"/>
            </w:tcBorders>
            <w:noWrap/>
            <w:vAlign w:val="bottom"/>
            <w:hideMark/>
          </w:tcPr>
          <w:p w14:paraId="28D0AC4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686D375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0F0FCD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10938EF3"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BE74DF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148</w:t>
            </w:r>
          </w:p>
        </w:tc>
        <w:tc>
          <w:tcPr>
            <w:tcW w:w="2160" w:type="dxa"/>
            <w:tcBorders>
              <w:top w:val="nil"/>
              <w:left w:val="nil"/>
              <w:bottom w:val="single" w:sz="4" w:space="0" w:color="auto"/>
              <w:right w:val="single" w:sz="4" w:space="0" w:color="auto"/>
            </w:tcBorders>
            <w:noWrap/>
            <w:vAlign w:val="bottom"/>
            <w:hideMark/>
          </w:tcPr>
          <w:p w14:paraId="33A7D63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8D2377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ŠO s pritrditvijo na peto tirnice s TPO</w:t>
            </w:r>
          </w:p>
        </w:tc>
        <w:tc>
          <w:tcPr>
            <w:tcW w:w="2220" w:type="dxa"/>
            <w:tcBorders>
              <w:top w:val="nil"/>
              <w:left w:val="nil"/>
              <w:bottom w:val="single" w:sz="4" w:space="0" w:color="auto"/>
              <w:right w:val="single" w:sz="4" w:space="0" w:color="auto"/>
            </w:tcBorders>
            <w:noWrap/>
            <w:vAlign w:val="bottom"/>
            <w:hideMark/>
          </w:tcPr>
          <w:p w14:paraId="43A6227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5784704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ED4B0E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7F12D519"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7DFAB8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149</w:t>
            </w:r>
          </w:p>
        </w:tc>
        <w:tc>
          <w:tcPr>
            <w:tcW w:w="2160" w:type="dxa"/>
            <w:tcBorders>
              <w:top w:val="nil"/>
              <w:left w:val="nil"/>
              <w:bottom w:val="single" w:sz="4" w:space="0" w:color="auto"/>
              <w:right w:val="single" w:sz="4" w:space="0" w:color="auto"/>
            </w:tcBorders>
            <w:noWrap/>
            <w:vAlign w:val="bottom"/>
            <w:hideMark/>
          </w:tcPr>
          <w:p w14:paraId="2AC3930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BEBAC7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ŠO s pritrditvijo na vrat tirnice s TPO</w:t>
            </w:r>
          </w:p>
        </w:tc>
        <w:tc>
          <w:tcPr>
            <w:tcW w:w="2220" w:type="dxa"/>
            <w:tcBorders>
              <w:top w:val="nil"/>
              <w:left w:val="nil"/>
              <w:bottom w:val="single" w:sz="4" w:space="0" w:color="auto"/>
              <w:right w:val="single" w:sz="4" w:space="0" w:color="auto"/>
            </w:tcBorders>
            <w:noWrap/>
            <w:vAlign w:val="bottom"/>
            <w:hideMark/>
          </w:tcPr>
          <w:p w14:paraId="0B43101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26CC2BA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1B45AF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4DE8A3F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0862DB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150</w:t>
            </w:r>
          </w:p>
        </w:tc>
        <w:tc>
          <w:tcPr>
            <w:tcW w:w="2160" w:type="dxa"/>
            <w:tcBorders>
              <w:top w:val="nil"/>
              <w:left w:val="nil"/>
              <w:bottom w:val="single" w:sz="4" w:space="0" w:color="auto"/>
              <w:right w:val="single" w:sz="4" w:space="0" w:color="auto"/>
            </w:tcBorders>
            <w:noWrap/>
            <w:vAlign w:val="bottom"/>
            <w:hideMark/>
          </w:tcPr>
          <w:p w14:paraId="0694022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7222DC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Senzor ŠO s pritrditvijo na vrat tirnice (vključno z vrtanjem) s TPO</w:t>
            </w:r>
          </w:p>
        </w:tc>
        <w:tc>
          <w:tcPr>
            <w:tcW w:w="2220" w:type="dxa"/>
            <w:tcBorders>
              <w:top w:val="nil"/>
              <w:left w:val="nil"/>
              <w:bottom w:val="single" w:sz="4" w:space="0" w:color="auto"/>
              <w:right w:val="single" w:sz="4" w:space="0" w:color="auto"/>
            </w:tcBorders>
            <w:noWrap/>
            <w:vAlign w:val="bottom"/>
            <w:hideMark/>
          </w:tcPr>
          <w:p w14:paraId="75435FA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34B91EE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CE23A7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7</w:t>
            </w:r>
          </w:p>
        </w:tc>
      </w:tr>
      <w:tr w:rsidR="001547F1" w:rsidRPr="001547F1" w14:paraId="15471792"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70E72D4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lastRenderedPageBreak/>
              <w:t>151</w:t>
            </w:r>
          </w:p>
        </w:tc>
        <w:tc>
          <w:tcPr>
            <w:tcW w:w="2160" w:type="dxa"/>
            <w:tcBorders>
              <w:top w:val="nil"/>
              <w:left w:val="nil"/>
              <w:bottom w:val="single" w:sz="4" w:space="0" w:color="auto"/>
              <w:right w:val="single" w:sz="4" w:space="0" w:color="auto"/>
            </w:tcBorders>
            <w:noWrap/>
            <w:vAlign w:val="bottom"/>
            <w:hideMark/>
          </w:tcPr>
          <w:p w14:paraId="6FC18C08"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F25FD6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w:t>
            </w:r>
            <w:proofErr w:type="spellStart"/>
            <w:r w:rsidRPr="001547F1">
              <w:rPr>
                <w:rFonts w:ascii="Calibri" w:hAnsi="Calibri" w:cs="Calibri"/>
                <w:color w:val="000000"/>
                <w:sz w:val="22"/>
                <w:szCs w:val="22"/>
              </w:rPr>
              <w:t>polzaporniškega</w:t>
            </w:r>
            <w:proofErr w:type="spellEnd"/>
            <w:r w:rsidRPr="001547F1">
              <w:rPr>
                <w:rFonts w:ascii="Calibri" w:hAnsi="Calibri" w:cs="Calibri"/>
                <w:color w:val="000000"/>
                <w:sz w:val="22"/>
                <w:szCs w:val="22"/>
              </w:rPr>
              <w:t xml:space="preserve"> pogona</w:t>
            </w:r>
          </w:p>
        </w:tc>
        <w:tc>
          <w:tcPr>
            <w:tcW w:w="2220" w:type="dxa"/>
            <w:tcBorders>
              <w:top w:val="nil"/>
              <w:left w:val="nil"/>
              <w:bottom w:val="single" w:sz="4" w:space="0" w:color="auto"/>
              <w:right w:val="single" w:sz="4" w:space="0" w:color="auto"/>
            </w:tcBorders>
            <w:noWrap/>
            <w:vAlign w:val="bottom"/>
            <w:hideMark/>
          </w:tcPr>
          <w:p w14:paraId="1F78157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5CDB579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5BCC10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w:t>
            </w:r>
          </w:p>
        </w:tc>
      </w:tr>
      <w:tr w:rsidR="001547F1" w:rsidRPr="001547F1" w14:paraId="6106256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35FFB9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152</w:t>
            </w:r>
          </w:p>
        </w:tc>
        <w:tc>
          <w:tcPr>
            <w:tcW w:w="2160" w:type="dxa"/>
            <w:tcBorders>
              <w:top w:val="nil"/>
              <w:left w:val="nil"/>
              <w:bottom w:val="single" w:sz="4" w:space="0" w:color="auto"/>
              <w:right w:val="single" w:sz="4" w:space="0" w:color="auto"/>
            </w:tcBorders>
            <w:noWrap/>
            <w:vAlign w:val="bottom"/>
            <w:hideMark/>
          </w:tcPr>
          <w:p w14:paraId="744337C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1C0A7E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w:t>
            </w:r>
            <w:proofErr w:type="spellStart"/>
            <w:r w:rsidRPr="001547F1">
              <w:rPr>
                <w:rFonts w:ascii="Calibri" w:hAnsi="Calibri" w:cs="Calibri"/>
                <w:color w:val="000000"/>
                <w:sz w:val="22"/>
                <w:szCs w:val="22"/>
              </w:rPr>
              <w:t>polzaporniškega</w:t>
            </w:r>
            <w:proofErr w:type="spellEnd"/>
            <w:r w:rsidRPr="001547F1">
              <w:rPr>
                <w:rFonts w:ascii="Calibri" w:hAnsi="Calibri" w:cs="Calibri"/>
                <w:color w:val="000000"/>
                <w:sz w:val="22"/>
                <w:szCs w:val="22"/>
              </w:rPr>
              <w:t xml:space="preserve"> pogona</w:t>
            </w:r>
          </w:p>
        </w:tc>
        <w:tc>
          <w:tcPr>
            <w:tcW w:w="2220" w:type="dxa"/>
            <w:tcBorders>
              <w:top w:val="nil"/>
              <w:left w:val="nil"/>
              <w:bottom w:val="single" w:sz="4" w:space="0" w:color="auto"/>
              <w:right w:val="single" w:sz="4" w:space="0" w:color="auto"/>
            </w:tcBorders>
            <w:noWrap/>
            <w:vAlign w:val="bottom"/>
            <w:hideMark/>
          </w:tcPr>
          <w:p w14:paraId="66F679F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18B2279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05A689E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w:t>
            </w:r>
          </w:p>
        </w:tc>
      </w:tr>
      <w:tr w:rsidR="001547F1" w:rsidRPr="001547F1" w14:paraId="4941456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3D5FE9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153</w:t>
            </w:r>
          </w:p>
        </w:tc>
        <w:tc>
          <w:tcPr>
            <w:tcW w:w="2160" w:type="dxa"/>
            <w:tcBorders>
              <w:top w:val="nil"/>
              <w:left w:val="nil"/>
              <w:bottom w:val="single" w:sz="4" w:space="0" w:color="auto"/>
              <w:right w:val="single" w:sz="4" w:space="0" w:color="auto"/>
            </w:tcBorders>
            <w:noWrap/>
            <w:vAlign w:val="bottom"/>
            <w:hideMark/>
          </w:tcPr>
          <w:p w14:paraId="0394D1B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7F3DC0FA"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w:t>
            </w:r>
            <w:proofErr w:type="spellStart"/>
            <w:r w:rsidRPr="001547F1">
              <w:rPr>
                <w:rFonts w:ascii="Calibri" w:hAnsi="Calibri" w:cs="Calibri"/>
                <w:color w:val="000000"/>
                <w:sz w:val="22"/>
                <w:szCs w:val="22"/>
              </w:rPr>
              <w:t>polzaporniškega</w:t>
            </w:r>
            <w:proofErr w:type="spellEnd"/>
            <w:r w:rsidRPr="001547F1">
              <w:rPr>
                <w:rFonts w:ascii="Calibri" w:hAnsi="Calibri" w:cs="Calibri"/>
                <w:color w:val="000000"/>
                <w:sz w:val="22"/>
                <w:szCs w:val="22"/>
              </w:rPr>
              <w:t xml:space="preserve"> pogona (monolitni)</w:t>
            </w:r>
          </w:p>
        </w:tc>
        <w:tc>
          <w:tcPr>
            <w:tcW w:w="2220" w:type="dxa"/>
            <w:tcBorders>
              <w:top w:val="nil"/>
              <w:left w:val="nil"/>
              <w:bottom w:val="single" w:sz="4" w:space="0" w:color="auto"/>
              <w:right w:val="single" w:sz="4" w:space="0" w:color="auto"/>
            </w:tcBorders>
            <w:noWrap/>
            <w:vAlign w:val="bottom"/>
            <w:hideMark/>
          </w:tcPr>
          <w:p w14:paraId="7F2127C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36012D1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662C36D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w:t>
            </w:r>
          </w:p>
        </w:tc>
      </w:tr>
      <w:tr w:rsidR="001547F1" w:rsidRPr="001547F1" w14:paraId="03FF302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811469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154</w:t>
            </w:r>
          </w:p>
        </w:tc>
        <w:tc>
          <w:tcPr>
            <w:tcW w:w="2160" w:type="dxa"/>
            <w:tcBorders>
              <w:top w:val="nil"/>
              <w:left w:val="nil"/>
              <w:bottom w:val="single" w:sz="4" w:space="0" w:color="auto"/>
              <w:right w:val="single" w:sz="4" w:space="0" w:color="auto"/>
            </w:tcBorders>
            <w:noWrap/>
            <w:vAlign w:val="bottom"/>
            <w:hideMark/>
          </w:tcPr>
          <w:p w14:paraId="79CD8FC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E10BFD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w:t>
            </w:r>
            <w:proofErr w:type="spellStart"/>
            <w:r w:rsidRPr="001547F1">
              <w:rPr>
                <w:rFonts w:ascii="Calibri" w:hAnsi="Calibri" w:cs="Calibri"/>
                <w:color w:val="000000"/>
                <w:sz w:val="22"/>
                <w:szCs w:val="22"/>
              </w:rPr>
              <w:t>polzaporniškega</w:t>
            </w:r>
            <w:proofErr w:type="spellEnd"/>
            <w:r w:rsidRPr="001547F1">
              <w:rPr>
                <w:rFonts w:ascii="Calibri" w:hAnsi="Calibri" w:cs="Calibri"/>
                <w:color w:val="000000"/>
                <w:sz w:val="22"/>
                <w:szCs w:val="22"/>
              </w:rPr>
              <w:t xml:space="preserve"> pogona (monolitni)</w:t>
            </w:r>
          </w:p>
        </w:tc>
        <w:tc>
          <w:tcPr>
            <w:tcW w:w="2220" w:type="dxa"/>
            <w:tcBorders>
              <w:top w:val="nil"/>
              <w:left w:val="nil"/>
              <w:bottom w:val="single" w:sz="4" w:space="0" w:color="auto"/>
              <w:right w:val="single" w:sz="4" w:space="0" w:color="auto"/>
            </w:tcBorders>
            <w:noWrap/>
            <w:vAlign w:val="bottom"/>
            <w:hideMark/>
          </w:tcPr>
          <w:p w14:paraId="439CAE7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6CDED64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BCEB4E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6</w:t>
            </w:r>
          </w:p>
        </w:tc>
      </w:tr>
      <w:tr w:rsidR="001547F1" w:rsidRPr="001547F1" w14:paraId="743C811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FE62186"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155</w:t>
            </w:r>
          </w:p>
        </w:tc>
        <w:tc>
          <w:tcPr>
            <w:tcW w:w="2160" w:type="dxa"/>
            <w:tcBorders>
              <w:top w:val="nil"/>
              <w:left w:val="nil"/>
              <w:bottom w:val="single" w:sz="4" w:space="0" w:color="auto"/>
              <w:right w:val="single" w:sz="4" w:space="0" w:color="auto"/>
            </w:tcBorders>
            <w:noWrap/>
            <w:vAlign w:val="bottom"/>
            <w:hideMark/>
          </w:tcPr>
          <w:p w14:paraId="6AA1131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065DAC8"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Polzaporniški</w:t>
            </w:r>
            <w:proofErr w:type="spellEnd"/>
            <w:r w:rsidRPr="001547F1">
              <w:rPr>
                <w:rFonts w:ascii="Calibri" w:hAnsi="Calibri" w:cs="Calibri"/>
                <w:color w:val="000000"/>
                <w:sz w:val="22"/>
                <w:szCs w:val="22"/>
              </w:rPr>
              <w:t xml:space="preserve"> pogon</w:t>
            </w:r>
          </w:p>
        </w:tc>
        <w:tc>
          <w:tcPr>
            <w:tcW w:w="2220" w:type="dxa"/>
            <w:tcBorders>
              <w:top w:val="nil"/>
              <w:left w:val="nil"/>
              <w:bottom w:val="single" w:sz="4" w:space="0" w:color="auto"/>
              <w:right w:val="single" w:sz="4" w:space="0" w:color="auto"/>
            </w:tcBorders>
            <w:noWrap/>
            <w:vAlign w:val="bottom"/>
            <w:hideMark/>
          </w:tcPr>
          <w:p w14:paraId="1E86EF71"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399C922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69F9C5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w:t>
            </w:r>
          </w:p>
        </w:tc>
      </w:tr>
      <w:tr w:rsidR="001547F1" w:rsidRPr="001547F1" w14:paraId="09208304"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031ACB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156</w:t>
            </w:r>
          </w:p>
        </w:tc>
        <w:tc>
          <w:tcPr>
            <w:tcW w:w="2160" w:type="dxa"/>
            <w:tcBorders>
              <w:top w:val="nil"/>
              <w:left w:val="nil"/>
              <w:bottom w:val="single" w:sz="4" w:space="0" w:color="auto"/>
              <w:right w:val="single" w:sz="4" w:space="0" w:color="auto"/>
            </w:tcBorders>
            <w:noWrap/>
            <w:vAlign w:val="bottom"/>
            <w:hideMark/>
          </w:tcPr>
          <w:p w14:paraId="1CBAF20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AE37CFD"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Polzaporniški</w:t>
            </w:r>
            <w:proofErr w:type="spellEnd"/>
            <w:r w:rsidRPr="001547F1">
              <w:rPr>
                <w:rFonts w:ascii="Calibri" w:hAnsi="Calibri" w:cs="Calibri"/>
                <w:color w:val="000000"/>
                <w:sz w:val="22"/>
                <w:szCs w:val="22"/>
              </w:rPr>
              <w:t xml:space="preserve"> pogon</w:t>
            </w:r>
          </w:p>
        </w:tc>
        <w:tc>
          <w:tcPr>
            <w:tcW w:w="2220" w:type="dxa"/>
            <w:tcBorders>
              <w:top w:val="nil"/>
              <w:left w:val="nil"/>
              <w:bottom w:val="single" w:sz="4" w:space="0" w:color="auto"/>
              <w:right w:val="single" w:sz="4" w:space="0" w:color="auto"/>
            </w:tcBorders>
            <w:noWrap/>
            <w:vAlign w:val="bottom"/>
            <w:hideMark/>
          </w:tcPr>
          <w:p w14:paraId="143EC13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4687238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96A2BD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12</w:t>
            </w:r>
          </w:p>
        </w:tc>
      </w:tr>
      <w:tr w:rsidR="001547F1" w:rsidRPr="001547F1" w14:paraId="2EB04D6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F4EF4D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157</w:t>
            </w:r>
          </w:p>
        </w:tc>
        <w:tc>
          <w:tcPr>
            <w:tcW w:w="2160" w:type="dxa"/>
            <w:tcBorders>
              <w:top w:val="nil"/>
              <w:left w:val="nil"/>
              <w:bottom w:val="single" w:sz="4" w:space="0" w:color="auto"/>
              <w:right w:val="single" w:sz="4" w:space="0" w:color="auto"/>
            </w:tcBorders>
            <w:noWrap/>
            <w:vAlign w:val="bottom"/>
            <w:hideMark/>
          </w:tcPr>
          <w:p w14:paraId="531495E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7C7B40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Ureditev in izravnava okolice </w:t>
            </w:r>
            <w:proofErr w:type="spellStart"/>
            <w:r w:rsidRPr="001547F1">
              <w:rPr>
                <w:rFonts w:ascii="Calibri" w:hAnsi="Calibri" w:cs="Calibri"/>
                <w:color w:val="000000"/>
                <w:sz w:val="22"/>
                <w:szCs w:val="22"/>
              </w:rPr>
              <w:t>polzaporniškega</w:t>
            </w:r>
            <w:proofErr w:type="spellEnd"/>
            <w:r w:rsidRPr="001547F1">
              <w:rPr>
                <w:rFonts w:ascii="Calibri" w:hAnsi="Calibri" w:cs="Calibri"/>
                <w:color w:val="000000"/>
                <w:sz w:val="22"/>
                <w:szCs w:val="22"/>
              </w:rPr>
              <w:t xml:space="preserve"> pogona</w:t>
            </w:r>
          </w:p>
        </w:tc>
        <w:tc>
          <w:tcPr>
            <w:tcW w:w="2220" w:type="dxa"/>
            <w:tcBorders>
              <w:top w:val="nil"/>
              <w:left w:val="nil"/>
              <w:bottom w:val="single" w:sz="4" w:space="0" w:color="auto"/>
              <w:right w:val="single" w:sz="4" w:space="0" w:color="auto"/>
            </w:tcBorders>
            <w:noWrap/>
            <w:vAlign w:val="bottom"/>
            <w:hideMark/>
          </w:tcPr>
          <w:p w14:paraId="23526D1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2C2F476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CD2D13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140CCCE1"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3C95FA8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158</w:t>
            </w:r>
          </w:p>
        </w:tc>
        <w:tc>
          <w:tcPr>
            <w:tcW w:w="2160" w:type="dxa"/>
            <w:tcBorders>
              <w:top w:val="nil"/>
              <w:left w:val="nil"/>
              <w:bottom w:val="single" w:sz="4" w:space="0" w:color="auto"/>
              <w:right w:val="single" w:sz="4" w:space="0" w:color="auto"/>
            </w:tcBorders>
            <w:noWrap/>
            <w:vAlign w:val="bottom"/>
            <w:hideMark/>
          </w:tcPr>
          <w:p w14:paraId="60B9CB6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2BD735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cestnega signala </w:t>
            </w:r>
          </w:p>
        </w:tc>
        <w:tc>
          <w:tcPr>
            <w:tcW w:w="2220" w:type="dxa"/>
            <w:tcBorders>
              <w:top w:val="nil"/>
              <w:left w:val="nil"/>
              <w:bottom w:val="single" w:sz="4" w:space="0" w:color="auto"/>
              <w:right w:val="single" w:sz="4" w:space="0" w:color="auto"/>
            </w:tcBorders>
            <w:noWrap/>
            <w:vAlign w:val="bottom"/>
            <w:hideMark/>
          </w:tcPr>
          <w:p w14:paraId="48FE44D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5DA3D87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1B3A6A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1695F54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4A1C8B69"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159</w:t>
            </w:r>
          </w:p>
        </w:tc>
        <w:tc>
          <w:tcPr>
            <w:tcW w:w="2160" w:type="dxa"/>
            <w:tcBorders>
              <w:top w:val="nil"/>
              <w:left w:val="nil"/>
              <w:bottom w:val="single" w:sz="4" w:space="0" w:color="auto"/>
              <w:right w:val="single" w:sz="4" w:space="0" w:color="auto"/>
            </w:tcBorders>
            <w:noWrap/>
            <w:vAlign w:val="bottom"/>
            <w:hideMark/>
          </w:tcPr>
          <w:p w14:paraId="441D136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2A7E7BF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Temelj cestnega signala </w:t>
            </w:r>
          </w:p>
        </w:tc>
        <w:tc>
          <w:tcPr>
            <w:tcW w:w="2220" w:type="dxa"/>
            <w:tcBorders>
              <w:top w:val="nil"/>
              <w:left w:val="nil"/>
              <w:bottom w:val="single" w:sz="4" w:space="0" w:color="auto"/>
              <w:right w:val="single" w:sz="4" w:space="0" w:color="auto"/>
            </w:tcBorders>
            <w:noWrap/>
            <w:vAlign w:val="bottom"/>
            <w:hideMark/>
          </w:tcPr>
          <w:p w14:paraId="5165630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3994F04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21D229A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5A53E554"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1EF119D"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160</w:t>
            </w:r>
          </w:p>
        </w:tc>
        <w:tc>
          <w:tcPr>
            <w:tcW w:w="2160" w:type="dxa"/>
            <w:tcBorders>
              <w:top w:val="nil"/>
              <w:left w:val="nil"/>
              <w:bottom w:val="nil"/>
              <w:right w:val="single" w:sz="4" w:space="0" w:color="auto"/>
            </w:tcBorders>
            <w:noWrap/>
            <w:vAlign w:val="bottom"/>
            <w:hideMark/>
          </w:tcPr>
          <w:p w14:paraId="1B837AB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nil"/>
              <w:right w:val="single" w:sz="4" w:space="0" w:color="auto"/>
            </w:tcBorders>
            <w:noWrap/>
            <w:vAlign w:val="bottom"/>
            <w:hideMark/>
          </w:tcPr>
          <w:p w14:paraId="1E06BD2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Steber cestnega signala z glavo cestnega signala</w:t>
            </w:r>
          </w:p>
        </w:tc>
        <w:tc>
          <w:tcPr>
            <w:tcW w:w="2220" w:type="dxa"/>
            <w:tcBorders>
              <w:top w:val="nil"/>
              <w:left w:val="nil"/>
              <w:bottom w:val="single" w:sz="4" w:space="0" w:color="auto"/>
              <w:right w:val="single" w:sz="4" w:space="0" w:color="auto"/>
            </w:tcBorders>
            <w:noWrap/>
            <w:vAlign w:val="bottom"/>
            <w:hideMark/>
          </w:tcPr>
          <w:p w14:paraId="03936DB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49E5CD1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nil"/>
              <w:right w:val="single" w:sz="4" w:space="0" w:color="auto"/>
            </w:tcBorders>
            <w:noWrap/>
            <w:vAlign w:val="bottom"/>
            <w:hideMark/>
          </w:tcPr>
          <w:p w14:paraId="0FF8E41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7617C064"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F91BB9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161</w:t>
            </w:r>
          </w:p>
        </w:tc>
        <w:tc>
          <w:tcPr>
            <w:tcW w:w="2160" w:type="dxa"/>
            <w:tcBorders>
              <w:top w:val="single" w:sz="4" w:space="0" w:color="auto"/>
              <w:left w:val="nil"/>
              <w:bottom w:val="nil"/>
              <w:right w:val="single" w:sz="4" w:space="0" w:color="auto"/>
            </w:tcBorders>
            <w:noWrap/>
            <w:vAlign w:val="bottom"/>
            <w:hideMark/>
          </w:tcPr>
          <w:p w14:paraId="74D6047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single" w:sz="4" w:space="0" w:color="auto"/>
              <w:left w:val="nil"/>
              <w:bottom w:val="nil"/>
              <w:right w:val="single" w:sz="4" w:space="0" w:color="auto"/>
            </w:tcBorders>
            <w:noWrap/>
            <w:vAlign w:val="bottom"/>
            <w:hideMark/>
          </w:tcPr>
          <w:p w14:paraId="5176320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Steber cestnega signala z glavo cestnega signala</w:t>
            </w:r>
          </w:p>
        </w:tc>
        <w:tc>
          <w:tcPr>
            <w:tcW w:w="2220" w:type="dxa"/>
            <w:tcBorders>
              <w:top w:val="nil"/>
              <w:left w:val="nil"/>
              <w:bottom w:val="nil"/>
              <w:right w:val="single" w:sz="4" w:space="0" w:color="auto"/>
            </w:tcBorders>
            <w:noWrap/>
            <w:vAlign w:val="bottom"/>
            <w:hideMark/>
          </w:tcPr>
          <w:p w14:paraId="3E6B216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2EEDFA0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nil"/>
              <w:right w:val="single" w:sz="4" w:space="0" w:color="auto"/>
            </w:tcBorders>
            <w:noWrap/>
            <w:vAlign w:val="bottom"/>
            <w:hideMark/>
          </w:tcPr>
          <w:p w14:paraId="7A9D0D6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332E3E52"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83CC15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162</w:t>
            </w:r>
          </w:p>
        </w:tc>
        <w:tc>
          <w:tcPr>
            <w:tcW w:w="2160" w:type="dxa"/>
            <w:tcBorders>
              <w:top w:val="single" w:sz="4" w:space="0" w:color="auto"/>
              <w:left w:val="nil"/>
              <w:bottom w:val="nil"/>
              <w:right w:val="single" w:sz="4" w:space="0" w:color="auto"/>
            </w:tcBorders>
            <w:noWrap/>
            <w:vAlign w:val="bottom"/>
            <w:hideMark/>
          </w:tcPr>
          <w:p w14:paraId="1DD176E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single" w:sz="4" w:space="0" w:color="auto"/>
              <w:left w:val="nil"/>
              <w:bottom w:val="single" w:sz="4" w:space="0" w:color="auto"/>
              <w:right w:val="single" w:sz="4" w:space="0" w:color="auto"/>
            </w:tcBorders>
            <w:noWrap/>
            <w:vAlign w:val="bottom"/>
            <w:hideMark/>
          </w:tcPr>
          <w:p w14:paraId="07CA5488"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Ureditev in izravnava okolice cestnega signala</w:t>
            </w:r>
          </w:p>
        </w:tc>
        <w:tc>
          <w:tcPr>
            <w:tcW w:w="2220" w:type="dxa"/>
            <w:tcBorders>
              <w:top w:val="single" w:sz="4" w:space="0" w:color="auto"/>
              <w:left w:val="nil"/>
              <w:bottom w:val="single" w:sz="4" w:space="0" w:color="auto"/>
              <w:right w:val="single" w:sz="4" w:space="0" w:color="auto"/>
            </w:tcBorders>
            <w:noWrap/>
            <w:vAlign w:val="bottom"/>
            <w:hideMark/>
          </w:tcPr>
          <w:p w14:paraId="7819A11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0A47198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64ABF04A"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8</w:t>
            </w:r>
          </w:p>
        </w:tc>
      </w:tr>
      <w:tr w:rsidR="001547F1" w:rsidRPr="001547F1" w14:paraId="1784A415"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101997C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163</w:t>
            </w:r>
          </w:p>
        </w:tc>
        <w:tc>
          <w:tcPr>
            <w:tcW w:w="2160" w:type="dxa"/>
            <w:tcBorders>
              <w:top w:val="single" w:sz="4" w:space="0" w:color="auto"/>
              <w:left w:val="nil"/>
              <w:bottom w:val="nil"/>
              <w:right w:val="single" w:sz="4" w:space="0" w:color="auto"/>
            </w:tcBorders>
            <w:noWrap/>
            <w:vAlign w:val="bottom"/>
            <w:hideMark/>
          </w:tcPr>
          <w:p w14:paraId="40E135F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ADF274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Dopolnilni signali, signali za nivojske prehode</w:t>
            </w:r>
          </w:p>
        </w:tc>
        <w:tc>
          <w:tcPr>
            <w:tcW w:w="2220" w:type="dxa"/>
            <w:tcBorders>
              <w:top w:val="nil"/>
              <w:left w:val="nil"/>
              <w:bottom w:val="single" w:sz="4" w:space="0" w:color="auto"/>
              <w:right w:val="single" w:sz="4" w:space="0" w:color="auto"/>
            </w:tcBorders>
            <w:noWrap/>
            <w:vAlign w:val="bottom"/>
            <w:hideMark/>
          </w:tcPr>
          <w:p w14:paraId="7DF3C37C"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demotaža</w:t>
            </w:r>
            <w:proofErr w:type="spellEnd"/>
          </w:p>
        </w:tc>
        <w:tc>
          <w:tcPr>
            <w:tcW w:w="500" w:type="dxa"/>
            <w:tcBorders>
              <w:top w:val="nil"/>
              <w:left w:val="nil"/>
              <w:bottom w:val="single" w:sz="4" w:space="0" w:color="auto"/>
              <w:right w:val="single" w:sz="4" w:space="0" w:color="auto"/>
            </w:tcBorders>
            <w:noWrap/>
            <w:vAlign w:val="bottom"/>
            <w:hideMark/>
          </w:tcPr>
          <w:p w14:paraId="0B9F585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B0C076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6FF97F22"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6976CCE"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164</w:t>
            </w:r>
          </w:p>
        </w:tc>
        <w:tc>
          <w:tcPr>
            <w:tcW w:w="2160" w:type="dxa"/>
            <w:tcBorders>
              <w:top w:val="single" w:sz="4" w:space="0" w:color="auto"/>
              <w:left w:val="nil"/>
              <w:bottom w:val="nil"/>
              <w:right w:val="single" w:sz="4" w:space="0" w:color="auto"/>
            </w:tcBorders>
            <w:noWrap/>
            <w:vAlign w:val="bottom"/>
            <w:hideMark/>
          </w:tcPr>
          <w:p w14:paraId="0A35F70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3517E8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Dopolnilni signali, signali za nivojske prehode</w:t>
            </w:r>
          </w:p>
        </w:tc>
        <w:tc>
          <w:tcPr>
            <w:tcW w:w="2220" w:type="dxa"/>
            <w:tcBorders>
              <w:top w:val="nil"/>
              <w:left w:val="nil"/>
              <w:bottom w:val="single" w:sz="4" w:space="0" w:color="auto"/>
              <w:right w:val="single" w:sz="4" w:space="0" w:color="auto"/>
            </w:tcBorders>
            <w:noWrap/>
            <w:vAlign w:val="bottom"/>
            <w:hideMark/>
          </w:tcPr>
          <w:p w14:paraId="786F345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5D36E143"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1D6CBF7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6D59DBA8"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518F2BD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165</w:t>
            </w:r>
          </w:p>
        </w:tc>
        <w:tc>
          <w:tcPr>
            <w:tcW w:w="2160" w:type="dxa"/>
            <w:tcBorders>
              <w:top w:val="single" w:sz="4" w:space="0" w:color="auto"/>
              <w:left w:val="nil"/>
              <w:bottom w:val="nil"/>
              <w:right w:val="single" w:sz="4" w:space="0" w:color="auto"/>
            </w:tcBorders>
            <w:noWrap/>
            <w:vAlign w:val="bottom"/>
            <w:hideMark/>
          </w:tcPr>
          <w:p w14:paraId="7C90E37D"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D742832"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Temelj in steber za dopolnilne signale in signale nivojskih prehodov</w:t>
            </w:r>
          </w:p>
        </w:tc>
        <w:tc>
          <w:tcPr>
            <w:tcW w:w="2220" w:type="dxa"/>
            <w:tcBorders>
              <w:top w:val="nil"/>
              <w:left w:val="nil"/>
              <w:bottom w:val="single" w:sz="4" w:space="0" w:color="auto"/>
              <w:right w:val="single" w:sz="4" w:space="0" w:color="auto"/>
            </w:tcBorders>
            <w:noWrap/>
            <w:vAlign w:val="bottom"/>
            <w:hideMark/>
          </w:tcPr>
          <w:p w14:paraId="4C36F4AF"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demotaža</w:t>
            </w:r>
            <w:proofErr w:type="spellEnd"/>
          </w:p>
        </w:tc>
        <w:tc>
          <w:tcPr>
            <w:tcW w:w="500" w:type="dxa"/>
            <w:tcBorders>
              <w:top w:val="nil"/>
              <w:left w:val="nil"/>
              <w:bottom w:val="single" w:sz="4" w:space="0" w:color="auto"/>
              <w:right w:val="single" w:sz="4" w:space="0" w:color="auto"/>
            </w:tcBorders>
            <w:noWrap/>
            <w:vAlign w:val="bottom"/>
            <w:hideMark/>
          </w:tcPr>
          <w:p w14:paraId="7355B45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9F4547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7BC9C0DD"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2B4CA83B"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166</w:t>
            </w:r>
          </w:p>
        </w:tc>
        <w:tc>
          <w:tcPr>
            <w:tcW w:w="2160" w:type="dxa"/>
            <w:tcBorders>
              <w:top w:val="single" w:sz="4" w:space="0" w:color="auto"/>
              <w:left w:val="nil"/>
              <w:bottom w:val="nil"/>
              <w:right w:val="single" w:sz="4" w:space="0" w:color="auto"/>
            </w:tcBorders>
            <w:noWrap/>
            <w:vAlign w:val="bottom"/>
            <w:hideMark/>
          </w:tcPr>
          <w:p w14:paraId="36DE9E0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1560332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Temelj in steber za dopolnilne signale in signale nivojskih prehodov</w:t>
            </w:r>
          </w:p>
        </w:tc>
        <w:tc>
          <w:tcPr>
            <w:tcW w:w="2220" w:type="dxa"/>
            <w:tcBorders>
              <w:top w:val="nil"/>
              <w:left w:val="nil"/>
              <w:bottom w:val="single" w:sz="4" w:space="0" w:color="auto"/>
              <w:right w:val="single" w:sz="4" w:space="0" w:color="auto"/>
            </w:tcBorders>
            <w:noWrap/>
            <w:vAlign w:val="bottom"/>
            <w:hideMark/>
          </w:tcPr>
          <w:p w14:paraId="269822A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3575802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7C2808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2332D0E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05F8C80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167</w:t>
            </w:r>
          </w:p>
        </w:tc>
        <w:tc>
          <w:tcPr>
            <w:tcW w:w="2160" w:type="dxa"/>
            <w:tcBorders>
              <w:top w:val="single" w:sz="4" w:space="0" w:color="auto"/>
              <w:left w:val="nil"/>
              <w:bottom w:val="nil"/>
              <w:right w:val="nil"/>
            </w:tcBorders>
            <w:noWrap/>
            <w:vAlign w:val="bottom"/>
            <w:hideMark/>
          </w:tcPr>
          <w:p w14:paraId="341DD9F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single" w:sz="4" w:space="0" w:color="000000"/>
              <w:bottom w:val="single" w:sz="4" w:space="0" w:color="000000"/>
              <w:right w:val="single" w:sz="4" w:space="0" w:color="000000"/>
            </w:tcBorders>
            <w:noWrap/>
            <w:vAlign w:val="bottom"/>
            <w:hideMark/>
          </w:tcPr>
          <w:p w14:paraId="783F4EB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Signalne glave</w:t>
            </w:r>
          </w:p>
        </w:tc>
        <w:tc>
          <w:tcPr>
            <w:tcW w:w="2220" w:type="dxa"/>
            <w:tcBorders>
              <w:top w:val="nil"/>
              <w:left w:val="nil"/>
              <w:bottom w:val="single" w:sz="4" w:space="0" w:color="auto"/>
              <w:right w:val="single" w:sz="4" w:space="0" w:color="auto"/>
            </w:tcBorders>
            <w:noWrap/>
            <w:vAlign w:val="bottom"/>
            <w:hideMark/>
          </w:tcPr>
          <w:p w14:paraId="2FBAA91B"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demotaža</w:t>
            </w:r>
            <w:proofErr w:type="spellEnd"/>
          </w:p>
        </w:tc>
        <w:tc>
          <w:tcPr>
            <w:tcW w:w="500" w:type="dxa"/>
            <w:tcBorders>
              <w:top w:val="nil"/>
              <w:left w:val="nil"/>
              <w:bottom w:val="single" w:sz="4" w:space="0" w:color="auto"/>
              <w:right w:val="single" w:sz="4" w:space="0" w:color="auto"/>
            </w:tcBorders>
            <w:noWrap/>
            <w:vAlign w:val="bottom"/>
            <w:hideMark/>
          </w:tcPr>
          <w:p w14:paraId="26F62B5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4CE90A0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03A50A7A"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F856C15"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168</w:t>
            </w:r>
          </w:p>
        </w:tc>
        <w:tc>
          <w:tcPr>
            <w:tcW w:w="2160" w:type="dxa"/>
            <w:tcBorders>
              <w:top w:val="single" w:sz="4" w:space="0" w:color="auto"/>
              <w:left w:val="nil"/>
              <w:bottom w:val="nil"/>
              <w:right w:val="nil"/>
            </w:tcBorders>
            <w:noWrap/>
            <w:vAlign w:val="bottom"/>
            <w:hideMark/>
          </w:tcPr>
          <w:p w14:paraId="6C9061FB"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single" w:sz="4" w:space="0" w:color="000000"/>
              <w:bottom w:val="single" w:sz="4" w:space="0" w:color="000000"/>
              <w:right w:val="single" w:sz="4" w:space="0" w:color="000000"/>
            </w:tcBorders>
            <w:noWrap/>
            <w:vAlign w:val="bottom"/>
            <w:hideMark/>
          </w:tcPr>
          <w:p w14:paraId="7A0BB9DD"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Signalne glave</w:t>
            </w:r>
          </w:p>
        </w:tc>
        <w:tc>
          <w:tcPr>
            <w:tcW w:w="2220" w:type="dxa"/>
            <w:tcBorders>
              <w:top w:val="nil"/>
              <w:left w:val="nil"/>
              <w:bottom w:val="single" w:sz="4" w:space="0" w:color="auto"/>
              <w:right w:val="single" w:sz="4" w:space="0" w:color="auto"/>
            </w:tcBorders>
            <w:noWrap/>
            <w:vAlign w:val="bottom"/>
            <w:hideMark/>
          </w:tcPr>
          <w:p w14:paraId="2EE651D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54DE770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7588294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78CE3DA3" w14:textId="77777777" w:rsidTr="001547F1">
        <w:trPr>
          <w:trHeight w:val="290"/>
        </w:trPr>
        <w:tc>
          <w:tcPr>
            <w:tcW w:w="500" w:type="dxa"/>
            <w:tcBorders>
              <w:top w:val="nil"/>
              <w:left w:val="single" w:sz="4" w:space="0" w:color="auto"/>
              <w:bottom w:val="single" w:sz="4" w:space="0" w:color="auto"/>
              <w:right w:val="single" w:sz="4" w:space="0" w:color="auto"/>
            </w:tcBorders>
            <w:noWrap/>
            <w:vAlign w:val="bottom"/>
            <w:hideMark/>
          </w:tcPr>
          <w:p w14:paraId="6D8F90E8"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169</w:t>
            </w:r>
          </w:p>
        </w:tc>
        <w:tc>
          <w:tcPr>
            <w:tcW w:w="2160" w:type="dxa"/>
            <w:tcBorders>
              <w:top w:val="single" w:sz="4" w:space="0" w:color="auto"/>
              <w:left w:val="nil"/>
              <w:bottom w:val="nil"/>
              <w:right w:val="nil"/>
            </w:tcBorders>
            <w:noWrap/>
            <w:vAlign w:val="bottom"/>
            <w:hideMark/>
          </w:tcPr>
          <w:p w14:paraId="37B7030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single" w:sz="4" w:space="0" w:color="000000"/>
              <w:bottom w:val="single" w:sz="4" w:space="0" w:color="000000"/>
              <w:right w:val="single" w:sz="4" w:space="0" w:color="000000"/>
            </w:tcBorders>
            <w:noWrap/>
            <w:vAlign w:val="bottom"/>
            <w:hideMark/>
          </w:tcPr>
          <w:p w14:paraId="02FBE901"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Baravnje</w:t>
            </w:r>
            <w:proofErr w:type="spellEnd"/>
            <w:r w:rsidRPr="001547F1">
              <w:rPr>
                <w:rFonts w:ascii="Calibri" w:hAnsi="Calibri" w:cs="Calibri"/>
                <w:color w:val="000000"/>
                <w:sz w:val="22"/>
                <w:szCs w:val="22"/>
              </w:rPr>
              <w:t>/m2</w:t>
            </w:r>
          </w:p>
        </w:tc>
        <w:tc>
          <w:tcPr>
            <w:tcW w:w="2220" w:type="dxa"/>
            <w:tcBorders>
              <w:top w:val="nil"/>
              <w:left w:val="nil"/>
              <w:bottom w:val="single" w:sz="4" w:space="0" w:color="auto"/>
              <w:right w:val="single" w:sz="4" w:space="0" w:color="auto"/>
            </w:tcBorders>
            <w:noWrap/>
            <w:vAlign w:val="bottom"/>
            <w:hideMark/>
          </w:tcPr>
          <w:p w14:paraId="15268D74"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kpl</w:t>
            </w:r>
            <w:proofErr w:type="spellEnd"/>
          </w:p>
        </w:tc>
        <w:tc>
          <w:tcPr>
            <w:tcW w:w="500" w:type="dxa"/>
            <w:tcBorders>
              <w:top w:val="nil"/>
              <w:left w:val="nil"/>
              <w:bottom w:val="single" w:sz="4" w:space="0" w:color="auto"/>
              <w:right w:val="single" w:sz="4" w:space="0" w:color="auto"/>
            </w:tcBorders>
            <w:noWrap/>
            <w:vAlign w:val="bottom"/>
            <w:hideMark/>
          </w:tcPr>
          <w:p w14:paraId="030D569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nil"/>
              <w:left w:val="nil"/>
              <w:bottom w:val="single" w:sz="4" w:space="0" w:color="auto"/>
              <w:right w:val="single" w:sz="4" w:space="0" w:color="auto"/>
            </w:tcBorders>
            <w:noWrap/>
            <w:vAlign w:val="bottom"/>
            <w:hideMark/>
          </w:tcPr>
          <w:p w14:paraId="31BE9E5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41E235A5" w14:textId="77777777" w:rsidTr="001547F1">
        <w:trPr>
          <w:trHeight w:val="640"/>
        </w:trPr>
        <w:tc>
          <w:tcPr>
            <w:tcW w:w="500" w:type="dxa"/>
            <w:tcBorders>
              <w:top w:val="nil"/>
              <w:left w:val="single" w:sz="4" w:space="0" w:color="auto"/>
              <w:bottom w:val="single" w:sz="4" w:space="0" w:color="auto"/>
              <w:right w:val="single" w:sz="4" w:space="0" w:color="auto"/>
            </w:tcBorders>
            <w:vAlign w:val="center"/>
            <w:hideMark/>
          </w:tcPr>
          <w:p w14:paraId="1B1F7D9E" w14:textId="77777777" w:rsidR="001547F1" w:rsidRPr="001547F1" w:rsidRDefault="001547F1" w:rsidP="001547F1">
            <w:pPr>
              <w:jc w:val="center"/>
              <w:rPr>
                <w:rFonts w:ascii="Calibri" w:hAnsi="Calibri" w:cs="Calibri"/>
                <w:b/>
                <w:bCs/>
                <w:color w:val="000000"/>
                <w:sz w:val="22"/>
                <w:szCs w:val="22"/>
              </w:rPr>
            </w:pPr>
            <w:proofErr w:type="spellStart"/>
            <w:r w:rsidRPr="001547F1">
              <w:rPr>
                <w:rFonts w:ascii="Calibri" w:hAnsi="Calibri" w:cs="Calibri"/>
                <w:b/>
                <w:bCs/>
                <w:color w:val="000000"/>
                <w:sz w:val="22"/>
                <w:szCs w:val="22"/>
              </w:rPr>
              <w:t>Zap</w:t>
            </w:r>
            <w:proofErr w:type="spellEnd"/>
            <w:r w:rsidRPr="001547F1">
              <w:rPr>
                <w:rFonts w:ascii="Calibri" w:hAnsi="Calibri" w:cs="Calibri"/>
                <w:b/>
                <w:bCs/>
                <w:color w:val="000000"/>
                <w:sz w:val="22"/>
                <w:szCs w:val="22"/>
              </w:rPr>
              <w:t>.</w:t>
            </w:r>
            <w:r w:rsidRPr="001547F1">
              <w:rPr>
                <w:rFonts w:ascii="Calibri" w:hAnsi="Calibri" w:cs="Calibri"/>
                <w:b/>
                <w:bCs/>
                <w:color w:val="000000"/>
                <w:sz w:val="22"/>
                <w:szCs w:val="22"/>
              </w:rPr>
              <w:br/>
              <w:t>št.</w:t>
            </w:r>
          </w:p>
        </w:tc>
        <w:tc>
          <w:tcPr>
            <w:tcW w:w="2160" w:type="dxa"/>
            <w:tcBorders>
              <w:top w:val="single" w:sz="4" w:space="0" w:color="auto"/>
              <w:left w:val="nil"/>
              <w:bottom w:val="single" w:sz="4" w:space="0" w:color="auto"/>
              <w:right w:val="single" w:sz="4" w:space="0" w:color="auto"/>
            </w:tcBorders>
            <w:noWrap/>
            <w:vAlign w:val="center"/>
            <w:hideMark/>
          </w:tcPr>
          <w:p w14:paraId="2222E35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Vrsta sistema</w:t>
            </w:r>
          </w:p>
        </w:tc>
        <w:tc>
          <w:tcPr>
            <w:tcW w:w="7940" w:type="dxa"/>
            <w:tcBorders>
              <w:top w:val="nil"/>
              <w:left w:val="nil"/>
              <w:bottom w:val="single" w:sz="4" w:space="0" w:color="auto"/>
              <w:right w:val="single" w:sz="4" w:space="0" w:color="auto"/>
            </w:tcBorders>
            <w:noWrap/>
            <w:vAlign w:val="center"/>
            <w:hideMark/>
          </w:tcPr>
          <w:p w14:paraId="2F78BC14"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Del SV/TK naprave</w:t>
            </w:r>
          </w:p>
        </w:tc>
        <w:tc>
          <w:tcPr>
            <w:tcW w:w="2220" w:type="dxa"/>
            <w:tcBorders>
              <w:top w:val="nil"/>
              <w:left w:val="nil"/>
              <w:bottom w:val="single" w:sz="4" w:space="0" w:color="auto"/>
              <w:right w:val="single" w:sz="4" w:space="0" w:color="auto"/>
            </w:tcBorders>
            <w:noWrap/>
            <w:vAlign w:val="center"/>
            <w:hideMark/>
          </w:tcPr>
          <w:p w14:paraId="45D4109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Potrebno delo</w:t>
            </w:r>
          </w:p>
        </w:tc>
        <w:tc>
          <w:tcPr>
            <w:tcW w:w="500" w:type="dxa"/>
            <w:tcBorders>
              <w:top w:val="nil"/>
              <w:left w:val="nil"/>
              <w:bottom w:val="single" w:sz="4" w:space="0" w:color="auto"/>
              <w:right w:val="single" w:sz="4" w:space="0" w:color="auto"/>
            </w:tcBorders>
            <w:noWrap/>
            <w:vAlign w:val="center"/>
            <w:hideMark/>
          </w:tcPr>
          <w:p w14:paraId="738CB1E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EM</w:t>
            </w:r>
          </w:p>
        </w:tc>
        <w:tc>
          <w:tcPr>
            <w:tcW w:w="800" w:type="dxa"/>
            <w:tcBorders>
              <w:top w:val="nil"/>
              <w:left w:val="nil"/>
              <w:bottom w:val="single" w:sz="4" w:space="0" w:color="auto"/>
              <w:right w:val="single" w:sz="4" w:space="0" w:color="auto"/>
            </w:tcBorders>
            <w:noWrap/>
            <w:vAlign w:val="center"/>
            <w:hideMark/>
          </w:tcPr>
          <w:p w14:paraId="7792480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Količina</w:t>
            </w:r>
          </w:p>
        </w:tc>
      </w:tr>
      <w:tr w:rsidR="001547F1" w:rsidRPr="001547F1" w14:paraId="5C14A7A7" w14:textId="77777777" w:rsidTr="001547F1">
        <w:trPr>
          <w:trHeight w:val="300"/>
        </w:trPr>
        <w:tc>
          <w:tcPr>
            <w:tcW w:w="2660" w:type="dxa"/>
            <w:gridSpan w:val="2"/>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1E30D39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Kabli in kabelska trasa</w:t>
            </w:r>
          </w:p>
        </w:tc>
        <w:tc>
          <w:tcPr>
            <w:tcW w:w="11460" w:type="dxa"/>
            <w:gridSpan w:val="4"/>
            <w:tcBorders>
              <w:top w:val="single" w:sz="4" w:space="0" w:color="auto"/>
              <w:left w:val="nil"/>
              <w:bottom w:val="single" w:sz="4" w:space="0" w:color="auto"/>
              <w:right w:val="nil"/>
            </w:tcBorders>
            <w:shd w:val="clear" w:color="000000" w:fill="E7E6E6"/>
            <w:noWrap/>
            <w:vAlign w:val="center"/>
            <w:hideMark/>
          </w:tcPr>
          <w:p w14:paraId="5231D066"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r>
      <w:tr w:rsidR="001547F1" w:rsidRPr="001547F1" w14:paraId="6F2832B9"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1F70A04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170</w:t>
            </w:r>
          </w:p>
        </w:tc>
        <w:tc>
          <w:tcPr>
            <w:tcW w:w="2160" w:type="dxa"/>
            <w:tcBorders>
              <w:top w:val="nil"/>
              <w:left w:val="nil"/>
              <w:bottom w:val="single" w:sz="4" w:space="0" w:color="auto"/>
              <w:right w:val="single" w:sz="4" w:space="0" w:color="auto"/>
            </w:tcBorders>
            <w:noWrap/>
            <w:vAlign w:val="bottom"/>
            <w:hideMark/>
          </w:tcPr>
          <w:p w14:paraId="3EC1081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E5FA3A9"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kabekska</w:t>
            </w:r>
            <w:proofErr w:type="spellEnd"/>
            <w:r w:rsidRPr="001547F1">
              <w:rPr>
                <w:rFonts w:ascii="Calibri" w:hAnsi="Calibri" w:cs="Calibri"/>
                <w:color w:val="000000"/>
                <w:sz w:val="22"/>
                <w:szCs w:val="22"/>
              </w:rPr>
              <w:t xml:space="preserve"> korita DBK tip 4 (montaža, demontaža/montaža)/m</w:t>
            </w:r>
          </w:p>
        </w:tc>
        <w:tc>
          <w:tcPr>
            <w:tcW w:w="2220" w:type="dxa"/>
            <w:tcBorders>
              <w:top w:val="nil"/>
              <w:left w:val="nil"/>
              <w:bottom w:val="single" w:sz="4" w:space="0" w:color="auto"/>
              <w:right w:val="single" w:sz="4" w:space="0" w:color="auto"/>
            </w:tcBorders>
            <w:noWrap/>
            <w:vAlign w:val="bottom"/>
            <w:hideMark/>
          </w:tcPr>
          <w:p w14:paraId="06164D4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20A08B0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4A02F97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783E11D7"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742ED8C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171</w:t>
            </w:r>
          </w:p>
        </w:tc>
        <w:tc>
          <w:tcPr>
            <w:tcW w:w="2160" w:type="dxa"/>
            <w:tcBorders>
              <w:top w:val="nil"/>
              <w:left w:val="nil"/>
              <w:bottom w:val="single" w:sz="4" w:space="0" w:color="auto"/>
              <w:right w:val="single" w:sz="4" w:space="0" w:color="auto"/>
            </w:tcBorders>
            <w:noWrap/>
            <w:vAlign w:val="bottom"/>
            <w:hideMark/>
          </w:tcPr>
          <w:p w14:paraId="443ED741"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39D4C2CA"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kabekska</w:t>
            </w:r>
            <w:proofErr w:type="spellEnd"/>
            <w:r w:rsidRPr="001547F1">
              <w:rPr>
                <w:rFonts w:ascii="Calibri" w:hAnsi="Calibri" w:cs="Calibri"/>
                <w:color w:val="000000"/>
                <w:sz w:val="22"/>
                <w:szCs w:val="22"/>
              </w:rPr>
              <w:t xml:space="preserve"> korita DBK tip 4 (montaža, demontaža/montaža)/m</w:t>
            </w:r>
          </w:p>
        </w:tc>
        <w:tc>
          <w:tcPr>
            <w:tcW w:w="2220" w:type="dxa"/>
            <w:tcBorders>
              <w:top w:val="nil"/>
              <w:left w:val="nil"/>
              <w:bottom w:val="single" w:sz="4" w:space="0" w:color="auto"/>
              <w:right w:val="single" w:sz="4" w:space="0" w:color="auto"/>
            </w:tcBorders>
            <w:noWrap/>
            <w:vAlign w:val="bottom"/>
            <w:hideMark/>
          </w:tcPr>
          <w:p w14:paraId="3241819F"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16167A1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7757A41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721B69B1"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003F5414"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172</w:t>
            </w:r>
          </w:p>
        </w:tc>
        <w:tc>
          <w:tcPr>
            <w:tcW w:w="2160" w:type="dxa"/>
            <w:tcBorders>
              <w:top w:val="nil"/>
              <w:left w:val="nil"/>
              <w:bottom w:val="single" w:sz="4" w:space="0" w:color="auto"/>
              <w:right w:val="single" w:sz="4" w:space="0" w:color="auto"/>
            </w:tcBorders>
            <w:noWrap/>
            <w:vAlign w:val="bottom"/>
            <w:hideMark/>
          </w:tcPr>
          <w:p w14:paraId="1889373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31727EB" w14:textId="77777777" w:rsidR="001547F1" w:rsidRPr="001547F1" w:rsidRDefault="001547F1" w:rsidP="001547F1">
            <w:pPr>
              <w:rPr>
                <w:rFonts w:ascii="Calibri" w:hAnsi="Calibri" w:cs="Calibri"/>
                <w:color w:val="000000"/>
                <w:sz w:val="22"/>
                <w:szCs w:val="22"/>
              </w:rPr>
            </w:pPr>
            <w:proofErr w:type="spellStart"/>
            <w:r w:rsidRPr="001547F1">
              <w:rPr>
                <w:rFonts w:ascii="Calibri" w:hAnsi="Calibri" w:cs="Calibri"/>
                <w:color w:val="000000"/>
                <w:sz w:val="22"/>
                <w:szCs w:val="22"/>
              </w:rPr>
              <w:t>kabekska</w:t>
            </w:r>
            <w:proofErr w:type="spellEnd"/>
            <w:r w:rsidRPr="001547F1">
              <w:rPr>
                <w:rFonts w:ascii="Calibri" w:hAnsi="Calibri" w:cs="Calibri"/>
                <w:color w:val="000000"/>
                <w:sz w:val="22"/>
                <w:szCs w:val="22"/>
              </w:rPr>
              <w:t xml:space="preserve"> korita DBK tip 4 (montaža, demontaža/montaža)/m</w:t>
            </w:r>
          </w:p>
        </w:tc>
        <w:tc>
          <w:tcPr>
            <w:tcW w:w="2220" w:type="dxa"/>
            <w:tcBorders>
              <w:top w:val="nil"/>
              <w:left w:val="nil"/>
              <w:bottom w:val="single" w:sz="4" w:space="0" w:color="auto"/>
              <w:right w:val="single" w:sz="4" w:space="0" w:color="auto"/>
            </w:tcBorders>
            <w:noWrap/>
            <w:vAlign w:val="bottom"/>
            <w:hideMark/>
          </w:tcPr>
          <w:p w14:paraId="0A6357C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202ACDC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2524068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0C9D9763"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20B2A6C9"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173</w:t>
            </w:r>
          </w:p>
        </w:tc>
        <w:tc>
          <w:tcPr>
            <w:tcW w:w="2160" w:type="dxa"/>
            <w:tcBorders>
              <w:top w:val="nil"/>
              <w:left w:val="nil"/>
              <w:bottom w:val="single" w:sz="4" w:space="0" w:color="auto"/>
              <w:right w:val="single" w:sz="4" w:space="0" w:color="auto"/>
            </w:tcBorders>
            <w:noWrap/>
            <w:vAlign w:val="bottom"/>
            <w:hideMark/>
          </w:tcPr>
          <w:p w14:paraId="00B52DB0"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1A6630C"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kabelska korita DBK tip 1(montaža, demontaža/montaža)/m</w:t>
            </w:r>
          </w:p>
        </w:tc>
        <w:tc>
          <w:tcPr>
            <w:tcW w:w="2220" w:type="dxa"/>
            <w:tcBorders>
              <w:top w:val="nil"/>
              <w:left w:val="nil"/>
              <w:bottom w:val="single" w:sz="4" w:space="0" w:color="auto"/>
              <w:right w:val="single" w:sz="4" w:space="0" w:color="auto"/>
            </w:tcBorders>
            <w:noWrap/>
            <w:vAlign w:val="bottom"/>
            <w:hideMark/>
          </w:tcPr>
          <w:p w14:paraId="2732A05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5C3E453B"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5BF2CC8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23AEFCD4"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14C56ED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174</w:t>
            </w:r>
          </w:p>
        </w:tc>
        <w:tc>
          <w:tcPr>
            <w:tcW w:w="2160" w:type="dxa"/>
            <w:tcBorders>
              <w:top w:val="nil"/>
              <w:left w:val="nil"/>
              <w:bottom w:val="single" w:sz="4" w:space="0" w:color="auto"/>
              <w:right w:val="single" w:sz="4" w:space="0" w:color="auto"/>
            </w:tcBorders>
            <w:noWrap/>
            <w:vAlign w:val="bottom"/>
            <w:hideMark/>
          </w:tcPr>
          <w:p w14:paraId="753AA2BE"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6582556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kabelska korita DBK tip 1(montaža, demontaža/montaža)/m</w:t>
            </w:r>
          </w:p>
        </w:tc>
        <w:tc>
          <w:tcPr>
            <w:tcW w:w="2220" w:type="dxa"/>
            <w:tcBorders>
              <w:top w:val="nil"/>
              <w:left w:val="nil"/>
              <w:bottom w:val="single" w:sz="4" w:space="0" w:color="auto"/>
              <w:right w:val="single" w:sz="4" w:space="0" w:color="auto"/>
            </w:tcBorders>
            <w:noWrap/>
            <w:vAlign w:val="bottom"/>
            <w:hideMark/>
          </w:tcPr>
          <w:p w14:paraId="541305F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78D9B63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5331419D"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7CC7ABDB"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0B260DD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175</w:t>
            </w:r>
          </w:p>
        </w:tc>
        <w:tc>
          <w:tcPr>
            <w:tcW w:w="2160" w:type="dxa"/>
            <w:tcBorders>
              <w:top w:val="nil"/>
              <w:left w:val="nil"/>
              <w:bottom w:val="single" w:sz="4" w:space="0" w:color="auto"/>
              <w:right w:val="single" w:sz="4" w:space="0" w:color="auto"/>
            </w:tcBorders>
            <w:noWrap/>
            <w:vAlign w:val="bottom"/>
            <w:hideMark/>
          </w:tcPr>
          <w:p w14:paraId="4DEE7747"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062CE23"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kabelska korita DBK tip 1(montaža, demontaža/montaža)/m</w:t>
            </w:r>
          </w:p>
        </w:tc>
        <w:tc>
          <w:tcPr>
            <w:tcW w:w="2220" w:type="dxa"/>
            <w:tcBorders>
              <w:top w:val="nil"/>
              <w:left w:val="nil"/>
              <w:bottom w:val="single" w:sz="4" w:space="0" w:color="auto"/>
              <w:right w:val="single" w:sz="4" w:space="0" w:color="auto"/>
            </w:tcBorders>
            <w:noWrap/>
            <w:vAlign w:val="bottom"/>
            <w:hideMark/>
          </w:tcPr>
          <w:p w14:paraId="798AEB6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6175D4B0"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006D50F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24DDD552"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1318DD22"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176</w:t>
            </w:r>
          </w:p>
        </w:tc>
        <w:tc>
          <w:tcPr>
            <w:tcW w:w="2160" w:type="dxa"/>
            <w:tcBorders>
              <w:top w:val="nil"/>
              <w:left w:val="nil"/>
              <w:bottom w:val="single" w:sz="4" w:space="0" w:color="auto"/>
              <w:right w:val="single" w:sz="4" w:space="0" w:color="auto"/>
            </w:tcBorders>
            <w:noWrap/>
            <w:vAlign w:val="bottom"/>
            <w:hideMark/>
          </w:tcPr>
          <w:p w14:paraId="3BE82802"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5453B99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kabli razni (montaža, demontaža/montaža)/m</w:t>
            </w:r>
          </w:p>
        </w:tc>
        <w:tc>
          <w:tcPr>
            <w:tcW w:w="2220" w:type="dxa"/>
            <w:tcBorders>
              <w:top w:val="nil"/>
              <w:left w:val="nil"/>
              <w:bottom w:val="single" w:sz="4" w:space="0" w:color="auto"/>
              <w:right w:val="single" w:sz="4" w:space="0" w:color="auto"/>
            </w:tcBorders>
            <w:noWrap/>
            <w:vAlign w:val="bottom"/>
            <w:hideMark/>
          </w:tcPr>
          <w:p w14:paraId="2B034F57"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390777A6"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6E85FA3C"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281661FF"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6D4D78A3"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177</w:t>
            </w:r>
          </w:p>
        </w:tc>
        <w:tc>
          <w:tcPr>
            <w:tcW w:w="2160" w:type="dxa"/>
            <w:tcBorders>
              <w:top w:val="nil"/>
              <w:left w:val="nil"/>
              <w:bottom w:val="single" w:sz="4" w:space="0" w:color="auto"/>
              <w:right w:val="single" w:sz="4" w:space="0" w:color="auto"/>
            </w:tcBorders>
            <w:noWrap/>
            <w:vAlign w:val="bottom"/>
            <w:hideMark/>
          </w:tcPr>
          <w:p w14:paraId="5019FADA"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0FB95DE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kabli razni (montaža, demontaža/montaža)/m</w:t>
            </w:r>
          </w:p>
        </w:tc>
        <w:tc>
          <w:tcPr>
            <w:tcW w:w="2220" w:type="dxa"/>
            <w:tcBorders>
              <w:top w:val="nil"/>
              <w:left w:val="nil"/>
              <w:bottom w:val="single" w:sz="4" w:space="0" w:color="auto"/>
              <w:right w:val="single" w:sz="4" w:space="0" w:color="auto"/>
            </w:tcBorders>
            <w:noWrap/>
            <w:vAlign w:val="bottom"/>
            <w:hideMark/>
          </w:tcPr>
          <w:p w14:paraId="55553A0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41A095E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48A2C96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7518E369"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7DBA2FBA"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lastRenderedPageBreak/>
              <w:t>178</w:t>
            </w:r>
          </w:p>
        </w:tc>
        <w:tc>
          <w:tcPr>
            <w:tcW w:w="2160" w:type="dxa"/>
            <w:tcBorders>
              <w:top w:val="nil"/>
              <w:left w:val="nil"/>
              <w:bottom w:val="single" w:sz="4" w:space="0" w:color="auto"/>
              <w:right w:val="single" w:sz="4" w:space="0" w:color="auto"/>
            </w:tcBorders>
            <w:noWrap/>
            <w:vAlign w:val="bottom"/>
            <w:hideMark/>
          </w:tcPr>
          <w:p w14:paraId="6AC5E65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auto"/>
              <w:right w:val="single" w:sz="4" w:space="0" w:color="auto"/>
            </w:tcBorders>
            <w:noWrap/>
            <w:vAlign w:val="bottom"/>
            <w:hideMark/>
          </w:tcPr>
          <w:p w14:paraId="45223D2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kabli razni (montaža, demontaža/montaža)/m</w:t>
            </w:r>
          </w:p>
        </w:tc>
        <w:tc>
          <w:tcPr>
            <w:tcW w:w="2220" w:type="dxa"/>
            <w:tcBorders>
              <w:top w:val="nil"/>
              <w:left w:val="nil"/>
              <w:bottom w:val="single" w:sz="4" w:space="0" w:color="auto"/>
              <w:right w:val="single" w:sz="4" w:space="0" w:color="auto"/>
            </w:tcBorders>
            <w:noWrap/>
            <w:vAlign w:val="bottom"/>
            <w:hideMark/>
          </w:tcPr>
          <w:p w14:paraId="4D908E6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 + montaža</w:t>
            </w:r>
          </w:p>
        </w:tc>
        <w:tc>
          <w:tcPr>
            <w:tcW w:w="500" w:type="dxa"/>
            <w:tcBorders>
              <w:top w:val="nil"/>
              <w:left w:val="nil"/>
              <w:bottom w:val="single" w:sz="4" w:space="0" w:color="auto"/>
              <w:right w:val="single" w:sz="4" w:space="0" w:color="auto"/>
            </w:tcBorders>
            <w:noWrap/>
            <w:vAlign w:val="bottom"/>
            <w:hideMark/>
          </w:tcPr>
          <w:p w14:paraId="3DB4F192"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61A43F2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5BCF742E"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56D91E37"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179</w:t>
            </w:r>
          </w:p>
        </w:tc>
        <w:tc>
          <w:tcPr>
            <w:tcW w:w="2160" w:type="dxa"/>
            <w:tcBorders>
              <w:top w:val="nil"/>
              <w:left w:val="nil"/>
              <w:bottom w:val="nil"/>
              <w:right w:val="single" w:sz="4" w:space="0" w:color="auto"/>
            </w:tcBorders>
            <w:noWrap/>
            <w:vAlign w:val="bottom"/>
            <w:hideMark/>
          </w:tcPr>
          <w:p w14:paraId="6269138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nil"/>
              <w:right w:val="single" w:sz="4" w:space="0" w:color="auto"/>
            </w:tcBorders>
            <w:noWrap/>
            <w:vAlign w:val="bottom"/>
            <w:hideMark/>
          </w:tcPr>
          <w:p w14:paraId="741FCD74"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izkop kanala za polaganje kabelskih zaščitnih cevi/m</w:t>
            </w:r>
          </w:p>
        </w:tc>
        <w:tc>
          <w:tcPr>
            <w:tcW w:w="2220" w:type="dxa"/>
            <w:tcBorders>
              <w:top w:val="nil"/>
              <w:left w:val="nil"/>
              <w:bottom w:val="nil"/>
              <w:right w:val="single" w:sz="4" w:space="0" w:color="auto"/>
            </w:tcBorders>
            <w:noWrap/>
            <w:vAlign w:val="bottom"/>
            <w:hideMark/>
          </w:tcPr>
          <w:p w14:paraId="0319D50E"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izkop in montaža</w:t>
            </w:r>
          </w:p>
        </w:tc>
        <w:tc>
          <w:tcPr>
            <w:tcW w:w="500" w:type="dxa"/>
            <w:tcBorders>
              <w:top w:val="nil"/>
              <w:left w:val="nil"/>
              <w:bottom w:val="single" w:sz="4" w:space="0" w:color="auto"/>
              <w:right w:val="single" w:sz="4" w:space="0" w:color="auto"/>
            </w:tcBorders>
            <w:noWrap/>
            <w:vAlign w:val="bottom"/>
            <w:hideMark/>
          </w:tcPr>
          <w:p w14:paraId="110F1B95"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0BA1DE07"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100</w:t>
            </w:r>
          </w:p>
        </w:tc>
      </w:tr>
      <w:tr w:rsidR="001547F1" w:rsidRPr="001547F1" w14:paraId="1C81C149"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40A8E70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180</w:t>
            </w:r>
          </w:p>
        </w:tc>
        <w:tc>
          <w:tcPr>
            <w:tcW w:w="2160" w:type="dxa"/>
            <w:tcBorders>
              <w:top w:val="single" w:sz="4" w:space="0" w:color="000000"/>
              <w:left w:val="nil"/>
              <w:bottom w:val="single" w:sz="4" w:space="0" w:color="000000"/>
              <w:right w:val="single" w:sz="4" w:space="0" w:color="000000"/>
            </w:tcBorders>
            <w:noWrap/>
            <w:vAlign w:val="bottom"/>
            <w:hideMark/>
          </w:tcPr>
          <w:p w14:paraId="2AB48523"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single" w:sz="4" w:space="0" w:color="000000"/>
              <w:left w:val="nil"/>
              <w:bottom w:val="single" w:sz="4" w:space="0" w:color="000000"/>
              <w:right w:val="single" w:sz="4" w:space="0" w:color="000000"/>
            </w:tcBorders>
            <w:noWrap/>
            <w:vAlign w:val="bottom"/>
            <w:hideMark/>
          </w:tcPr>
          <w:p w14:paraId="6A64580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kabelski </w:t>
            </w:r>
            <w:proofErr w:type="spellStart"/>
            <w:r w:rsidRPr="001547F1">
              <w:rPr>
                <w:rFonts w:ascii="Calibri" w:hAnsi="Calibri" w:cs="Calibri"/>
                <w:color w:val="000000"/>
                <w:sz w:val="22"/>
                <w:szCs w:val="22"/>
              </w:rPr>
              <w:t>razdelilec</w:t>
            </w:r>
            <w:proofErr w:type="spellEnd"/>
          </w:p>
        </w:tc>
        <w:tc>
          <w:tcPr>
            <w:tcW w:w="2220" w:type="dxa"/>
            <w:tcBorders>
              <w:top w:val="single" w:sz="4" w:space="0" w:color="000000"/>
              <w:left w:val="nil"/>
              <w:bottom w:val="single" w:sz="4" w:space="0" w:color="000000"/>
              <w:right w:val="single" w:sz="4" w:space="0" w:color="000000"/>
            </w:tcBorders>
            <w:noWrap/>
            <w:vAlign w:val="bottom"/>
            <w:hideMark/>
          </w:tcPr>
          <w:p w14:paraId="26919C86"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3B2E78F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00E2EBE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7E57DE58"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38E0CD5C"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181</w:t>
            </w:r>
          </w:p>
        </w:tc>
        <w:tc>
          <w:tcPr>
            <w:tcW w:w="2160" w:type="dxa"/>
            <w:tcBorders>
              <w:top w:val="nil"/>
              <w:left w:val="nil"/>
              <w:bottom w:val="single" w:sz="4" w:space="0" w:color="000000"/>
              <w:right w:val="single" w:sz="4" w:space="0" w:color="000000"/>
            </w:tcBorders>
            <w:noWrap/>
            <w:vAlign w:val="bottom"/>
            <w:hideMark/>
          </w:tcPr>
          <w:p w14:paraId="23331E79"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000000"/>
              <w:right w:val="single" w:sz="4" w:space="0" w:color="000000"/>
            </w:tcBorders>
            <w:noWrap/>
            <w:vAlign w:val="bottom"/>
            <w:hideMark/>
          </w:tcPr>
          <w:p w14:paraId="7B24D43B"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 xml:space="preserve">kabelski </w:t>
            </w:r>
            <w:proofErr w:type="spellStart"/>
            <w:r w:rsidRPr="001547F1">
              <w:rPr>
                <w:rFonts w:ascii="Calibri" w:hAnsi="Calibri" w:cs="Calibri"/>
                <w:color w:val="000000"/>
                <w:sz w:val="22"/>
                <w:szCs w:val="22"/>
              </w:rPr>
              <w:t>razdelilec</w:t>
            </w:r>
            <w:proofErr w:type="spellEnd"/>
            <w:r w:rsidRPr="001547F1">
              <w:rPr>
                <w:rFonts w:ascii="Calibri" w:hAnsi="Calibri" w:cs="Calibri"/>
                <w:color w:val="000000"/>
                <w:sz w:val="22"/>
                <w:szCs w:val="22"/>
              </w:rPr>
              <w:t xml:space="preserve"> </w:t>
            </w:r>
          </w:p>
        </w:tc>
        <w:tc>
          <w:tcPr>
            <w:tcW w:w="2220" w:type="dxa"/>
            <w:tcBorders>
              <w:top w:val="nil"/>
              <w:left w:val="nil"/>
              <w:bottom w:val="single" w:sz="4" w:space="0" w:color="000000"/>
              <w:right w:val="single" w:sz="4" w:space="0" w:color="000000"/>
            </w:tcBorders>
            <w:noWrap/>
            <w:vAlign w:val="bottom"/>
            <w:hideMark/>
          </w:tcPr>
          <w:p w14:paraId="4EEED83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3BE893E9"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647F2FC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0E4D6DB3"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0BF9D10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182</w:t>
            </w:r>
          </w:p>
        </w:tc>
        <w:tc>
          <w:tcPr>
            <w:tcW w:w="2160" w:type="dxa"/>
            <w:tcBorders>
              <w:top w:val="nil"/>
              <w:left w:val="nil"/>
              <w:bottom w:val="single" w:sz="4" w:space="0" w:color="000000"/>
              <w:right w:val="single" w:sz="4" w:space="0" w:color="000000"/>
            </w:tcBorders>
            <w:noWrap/>
            <w:vAlign w:val="bottom"/>
            <w:hideMark/>
          </w:tcPr>
          <w:p w14:paraId="09D3D0BC"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000000"/>
              <w:right w:val="single" w:sz="4" w:space="0" w:color="000000"/>
            </w:tcBorders>
            <w:noWrap/>
            <w:vAlign w:val="bottom"/>
            <w:hideMark/>
          </w:tcPr>
          <w:p w14:paraId="1DFB66B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kabelska omara</w:t>
            </w:r>
          </w:p>
        </w:tc>
        <w:tc>
          <w:tcPr>
            <w:tcW w:w="2220" w:type="dxa"/>
            <w:tcBorders>
              <w:top w:val="nil"/>
              <w:left w:val="nil"/>
              <w:bottom w:val="single" w:sz="4" w:space="0" w:color="000000"/>
              <w:right w:val="single" w:sz="4" w:space="0" w:color="000000"/>
            </w:tcBorders>
            <w:noWrap/>
            <w:vAlign w:val="bottom"/>
            <w:hideMark/>
          </w:tcPr>
          <w:p w14:paraId="50A00040"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demontaža</w:t>
            </w:r>
          </w:p>
        </w:tc>
        <w:tc>
          <w:tcPr>
            <w:tcW w:w="500" w:type="dxa"/>
            <w:tcBorders>
              <w:top w:val="nil"/>
              <w:left w:val="nil"/>
              <w:bottom w:val="single" w:sz="4" w:space="0" w:color="auto"/>
              <w:right w:val="single" w:sz="4" w:space="0" w:color="auto"/>
            </w:tcBorders>
            <w:noWrap/>
            <w:vAlign w:val="bottom"/>
            <w:hideMark/>
          </w:tcPr>
          <w:p w14:paraId="25367091"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348931EF"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r w:rsidR="001547F1" w:rsidRPr="001547F1" w14:paraId="7E139D93" w14:textId="77777777" w:rsidTr="00F40655">
        <w:trPr>
          <w:trHeight w:val="290"/>
        </w:trPr>
        <w:tc>
          <w:tcPr>
            <w:tcW w:w="500" w:type="dxa"/>
            <w:tcBorders>
              <w:top w:val="nil"/>
              <w:left w:val="single" w:sz="4" w:space="0" w:color="auto"/>
              <w:bottom w:val="single" w:sz="4" w:space="0" w:color="auto"/>
              <w:right w:val="single" w:sz="4" w:space="0" w:color="auto"/>
            </w:tcBorders>
            <w:noWrap/>
            <w:vAlign w:val="bottom"/>
            <w:hideMark/>
          </w:tcPr>
          <w:p w14:paraId="4B7637A1" w14:textId="77777777" w:rsidR="001547F1" w:rsidRPr="001547F1" w:rsidRDefault="001547F1" w:rsidP="001547F1">
            <w:pPr>
              <w:jc w:val="right"/>
              <w:rPr>
                <w:rFonts w:ascii="Calibri" w:hAnsi="Calibri" w:cs="Calibri"/>
                <w:color w:val="000000"/>
                <w:sz w:val="22"/>
                <w:szCs w:val="22"/>
              </w:rPr>
            </w:pPr>
            <w:r w:rsidRPr="001547F1">
              <w:rPr>
                <w:rFonts w:ascii="Calibri" w:hAnsi="Calibri" w:cs="Calibri"/>
                <w:color w:val="000000"/>
                <w:sz w:val="22"/>
                <w:szCs w:val="22"/>
              </w:rPr>
              <w:t>183</w:t>
            </w:r>
          </w:p>
        </w:tc>
        <w:tc>
          <w:tcPr>
            <w:tcW w:w="2160" w:type="dxa"/>
            <w:tcBorders>
              <w:top w:val="nil"/>
              <w:left w:val="nil"/>
              <w:bottom w:val="single" w:sz="4" w:space="0" w:color="000000"/>
              <w:right w:val="single" w:sz="4" w:space="0" w:color="000000"/>
            </w:tcBorders>
            <w:noWrap/>
            <w:vAlign w:val="bottom"/>
            <w:hideMark/>
          </w:tcPr>
          <w:p w14:paraId="1140FFE5" w14:textId="77777777" w:rsidR="001547F1" w:rsidRPr="001547F1" w:rsidRDefault="001547F1" w:rsidP="001547F1">
            <w:pPr>
              <w:jc w:val="center"/>
              <w:rPr>
                <w:rFonts w:ascii="Calibri" w:hAnsi="Calibri" w:cs="Calibri"/>
                <w:b/>
                <w:bCs/>
                <w:color w:val="000000"/>
                <w:sz w:val="22"/>
                <w:szCs w:val="22"/>
              </w:rPr>
            </w:pPr>
            <w:r w:rsidRPr="001547F1">
              <w:rPr>
                <w:rFonts w:ascii="Calibri" w:hAnsi="Calibri" w:cs="Calibri"/>
                <w:b/>
                <w:bCs/>
                <w:color w:val="000000"/>
                <w:sz w:val="22"/>
                <w:szCs w:val="22"/>
              </w:rPr>
              <w:t> </w:t>
            </w:r>
          </w:p>
        </w:tc>
        <w:tc>
          <w:tcPr>
            <w:tcW w:w="7940" w:type="dxa"/>
            <w:tcBorders>
              <w:top w:val="nil"/>
              <w:left w:val="nil"/>
              <w:bottom w:val="single" w:sz="4" w:space="0" w:color="000000"/>
              <w:right w:val="single" w:sz="4" w:space="0" w:color="000000"/>
            </w:tcBorders>
            <w:noWrap/>
            <w:vAlign w:val="bottom"/>
            <w:hideMark/>
          </w:tcPr>
          <w:p w14:paraId="05A5B6F5"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kabelska omara</w:t>
            </w:r>
          </w:p>
        </w:tc>
        <w:tc>
          <w:tcPr>
            <w:tcW w:w="2220" w:type="dxa"/>
            <w:tcBorders>
              <w:top w:val="nil"/>
              <w:left w:val="nil"/>
              <w:bottom w:val="single" w:sz="4" w:space="0" w:color="000000"/>
              <w:right w:val="single" w:sz="4" w:space="0" w:color="000000"/>
            </w:tcBorders>
            <w:noWrap/>
            <w:vAlign w:val="bottom"/>
            <w:hideMark/>
          </w:tcPr>
          <w:p w14:paraId="41688269" w14:textId="77777777" w:rsidR="001547F1" w:rsidRPr="001547F1" w:rsidRDefault="001547F1" w:rsidP="001547F1">
            <w:pPr>
              <w:rPr>
                <w:rFonts w:ascii="Calibri" w:hAnsi="Calibri" w:cs="Calibri"/>
                <w:color w:val="000000"/>
                <w:sz w:val="22"/>
                <w:szCs w:val="22"/>
              </w:rPr>
            </w:pPr>
            <w:r w:rsidRPr="001547F1">
              <w:rPr>
                <w:rFonts w:ascii="Calibri" w:hAnsi="Calibri" w:cs="Calibri"/>
                <w:color w:val="000000"/>
                <w:sz w:val="22"/>
                <w:szCs w:val="22"/>
              </w:rPr>
              <w:t>montaža</w:t>
            </w:r>
          </w:p>
        </w:tc>
        <w:tc>
          <w:tcPr>
            <w:tcW w:w="500" w:type="dxa"/>
            <w:tcBorders>
              <w:top w:val="nil"/>
              <w:left w:val="nil"/>
              <w:bottom w:val="single" w:sz="4" w:space="0" w:color="auto"/>
              <w:right w:val="single" w:sz="4" w:space="0" w:color="auto"/>
            </w:tcBorders>
            <w:noWrap/>
            <w:vAlign w:val="bottom"/>
            <w:hideMark/>
          </w:tcPr>
          <w:p w14:paraId="615FD2D4"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kos</w:t>
            </w:r>
          </w:p>
        </w:tc>
        <w:tc>
          <w:tcPr>
            <w:tcW w:w="800" w:type="dxa"/>
            <w:tcBorders>
              <w:top w:val="single" w:sz="4" w:space="0" w:color="auto"/>
              <w:left w:val="nil"/>
              <w:bottom w:val="single" w:sz="4" w:space="0" w:color="auto"/>
              <w:right w:val="single" w:sz="4" w:space="0" w:color="auto"/>
            </w:tcBorders>
            <w:noWrap/>
            <w:vAlign w:val="bottom"/>
            <w:hideMark/>
          </w:tcPr>
          <w:p w14:paraId="3428034E" w14:textId="77777777" w:rsidR="001547F1" w:rsidRPr="001547F1" w:rsidRDefault="001547F1" w:rsidP="001547F1">
            <w:pPr>
              <w:jc w:val="center"/>
              <w:rPr>
                <w:rFonts w:ascii="Calibri" w:hAnsi="Calibri" w:cs="Calibri"/>
                <w:color w:val="000000"/>
                <w:sz w:val="22"/>
                <w:szCs w:val="22"/>
              </w:rPr>
            </w:pPr>
            <w:r w:rsidRPr="001547F1">
              <w:rPr>
                <w:rFonts w:ascii="Calibri" w:hAnsi="Calibri" w:cs="Calibri"/>
                <w:color w:val="000000"/>
                <w:sz w:val="22"/>
                <w:szCs w:val="22"/>
              </w:rPr>
              <w:t>10</w:t>
            </w:r>
          </w:p>
        </w:tc>
      </w:tr>
    </w:tbl>
    <w:p w14:paraId="14B67B84" w14:textId="77777777" w:rsidR="001547F1" w:rsidRPr="00ED3F0D" w:rsidRDefault="001547F1" w:rsidP="0076003A">
      <w:pPr>
        <w:jc w:val="both"/>
        <w:rPr>
          <w:rFonts w:ascii="Arial" w:hAnsi="Arial" w:cs="Arial"/>
          <w:sz w:val="20"/>
          <w:szCs w:val="20"/>
          <w:lang w:eastAsia="ar-SA"/>
        </w:rPr>
      </w:pPr>
    </w:p>
    <w:p w14:paraId="73FCB487" w14:textId="77777777" w:rsidR="00996D95" w:rsidRPr="00ED3F0D" w:rsidRDefault="00996D95" w:rsidP="0076003A">
      <w:pPr>
        <w:jc w:val="both"/>
        <w:rPr>
          <w:rFonts w:ascii="Arial" w:hAnsi="Arial" w:cs="Arial"/>
          <w:sz w:val="20"/>
          <w:szCs w:val="20"/>
          <w:lang w:eastAsia="ar-SA"/>
        </w:rPr>
      </w:pPr>
    </w:p>
    <w:p w14:paraId="3674CEC6" w14:textId="77777777" w:rsidR="00DF3950" w:rsidRPr="00ED3F0D" w:rsidRDefault="00DF3950" w:rsidP="00DF3950">
      <w:pPr>
        <w:pStyle w:val="Odstavekseznama"/>
        <w:spacing w:after="120"/>
        <w:ind w:left="0"/>
        <w:jc w:val="both"/>
        <w:rPr>
          <w:rFonts w:ascii="Arial" w:hAnsi="Arial" w:cs="Arial"/>
          <w:color w:val="000000" w:themeColor="text1"/>
          <w:sz w:val="20"/>
          <w:highlight w:val="yellow"/>
        </w:rPr>
      </w:pPr>
    </w:p>
    <w:tbl>
      <w:tblPr>
        <w:tblW w:w="9498" w:type="dxa"/>
        <w:tblLook w:val="00A0" w:firstRow="1" w:lastRow="0" w:firstColumn="1" w:lastColumn="0" w:noHBand="0" w:noVBand="0"/>
      </w:tblPr>
      <w:tblGrid>
        <w:gridCol w:w="3119"/>
        <w:gridCol w:w="2977"/>
        <w:gridCol w:w="3402"/>
      </w:tblGrid>
      <w:tr w:rsidR="00DF3950" w:rsidRPr="00ED3F0D" w14:paraId="300B5E51" w14:textId="77777777" w:rsidTr="00F40655">
        <w:tc>
          <w:tcPr>
            <w:tcW w:w="3119" w:type="dxa"/>
          </w:tcPr>
          <w:p w14:paraId="3A2D50AE" w14:textId="77777777" w:rsidR="00DF3950" w:rsidRPr="00ED3F0D" w:rsidRDefault="00DF3950" w:rsidP="00B023C9">
            <w:pPr>
              <w:pStyle w:val="Telo"/>
              <w:keepLines w:val="0"/>
              <w:spacing w:before="0"/>
              <w:rPr>
                <w:rFonts w:ascii="Arial" w:hAnsi="Arial" w:cs="Arial"/>
                <w:i w:val="0"/>
                <w:color w:val="000000" w:themeColor="text1"/>
                <w:sz w:val="20"/>
              </w:rPr>
            </w:pPr>
            <w:r w:rsidRPr="00ED3F0D">
              <w:rPr>
                <w:rFonts w:ascii="Arial" w:hAnsi="Arial" w:cs="Arial"/>
                <w:i w:val="0"/>
                <w:color w:val="000000" w:themeColor="text1"/>
                <w:sz w:val="20"/>
              </w:rPr>
              <w:t>Datum:</w:t>
            </w:r>
          </w:p>
          <w:p w14:paraId="777CF960" w14:textId="77777777" w:rsidR="00DF3950" w:rsidRPr="00ED3F0D" w:rsidRDefault="00DF3950" w:rsidP="00B023C9">
            <w:pPr>
              <w:pStyle w:val="Telo"/>
              <w:keepLines w:val="0"/>
              <w:spacing w:before="0"/>
              <w:rPr>
                <w:rFonts w:ascii="Arial" w:hAnsi="Arial" w:cs="Arial"/>
                <w:i w:val="0"/>
                <w:color w:val="000000" w:themeColor="text1"/>
                <w:sz w:val="20"/>
              </w:rPr>
            </w:pPr>
          </w:p>
        </w:tc>
        <w:tc>
          <w:tcPr>
            <w:tcW w:w="2977" w:type="dxa"/>
          </w:tcPr>
          <w:p w14:paraId="1077D3BC" w14:textId="77777777" w:rsidR="00DF3950" w:rsidRPr="00ED3F0D" w:rsidRDefault="00DF3950" w:rsidP="00B023C9">
            <w:pPr>
              <w:pStyle w:val="Telo"/>
              <w:keepLines w:val="0"/>
              <w:spacing w:before="0"/>
              <w:ind w:left="659" w:hanging="659"/>
              <w:rPr>
                <w:rFonts w:ascii="Arial" w:hAnsi="Arial" w:cs="Arial"/>
                <w:i w:val="0"/>
                <w:color w:val="000000" w:themeColor="text1"/>
                <w:sz w:val="20"/>
              </w:rPr>
            </w:pPr>
            <w:r w:rsidRPr="00ED3F0D">
              <w:rPr>
                <w:rFonts w:ascii="Arial" w:hAnsi="Arial" w:cs="Arial"/>
                <w:i w:val="0"/>
                <w:color w:val="000000" w:themeColor="text1"/>
                <w:sz w:val="20"/>
              </w:rPr>
              <w:t xml:space="preserve">         Žig:</w:t>
            </w:r>
          </w:p>
          <w:p w14:paraId="60029083" w14:textId="77777777" w:rsidR="00DF3950" w:rsidRPr="00ED3F0D" w:rsidRDefault="00DF3950" w:rsidP="00B023C9">
            <w:pPr>
              <w:pStyle w:val="Telo"/>
              <w:keepLines w:val="0"/>
              <w:spacing w:before="0"/>
              <w:rPr>
                <w:rFonts w:ascii="Arial" w:hAnsi="Arial" w:cs="Arial"/>
                <w:i w:val="0"/>
                <w:color w:val="000000" w:themeColor="text1"/>
                <w:sz w:val="20"/>
              </w:rPr>
            </w:pPr>
          </w:p>
        </w:tc>
        <w:tc>
          <w:tcPr>
            <w:tcW w:w="3402" w:type="dxa"/>
          </w:tcPr>
          <w:p w14:paraId="5D6EDACA" w14:textId="77777777" w:rsidR="00DF3950" w:rsidRPr="00ED3F0D" w:rsidRDefault="00DF3950" w:rsidP="00B023C9">
            <w:pPr>
              <w:pStyle w:val="Telo"/>
              <w:keepLines w:val="0"/>
              <w:spacing w:before="0"/>
              <w:ind w:left="2076" w:right="-1492" w:hanging="2076"/>
              <w:rPr>
                <w:rFonts w:ascii="Arial" w:hAnsi="Arial" w:cs="Arial"/>
                <w:i w:val="0"/>
                <w:color w:val="000000" w:themeColor="text1"/>
                <w:sz w:val="20"/>
              </w:rPr>
            </w:pPr>
            <w:r w:rsidRPr="00ED3F0D">
              <w:rPr>
                <w:rFonts w:ascii="Arial" w:hAnsi="Arial" w:cs="Arial"/>
                <w:i w:val="0"/>
                <w:color w:val="000000" w:themeColor="text1"/>
                <w:sz w:val="20"/>
              </w:rPr>
              <w:t xml:space="preserve">       (ime in priimek)</w:t>
            </w:r>
          </w:p>
          <w:p w14:paraId="00CC5220" w14:textId="77777777" w:rsidR="00DF3950" w:rsidRPr="00ED3F0D" w:rsidRDefault="00DF3950" w:rsidP="00B023C9">
            <w:pPr>
              <w:pStyle w:val="Telo"/>
              <w:keepLines w:val="0"/>
              <w:spacing w:before="0"/>
              <w:ind w:left="2076" w:right="-1492" w:hanging="1152"/>
              <w:rPr>
                <w:rFonts w:ascii="Arial" w:hAnsi="Arial" w:cs="Arial"/>
                <w:i w:val="0"/>
                <w:color w:val="000000" w:themeColor="text1"/>
                <w:sz w:val="20"/>
              </w:rPr>
            </w:pPr>
          </w:p>
          <w:p w14:paraId="397747D4" w14:textId="77777777" w:rsidR="00DF3950" w:rsidRPr="00ED3F0D" w:rsidRDefault="00DF3950" w:rsidP="00B023C9">
            <w:pPr>
              <w:pStyle w:val="Telo"/>
              <w:keepLines w:val="0"/>
              <w:spacing w:before="0"/>
              <w:ind w:right="-1492"/>
              <w:rPr>
                <w:rFonts w:ascii="Arial" w:hAnsi="Arial" w:cs="Arial"/>
                <w:i w:val="0"/>
                <w:color w:val="000000" w:themeColor="text1"/>
                <w:sz w:val="20"/>
              </w:rPr>
            </w:pPr>
            <w:r w:rsidRPr="00ED3F0D">
              <w:rPr>
                <w:rFonts w:ascii="Arial" w:hAnsi="Arial" w:cs="Arial"/>
                <w:i w:val="0"/>
                <w:color w:val="000000" w:themeColor="text1"/>
                <w:sz w:val="20"/>
              </w:rPr>
              <w:t xml:space="preserve">             Podpis:</w:t>
            </w:r>
          </w:p>
        </w:tc>
      </w:tr>
      <w:tr w:rsidR="00F40655" w:rsidRPr="00ED3F0D" w14:paraId="102C8872" w14:textId="77777777" w:rsidTr="00F40655">
        <w:tc>
          <w:tcPr>
            <w:tcW w:w="3119" w:type="dxa"/>
          </w:tcPr>
          <w:p w14:paraId="661699F3" w14:textId="77777777" w:rsidR="00F40655" w:rsidRPr="00ED3F0D" w:rsidRDefault="00F40655" w:rsidP="00B023C9">
            <w:pPr>
              <w:pStyle w:val="Telo"/>
              <w:keepLines w:val="0"/>
              <w:spacing w:before="0"/>
              <w:rPr>
                <w:rFonts w:ascii="Arial" w:hAnsi="Arial" w:cs="Arial"/>
                <w:i w:val="0"/>
                <w:color w:val="000000" w:themeColor="text1"/>
                <w:sz w:val="20"/>
              </w:rPr>
            </w:pPr>
          </w:p>
        </w:tc>
        <w:tc>
          <w:tcPr>
            <w:tcW w:w="2977" w:type="dxa"/>
          </w:tcPr>
          <w:p w14:paraId="0C1CF119" w14:textId="77777777" w:rsidR="00F40655" w:rsidRPr="00ED3F0D" w:rsidRDefault="00F40655" w:rsidP="00B023C9">
            <w:pPr>
              <w:pStyle w:val="Telo"/>
              <w:keepLines w:val="0"/>
              <w:spacing w:before="0"/>
              <w:ind w:left="659" w:hanging="659"/>
              <w:rPr>
                <w:rFonts w:ascii="Arial" w:hAnsi="Arial" w:cs="Arial"/>
                <w:i w:val="0"/>
                <w:color w:val="000000" w:themeColor="text1"/>
                <w:sz w:val="20"/>
              </w:rPr>
            </w:pPr>
          </w:p>
        </w:tc>
        <w:tc>
          <w:tcPr>
            <w:tcW w:w="3402" w:type="dxa"/>
          </w:tcPr>
          <w:p w14:paraId="4D59FC2F" w14:textId="77777777" w:rsidR="00F40655" w:rsidRPr="00ED3F0D" w:rsidRDefault="00F40655" w:rsidP="00B023C9">
            <w:pPr>
              <w:pStyle w:val="Telo"/>
              <w:keepLines w:val="0"/>
              <w:spacing w:before="0"/>
              <w:ind w:left="2076" w:right="-1492" w:hanging="2076"/>
              <w:rPr>
                <w:rFonts w:ascii="Arial" w:hAnsi="Arial" w:cs="Arial"/>
                <w:i w:val="0"/>
                <w:color w:val="000000" w:themeColor="text1"/>
                <w:sz w:val="20"/>
              </w:rPr>
            </w:pPr>
          </w:p>
        </w:tc>
      </w:tr>
    </w:tbl>
    <w:p w14:paraId="3F2E279C" w14:textId="77777777" w:rsidR="00DF3950" w:rsidRPr="00ED3F0D" w:rsidRDefault="00DF3950" w:rsidP="003B28CE">
      <w:pPr>
        <w:jc w:val="both"/>
        <w:rPr>
          <w:rFonts w:ascii="Arial" w:eastAsia="Batang" w:hAnsi="Arial" w:cs="Arial"/>
          <w:b/>
          <w:sz w:val="20"/>
          <w:szCs w:val="20"/>
          <w:lang w:eastAsia="ko-KR"/>
        </w:rPr>
      </w:pPr>
    </w:p>
    <w:sectPr w:rsidR="00DF3950" w:rsidRPr="00ED3F0D" w:rsidSect="001547F1">
      <w:pgSz w:w="16839" w:h="11907" w:orient="landscape" w:code="9"/>
      <w:pgMar w:top="1304" w:right="1304" w:bottom="1304" w:left="1304" w:header="709" w:footer="312"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4C154" w14:textId="77777777" w:rsidR="006C764A" w:rsidRDefault="006C764A">
      <w:r>
        <w:separator/>
      </w:r>
    </w:p>
  </w:endnote>
  <w:endnote w:type="continuationSeparator" w:id="0">
    <w:p w14:paraId="6DFDE490" w14:textId="77777777" w:rsidR="006C764A" w:rsidRDefault="006C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02"/>
    <w:family w:val="auto"/>
    <w:pitch w:val="default"/>
  </w:font>
  <w:font w:name="OpenSymbol">
    <w:altName w:val="Calibri"/>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ArialMT">
    <w:altName w:val="Klee One"/>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138E6" w14:textId="0A8F6970" w:rsidR="001C269D" w:rsidRDefault="001C269D">
    <w:pPr>
      <w:pStyle w:val="Noga"/>
      <w:jc w:val="center"/>
    </w:pPr>
    <w:r>
      <w:fldChar w:fldCharType="begin"/>
    </w:r>
    <w:r>
      <w:instrText>PAGE   \* MERGEFORMAT</w:instrText>
    </w:r>
    <w:r>
      <w:fldChar w:fldCharType="separate"/>
    </w:r>
    <w:r>
      <w:rPr>
        <w:noProof/>
      </w:rPr>
      <w:t>22</w:t>
    </w:r>
    <w:r>
      <w:rPr>
        <w:noProof/>
      </w:rPr>
      <w:fldChar w:fldCharType="end"/>
    </w:r>
  </w:p>
  <w:p w14:paraId="6480A845" w14:textId="77777777" w:rsidR="001C269D" w:rsidRDefault="001C26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4D56A" w14:textId="77777777" w:rsidR="006C764A" w:rsidRDefault="006C764A">
      <w:r>
        <w:separator/>
      </w:r>
    </w:p>
  </w:footnote>
  <w:footnote w:type="continuationSeparator" w:id="0">
    <w:p w14:paraId="2EE01597" w14:textId="77777777" w:rsidR="006C764A" w:rsidRDefault="006C7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3" w15:restartNumberingAfterBreak="0">
    <w:nsid w:val="00000016"/>
    <w:multiLevelType w:val="multilevel"/>
    <w:tmpl w:val="00000016"/>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9E2E90"/>
    <w:multiLevelType w:val="multilevel"/>
    <w:tmpl w:val="70AAA324"/>
    <w:numStyleLink w:val="Natevanjestevilkami"/>
  </w:abstractNum>
  <w:abstractNum w:abstractNumId="5"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CB00DF"/>
    <w:multiLevelType w:val="hybridMultilevel"/>
    <w:tmpl w:val="1B5A92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62C6E1A"/>
    <w:multiLevelType w:val="hybridMultilevel"/>
    <w:tmpl w:val="C27464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2366F3"/>
    <w:multiLevelType w:val="hybridMultilevel"/>
    <w:tmpl w:val="69124DE8"/>
    <w:lvl w:ilvl="0" w:tplc="7C3C862A">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050DF8"/>
    <w:multiLevelType w:val="hybridMultilevel"/>
    <w:tmpl w:val="0D5AAA3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3" w15:restartNumberingAfterBreak="0">
    <w:nsid w:val="0EA034B4"/>
    <w:multiLevelType w:val="hybridMultilevel"/>
    <w:tmpl w:val="23EEDB9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1148256F"/>
    <w:multiLevelType w:val="hybridMultilevel"/>
    <w:tmpl w:val="89B2F4B0"/>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266E9E2E">
      <w:start w:val="3"/>
      <w:numFmt w:val="bullet"/>
      <w:lvlText w:val="-"/>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6040DF6"/>
    <w:multiLevelType w:val="hybridMultilevel"/>
    <w:tmpl w:val="7A50E452"/>
    <w:name w:val="WW8Num21"/>
    <w:lvl w:ilvl="0" w:tplc="FFFFFFFF">
      <w:numFmt w:val="bullet"/>
      <w:lvlText w:val="-"/>
      <w:lvlJc w:val="left"/>
      <w:pPr>
        <w:tabs>
          <w:tab w:val="num" w:pos="360"/>
        </w:tabs>
        <w:ind w:left="360" w:hanging="360"/>
      </w:pPr>
      <w:rPr>
        <w:rFonts w:ascii="Times New Roman" w:eastAsia="Times New Roman" w:hAnsi="Times New Roman" w:hint="default"/>
        <w:b w:val="0"/>
        <w:i w:val="0"/>
        <w:caps w:val="0"/>
        <w:strike w:val="0"/>
        <w:dstrike w:val="0"/>
        <w:vanish w:val="0"/>
        <w:color w:val="000000"/>
        <w:sz w:val="24"/>
        <w:vertAlign w:val="baseline"/>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82F6063"/>
    <w:multiLevelType w:val="hybridMultilevel"/>
    <w:tmpl w:val="03563D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0" w15:restartNumberingAfterBreak="0">
    <w:nsid w:val="397A4386"/>
    <w:multiLevelType w:val="hybridMultilevel"/>
    <w:tmpl w:val="7348FEA2"/>
    <w:lvl w:ilvl="0" w:tplc="5D9EE01A">
      <w:start w:val="1"/>
      <w:numFmt w:val="ordin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4B1997"/>
    <w:multiLevelType w:val="hybridMultilevel"/>
    <w:tmpl w:val="D0CCC70A"/>
    <w:lvl w:ilvl="0" w:tplc="88243CB2">
      <w:start w:val="2"/>
      <w:numFmt w:val="bullet"/>
      <w:lvlText w:val="-"/>
      <w:lvlJc w:val="left"/>
      <w:pPr>
        <w:ind w:left="720" w:hanging="360"/>
      </w:pPr>
      <w:rPr>
        <w:rFonts w:ascii="Times New Roman" w:eastAsia="Batang"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197FB6"/>
    <w:multiLevelType w:val="hybridMultilevel"/>
    <w:tmpl w:val="870086AC"/>
    <w:lvl w:ilvl="0" w:tplc="B5DE911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EA72FA"/>
    <w:multiLevelType w:val="hybridMultilevel"/>
    <w:tmpl w:val="82100D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C00DAF"/>
    <w:multiLevelType w:val="hybridMultilevel"/>
    <w:tmpl w:val="FFDA0B78"/>
    <w:lvl w:ilvl="0" w:tplc="4CB052AA">
      <w:start w:val="1"/>
      <w:numFmt w:val="bullet"/>
      <w:lvlText w:val=""/>
      <w:lvlJc w:val="left"/>
      <w:pPr>
        <w:tabs>
          <w:tab w:val="num" w:pos="644"/>
        </w:tabs>
        <w:ind w:left="644"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D8385F"/>
    <w:multiLevelType w:val="hybridMultilevel"/>
    <w:tmpl w:val="9FBEBBD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FD43FC"/>
    <w:multiLevelType w:val="multilevel"/>
    <w:tmpl w:val="DF044474"/>
    <w:lvl w:ilvl="0">
      <w:start w:val="1"/>
      <w:numFmt w:val="lowerLetter"/>
      <w:lvlText w:val="%1)"/>
      <w:lvlJc w:val="left"/>
      <w:pPr>
        <w:tabs>
          <w:tab w:val="num" w:pos="1211"/>
        </w:tabs>
        <w:ind w:left="1211" w:hanging="360"/>
      </w:pPr>
      <w:rPr>
        <w:rFonts w:ascii="Arial" w:eastAsia="Batang" w:hAnsi="Arial" w:cs="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28B0FE6"/>
    <w:multiLevelType w:val="hybridMultilevel"/>
    <w:tmpl w:val="68EA543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2AB4991"/>
    <w:multiLevelType w:val="hybridMultilevel"/>
    <w:tmpl w:val="1A84AAB6"/>
    <w:lvl w:ilvl="0" w:tplc="0424000F">
      <w:start w:val="1"/>
      <w:numFmt w:val="decimal"/>
      <w:lvlText w:val="%1."/>
      <w:lvlJc w:val="left"/>
      <w:pPr>
        <w:tabs>
          <w:tab w:val="num" w:pos="645"/>
        </w:tabs>
        <w:ind w:left="645" w:hanging="360"/>
      </w:pPr>
    </w:lvl>
    <w:lvl w:ilvl="1" w:tplc="DEECA3E2">
      <w:start w:val="1"/>
      <w:numFmt w:val="bullet"/>
      <w:lvlText w:val="-"/>
      <w:lvlJc w:val="left"/>
      <w:pPr>
        <w:tabs>
          <w:tab w:val="num" w:pos="1365"/>
        </w:tabs>
        <w:ind w:left="1365" w:hanging="360"/>
      </w:pPr>
      <w:rPr>
        <w:rFonts w:ascii="Shruti" w:hAnsi="Shruti" w:hint="default"/>
      </w:rPr>
    </w:lvl>
    <w:lvl w:ilvl="2" w:tplc="0424001B" w:tentative="1">
      <w:start w:val="1"/>
      <w:numFmt w:val="lowerRoman"/>
      <w:lvlText w:val="%3."/>
      <w:lvlJc w:val="right"/>
      <w:pPr>
        <w:tabs>
          <w:tab w:val="num" w:pos="2085"/>
        </w:tabs>
        <w:ind w:left="2085" w:hanging="180"/>
      </w:pPr>
    </w:lvl>
    <w:lvl w:ilvl="3" w:tplc="0424000F" w:tentative="1">
      <w:start w:val="1"/>
      <w:numFmt w:val="decimal"/>
      <w:lvlText w:val="%4."/>
      <w:lvlJc w:val="left"/>
      <w:pPr>
        <w:tabs>
          <w:tab w:val="num" w:pos="2805"/>
        </w:tabs>
        <w:ind w:left="2805" w:hanging="360"/>
      </w:pPr>
    </w:lvl>
    <w:lvl w:ilvl="4" w:tplc="04240019" w:tentative="1">
      <w:start w:val="1"/>
      <w:numFmt w:val="lowerLetter"/>
      <w:lvlText w:val="%5."/>
      <w:lvlJc w:val="left"/>
      <w:pPr>
        <w:tabs>
          <w:tab w:val="num" w:pos="3525"/>
        </w:tabs>
        <w:ind w:left="3525" w:hanging="360"/>
      </w:pPr>
    </w:lvl>
    <w:lvl w:ilvl="5" w:tplc="0424001B" w:tentative="1">
      <w:start w:val="1"/>
      <w:numFmt w:val="lowerRoman"/>
      <w:lvlText w:val="%6."/>
      <w:lvlJc w:val="right"/>
      <w:pPr>
        <w:tabs>
          <w:tab w:val="num" w:pos="4245"/>
        </w:tabs>
        <w:ind w:left="4245" w:hanging="180"/>
      </w:pPr>
    </w:lvl>
    <w:lvl w:ilvl="6" w:tplc="0424000F" w:tentative="1">
      <w:start w:val="1"/>
      <w:numFmt w:val="decimal"/>
      <w:lvlText w:val="%7."/>
      <w:lvlJc w:val="left"/>
      <w:pPr>
        <w:tabs>
          <w:tab w:val="num" w:pos="4965"/>
        </w:tabs>
        <w:ind w:left="4965" w:hanging="360"/>
      </w:pPr>
    </w:lvl>
    <w:lvl w:ilvl="7" w:tplc="04240019" w:tentative="1">
      <w:start w:val="1"/>
      <w:numFmt w:val="lowerLetter"/>
      <w:lvlText w:val="%8."/>
      <w:lvlJc w:val="left"/>
      <w:pPr>
        <w:tabs>
          <w:tab w:val="num" w:pos="5685"/>
        </w:tabs>
        <w:ind w:left="5685" w:hanging="360"/>
      </w:pPr>
    </w:lvl>
    <w:lvl w:ilvl="8" w:tplc="0424001B" w:tentative="1">
      <w:start w:val="1"/>
      <w:numFmt w:val="lowerRoman"/>
      <w:lvlText w:val="%9."/>
      <w:lvlJc w:val="right"/>
      <w:pPr>
        <w:tabs>
          <w:tab w:val="num" w:pos="6405"/>
        </w:tabs>
        <w:ind w:left="6405" w:hanging="180"/>
      </w:pPr>
    </w:lvl>
  </w:abstractNum>
  <w:abstractNum w:abstractNumId="31"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2" w15:restartNumberingAfterBreak="0">
    <w:nsid w:val="4C3432D5"/>
    <w:multiLevelType w:val="hybridMultilevel"/>
    <w:tmpl w:val="49D4D738"/>
    <w:lvl w:ilvl="0" w:tplc="753A9160">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CED7434"/>
    <w:multiLevelType w:val="hybridMultilevel"/>
    <w:tmpl w:val="97A66554"/>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4EBB2185"/>
    <w:multiLevelType w:val="hybridMultilevel"/>
    <w:tmpl w:val="863E78F4"/>
    <w:lvl w:ilvl="0" w:tplc="CF0237BC">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51207455"/>
    <w:multiLevelType w:val="hybridMultilevel"/>
    <w:tmpl w:val="724E96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7D9662A"/>
    <w:multiLevelType w:val="hybridMultilevel"/>
    <w:tmpl w:val="230A9C06"/>
    <w:lvl w:ilvl="0" w:tplc="C62071E2">
      <w:start w:val="5"/>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8"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C978B6"/>
    <w:multiLevelType w:val="hybridMultilevel"/>
    <w:tmpl w:val="F006D192"/>
    <w:lvl w:ilvl="0" w:tplc="000E91E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653C7E2C"/>
    <w:multiLevelType w:val="hybridMultilevel"/>
    <w:tmpl w:val="31DEA2D6"/>
    <w:lvl w:ilvl="0" w:tplc="A9B05B86">
      <w:start w:val="2"/>
      <w:numFmt w:val="decimal"/>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43" w15:restartNumberingAfterBreak="0">
    <w:nsid w:val="670D3C73"/>
    <w:multiLevelType w:val="hybridMultilevel"/>
    <w:tmpl w:val="D3D41AF6"/>
    <w:lvl w:ilvl="0" w:tplc="513CD2CE">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7A60954"/>
    <w:multiLevelType w:val="hybridMultilevel"/>
    <w:tmpl w:val="00F4E9B6"/>
    <w:lvl w:ilvl="0" w:tplc="266E9E2E">
      <w:start w:val="3"/>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EA62D90"/>
    <w:multiLevelType w:val="hybridMultilevel"/>
    <w:tmpl w:val="483A29EE"/>
    <w:lvl w:ilvl="0" w:tplc="FFF4F70A">
      <w:start w:val="3"/>
      <w:numFmt w:val="decimal"/>
      <w:lvlText w:val="%1."/>
      <w:lvlJc w:val="left"/>
      <w:pPr>
        <w:ind w:left="645" w:hanging="360"/>
      </w:pPr>
      <w:rPr>
        <w:rFonts w:hint="default"/>
      </w:rPr>
    </w:lvl>
    <w:lvl w:ilvl="1" w:tplc="04240019" w:tentative="1">
      <w:start w:val="1"/>
      <w:numFmt w:val="lowerLetter"/>
      <w:lvlText w:val="%2."/>
      <w:lvlJc w:val="left"/>
      <w:pPr>
        <w:ind w:left="1365" w:hanging="360"/>
      </w:pPr>
    </w:lvl>
    <w:lvl w:ilvl="2" w:tplc="0424001B" w:tentative="1">
      <w:start w:val="1"/>
      <w:numFmt w:val="lowerRoman"/>
      <w:lvlText w:val="%3."/>
      <w:lvlJc w:val="right"/>
      <w:pPr>
        <w:ind w:left="2085" w:hanging="180"/>
      </w:pPr>
    </w:lvl>
    <w:lvl w:ilvl="3" w:tplc="0424000F" w:tentative="1">
      <w:start w:val="1"/>
      <w:numFmt w:val="decimal"/>
      <w:lvlText w:val="%4."/>
      <w:lvlJc w:val="left"/>
      <w:pPr>
        <w:ind w:left="2805" w:hanging="360"/>
      </w:pPr>
    </w:lvl>
    <w:lvl w:ilvl="4" w:tplc="04240019" w:tentative="1">
      <w:start w:val="1"/>
      <w:numFmt w:val="lowerLetter"/>
      <w:lvlText w:val="%5."/>
      <w:lvlJc w:val="left"/>
      <w:pPr>
        <w:ind w:left="3525" w:hanging="360"/>
      </w:pPr>
    </w:lvl>
    <w:lvl w:ilvl="5" w:tplc="0424001B" w:tentative="1">
      <w:start w:val="1"/>
      <w:numFmt w:val="lowerRoman"/>
      <w:lvlText w:val="%6."/>
      <w:lvlJc w:val="right"/>
      <w:pPr>
        <w:ind w:left="4245" w:hanging="180"/>
      </w:pPr>
    </w:lvl>
    <w:lvl w:ilvl="6" w:tplc="0424000F" w:tentative="1">
      <w:start w:val="1"/>
      <w:numFmt w:val="decimal"/>
      <w:lvlText w:val="%7."/>
      <w:lvlJc w:val="left"/>
      <w:pPr>
        <w:ind w:left="4965" w:hanging="360"/>
      </w:pPr>
    </w:lvl>
    <w:lvl w:ilvl="7" w:tplc="04240019" w:tentative="1">
      <w:start w:val="1"/>
      <w:numFmt w:val="lowerLetter"/>
      <w:lvlText w:val="%8."/>
      <w:lvlJc w:val="left"/>
      <w:pPr>
        <w:ind w:left="5685" w:hanging="360"/>
      </w:pPr>
    </w:lvl>
    <w:lvl w:ilvl="8" w:tplc="0424001B" w:tentative="1">
      <w:start w:val="1"/>
      <w:numFmt w:val="lowerRoman"/>
      <w:lvlText w:val="%9."/>
      <w:lvlJc w:val="right"/>
      <w:pPr>
        <w:ind w:left="6405" w:hanging="180"/>
      </w:pPr>
    </w:lvl>
  </w:abstractNum>
  <w:abstractNum w:abstractNumId="46" w15:restartNumberingAfterBreak="0">
    <w:nsid w:val="6F1A08E9"/>
    <w:multiLevelType w:val="hybridMultilevel"/>
    <w:tmpl w:val="E1F8A000"/>
    <w:lvl w:ilvl="0" w:tplc="04240001">
      <w:start w:val="1"/>
      <w:numFmt w:val="bullet"/>
      <w:lvlText w:val=""/>
      <w:lvlJc w:val="left"/>
      <w:pPr>
        <w:ind w:left="786" w:hanging="360"/>
      </w:pPr>
      <w:rPr>
        <w:rFonts w:ascii="Symbol" w:hAnsi="Symbo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052B33"/>
    <w:multiLevelType w:val="hybridMultilevel"/>
    <w:tmpl w:val="F3164B3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F082802"/>
    <w:multiLevelType w:val="hybridMultilevel"/>
    <w:tmpl w:val="A49EAE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35301804">
    <w:abstractNumId w:val="48"/>
  </w:num>
  <w:num w:numId="2" w16cid:durableId="1548759574">
    <w:abstractNumId w:val="26"/>
  </w:num>
  <w:num w:numId="3" w16cid:durableId="492648584">
    <w:abstractNumId w:val="0"/>
  </w:num>
  <w:num w:numId="4" w16cid:durableId="571963062">
    <w:abstractNumId w:val="40"/>
  </w:num>
  <w:num w:numId="5" w16cid:durableId="12175507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4833350">
    <w:abstractNumId w:val="12"/>
  </w:num>
  <w:num w:numId="7" w16cid:durableId="1601327161">
    <w:abstractNumId w:val="44"/>
  </w:num>
  <w:num w:numId="8" w16cid:durableId="1391998456">
    <w:abstractNumId w:val="14"/>
  </w:num>
  <w:num w:numId="9" w16cid:durableId="478693111">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464305">
    <w:abstractNumId w:val="41"/>
  </w:num>
  <w:num w:numId="11" w16cid:durableId="1617911853">
    <w:abstractNumId w:val="16"/>
  </w:num>
  <w:num w:numId="12" w16cid:durableId="576865674">
    <w:abstractNumId w:val="47"/>
  </w:num>
  <w:num w:numId="13" w16cid:durableId="859392175">
    <w:abstractNumId w:val="51"/>
  </w:num>
  <w:num w:numId="14" w16cid:durableId="625232245">
    <w:abstractNumId w:val="28"/>
  </w:num>
  <w:num w:numId="15" w16cid:durableId="267395859">
    <w:abstractNumId w:val="10"/>
  </w:num>
  <w:num w:numId="16" w16cid:durableId="332537188">
    <w:abstractNumId w:val="4"/>
    <w:lvlOverride w:ilvl="1">
      <w:lvl w:ilvl="1">
        <w:start w:val="1"/>
        <w:numFmt w:val="decimal"/>
        <w:pStyle w:val="Natevanjestevilkami2"/>
        <w:lvlText w:val="%1.%2"/>
        <w:lvlJc w:val="left"/>
        <w:pPr>
          <w:ind w:left="1021" w:hanging="664"/>
        </w:pPr>
        <w:rPr>
          <w:rFonts w:hint="default"/>
          <w:strike w:val="0"/>
        </w:rPr>
      </w:lvl>
    </w:lvlOverride>
  </w:num>
  <w:num w:numId="17" w16cid:durableId="201141273">
    <w:abstractNumId w:val="15"/>
  </w:num>
  <w:num w:numId="18" w16cid:durableId="840658785">
    <w:abstractNumId w:val="38"/>
  </w:num>
  <w:num w:numId="19" w16cid:durableId="114065269">
    <w:abstractNumId w:val="6"/>
  </w:num>
  <w:num w:numId="20" w16cid:durableId="1582639980">
    <w:abstractNumId w:val="22"/>
  </w:num>
  <w:num w:numId="21" w16cid:durableId="2079204771">
    <w:abstractNumId w:val="11"/>
  </w:num>
  <w:num w:numId="22" w16cid:durableId="1104035111">
    <w:abstractNumId w:val="25"/>
  </w:num>
  <w:num w:numId="23" w16cid:durableId="1506751054">
    <w:abstractNumId w:val="30"/>
  </w:num>
  <w:num w:numId="24" w16cid:durableId="2023892965">
    <w:abstractNumId w:val="24"/>
  </w:num>
  <w:num w:numId="25" w16cid:durableId="1617130466">
    <w:abstractNumId w:val="36"/>
  </w:num>
  <w:num w:numId="26" w16cid:durableId="1685398500">
    <w:abstractNumId w:val="42"/>
  </w:num>
  <w:num w:numId="27" w16cid:durableId="340737853">
    <w:abstractNumId w:val="49"/>
  </w:num>
  <w:num w:numId="28" w16cid:durableId="1085037179">
    <w:abstractNumId w:val="43"/>
  </w:num>
  <w:num w:numId="29" w16cid:durableId="1615673171">
    <w:abstractNumId w:val="45"/>
  </w:num>
  <w:num w:numId="30" w16cid:durableId="606695351">
    <w:abstractNumId w:val="9"/>
  </w:num>
  <w:num w:numId="31" w16cid:durableId="1647122089">
    <w:abstractNumId w:val="33"/>
  </w:num>
  <w:num w:numId="32" w16cid:durableId="1792086472">
    <w:abstractNumId w:val="23"/>
  </w:num>
  <w:num w:numId="33" w16cid:durableId="442310159">
    <w:abstractNumId w:val="39"/>
  </w:num>
  <w:num w:numId="34" w16cid:durableId="1051270179">
    <w:abstractNumId w:val="29"/>
  </w:num>
  <w:num w:numId="35" w16cid:durableId="1726372031">
    <w:abstractNumId w:val="19"/>
  </w:num>
  <w:num w:numId="36" w16cid:durableId="203568876">
    <w:abstractNumId w:val="18"/>
  </w:num>
  <w:num w:numId="37" w16cid:durableId="1833175406">
    <w:abstractNumId w:val="7"/>
  </w:num>
  <w:num w:numId="38" w16cid:durableId="588539764">
    <w:abstractNumId w:val="27"/>
  </w:num>
  <w:num w:numId="39" w16cid:durableId="2030257142">
    <w:abstractNumId w:val="46"/>
  </w:num>
  <w:num w:numId="40" w16cid:durableId="691759592">
    <w:abstractNumId w:val="35"/>
  </w:num>
  <w:num w:numId="41" w16cid:durableId="1273174297">
    <w:abstractNumId w:val="8"/>
  </w:num>
  <w:num w:numId="42" w16cid:durableId="197008911">
    <w:abstractNumId w:val="31"/>
  </w:num>
  <w:num w:numId="43" w16cid:durableId="1018775984">
    <w:abstractNumId w:val="50"/>
  </w:num>
  <w:num w:numId="44" w16cid:durableId="797262887">
    <w:abstractNumId w:val="3"/>
  </w:num>
  <w:num w:numId="45" w16cid:durableId="1854567918">
    <w:abstractNumId w:val="21"/>
  </w:num>
  <w:num w:numId="46" w16cid:durableId="206921175">
    <w:abstractNumId w:val="32"/>
  </w:num>
  <w:num w:numId="47" w16cid:durableId="1538856626">
    <w:abstractNumId w:val="20"/>
  </w:num>
  <w:num w:numId="48" w16cid:durableId="530532582">
    <w:abstractNumId w:val="13"/>
  </w:num>
  <w:num w:numId="49" w16cid:durableId="103303724">
    <w:abstractNumId w:val="3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E08"/>
    <w:rsid w:val="00000336"/>
    <w:rsid w:val="0000085C"/>
    <w:rsid w:val="000009E5"/>
    <w:rsid w:val="00002AA5"/>
    <w:rsid w:val="0000344E"/>
    <w:rsid w:val="00003A65"/>
    <w:rsid w:val="00003C2B"/>
    <w:rsid w:val="00004217"/>
    <w:rsid w:val="0000438E"/>
    <w:rsid w:val="00004CD5"/>
    <w:rsid w:val="00005EC2"/>
    <w:rsid w:val="000061BC"/>
    <w:rsid w:val="00006860"/>
    <w:rsid w:val="00006961"/>
    <w:rsid w:val="00006E7F"/>
    <w:rsid w:val="0000767B"/>
    <w:rsid w:val="00007976"/>
    <w:rsid w:val="00007E5B"/>
    <w:rsid w:val="00007F12"/>
    <w:rsid w:val="00010CE5"/>
    <w:rsid w:val="00010E96"/>
    <w:rsid w:val="00010F1C"/>
    <w:rsid w:val="0001111E"/>
    <w:rsid w:val="000112A3"/>
    <w:rsid w:val="000113D9"/>
    <w:rsid w:val="000118F5"/>
    <w:rsid w:val="0001204F"/>
    <w:rsid w:val="000121BE"/>
    <w:rsid w:val="0001298D"/>
    <w:rsid w:val="00013AB4"/>
    <w:rsid w:val="00013F89"/>
    <w:rsid w:val="00014501"/>
    <w:rsid w:val="00014911"/>
    <w:rsid w:val="00014BD8"/>
    <w:rsid w:val="00015116"/>
    <w:rsid w:val="0001580D"/>
    <w:rsid w:val="00015CF4"/>
    <w:rsid w:val="0001603F"/>
    <w:rsid w:val="000162A4"/>
    <w:rsid w:val="00016425"/>
    <w:rsid w:val="0001642E"/>
    <w:rsid w:val="000165FB"/>
    <w:rsid w:val="0001689E"/>
    <w:rsid w:val="00016A27"/>
    <w:rsid w:val="00016F4F"/>
    <w:rsid w:val="0001700A"/>
    <w:rsid w:val="00017A4F"/>
    <w:rsid w:val="00017CB3"/>
    <w:rsid w:val="000200CD"/>
    <w:rsid w:val="000201FA"/>
    <w:rsid w:val="00020BCB"/>
    <w:rsid w:val="00020E29"/>
    <w:rsid w:val="00022672"/>
    <w:rsid w:val="00023634"/>
    <w:rsid w:val="00023B6B"/>
    <w:rsid w:val="00023B98"/>
    <w:rsid w:val="00024737"/>
    <w:rsid w:val="00024A4D"/>
    <w:rsid w:val="00024FC2"/>
    <w:rsid w:val="00025085"/>
    <w:rsid w:val="0002588D"/>
    <w:rsid w:val="00025E4B"/>
    <w:rsid w:val="00026497"/>
    <w:rsid w:val="000267D5"/>
    <w:rsid w:val="000268DF"/>
    <w:rsid w:val="00026CFD"/>
    <w:rsid w:val="00030467"/>
    <w:rsid w:val="00030A39"/>
    <w:rsid w:val="00031E57"/>
    <w:rsid w:val="00031EB0"/>
    <w:rsid w:val="00032240"/>
    <w:rsid w:val="000342DD"/>
    <w:rsid w:val="000344EF"/>
    <w:rsid w:val="00034710"/>
    <w:rsid w:val="0003498E"/>
    <w:rsid w:val="00035256"/>
    <w:rsid w:val="00035485"/>
    <w:rsid w:val="00035874"/>
    <w:rsid w:val="00035EAC"/>
    <w:rsid w:val="000368B3"/>
    <w:rsid w:val="00036ADD"/>
    <w:rsid w:val="00037033"/>
    <w:rsid w:val="000373F5"/>
    <w:rsid w:val="000378B5"/>
    <w:rsid w:val="00037C9E"/>
    <w:rsid w:val="0004061E"/>
    <w:rsid w:val="00040B24"/>
    <w:rsid w:val="00040CBC"/>
    <w:rsid w:val="00040EFB"/>
    <w:rsid w:val="00041030"/>
    <w:rsid w:val="00041FB3"/>
    <w:rsid w:val="000422F5"/>
    <w:rsid w:val="0004296A"/>
    <w:rsid w:val="00043299"/>
    <w:rsid w:val="0004365A"/>
    <w:rsid w:val="000439E8"/>
    <w:rsid w:val="000439EE"/>
    <w:rsid w:val="00043A51"/>
    <w:rsid w:val="00043E53"/>
    <w:rsid w:val="00043EB9"/>
    <w:rsid w:val="00044268"/>
    <w:rsid w:val="0004453C"/>
    <w:rsid w:val="000449F0"/>
    <w:rsid w:val="00044A0A"/>
    <w:rsid w:val="00044B60"/>
    <w:rsid w:val="00045577"/>
    <w:rsid w:val="00045DCA"/>
    <w:rsid w:val="00046294"/>
    <w:rsid w:val="00047267"/>
    <w:rsid w:val="00047552"/>
    <w:rsid w:val="000475D2"/>
    <w:rsid w:val="000477D0"/>
    <w:rsid w:val="00047C11"/>
    <w:rsid w:val="0005066B"/>
    <w:rsid w:val="000507D1"/>
    <w:rsid w:val="00050FB0"/>
    <w:rsid w:val="000511E0"/>
    <w:rsid w:val="000512E9"/>
    <w:rsid w:val="000513DA"/>
    <w:rsid w:val="00051852"/>
    <w:rsid w:val="00051D0C"/>
    <w:rsid w:val="00052152"/>
    <w:rsid w:val="00053D75"/>
    <w:rsid w:val="00053E65"/>
    <w:rsid w:val="000545FF"/>
    <w:rsid w:val="000547D5"/>
    <w:rsid w:val="00055D0A"/>
    <w:rsid w:val="00057079"/>
    <w:rsid w:val="000572BF"/>
    <w:rsid w:val="000573B1"/>
    <w:rsid w:val="00057865"/>
    <w:rsid w:val="00057A96"/>
    <w:rsid w:val="000608B2"/>
    <w:rsid w:val="00060F37"/>
    <w:rsid w:val="00061071"/>
    <w:rsid w:val="000613BC"/>
    <w:rsid w:val="00061562"/>
    <w:rsid w:val="00061D62"/>
    <w:rsid w:val="000623F4"/>
    <w:rsid w:val="00062CDD"/>
    <w:rsid w:val="00063677"/>
    <w:rsid w:val="000641FD"/>
    <w:rsid w:val="0006425C"/>
    <w:rsid w:val="0006427E"/>
    <w:rsid w:val="00064380"/>
    <w:rsid w:val="00064D37"/>
    <w:rsid w:val="00064F68"/>
    <w:rsid w:val="00064F8F"/>
    <w:rsid w:val="0006508C"/>
    <w:rsid w:val="000659B5"/>
    <w:rsid w:val="00066A46"/>
    <w:rsid w:val="0006793D"/>
    <w:rsid w:val="00070712"/>
    <w:rsid w:val="0007082B"/>
    <w:rsid w:val="0007095D"/>
    <w:rsid w:val="00071C4D"/>
    <w:rsid w:val="00071D25"/>
    <w:rsid w:val="00072102"/>
    <w:rsid w:val="0007262B"/>
    <w:rsid w:val="0007267A"/>
    <w:rsid w:val="00072743"/>
    <w:rsid w:val="0007350D"/>
    <w:rsid w:val="00073B67"/>
    <w:rsid w:val="00074259"/>
    <w:rsid w:val="000743BF"/>
    <w:rsid w:val="00074576"/>
    <w:rsid w:val="00074AC7"/>
    <w:rsid w:val="00075583"/>
    <w:rsid w:val="000759A3"/>
    <w:rsid w:val="00075C24"/>
    <w:rsid w:val="00075CF4"/>
    <w:rsid w:val="00076369"/>
    <w:rsid w:val="00076A65"/>
    <w:rsid w:val="00077062"/>
    <w:rsid w:val="000770D2"/>
    <w:rsid w:val="00077A27"/>
    <w:rsid w:val="00077E6D"/>
    <w:rsid w:val="00080044"/>
    <w:rsid w:val="00080349"/>
    <w:rsid w:val="00081073"/>
    <w:rsid w:val="00081375"/>
    <w:rsid w:val="000817BA"/>
    <w:rsid w:val="00082DDF"/>
    <w:rsid w:val="000838ED"/>
    <w:rsid w:val="00083AAB"/>
    <w:rsid w:val="00083B61"/>
    <w:rsid w:val="00084B54"/>
    <w:rsid w:val="000851A0"/>
    <w:rsid w:val="00085280"/>
    <w:rsid w:val="00085476"/>
    <w:rsid w:val="00086215"/>
    <w:rsid w:val="00086E3D"/>
    <w:rsid w:val="00087B03"/>
    <w:rsid w:val="00087EE7"/>
    <w:rsid w:val="000903E9"/>
    <w:rsid w:val="00090442"/>
    <w:rsid w:val="00090836"/>
    <w:rsid w:val="00090B6E"/>
    <w:rsid w:val="00090D89"/>
    <w:rsid w:val="000913B9"/>
    <w:rsid w:val="00091913"/>
    <w:rsid w:val="00091E3D"/>
    <w:rsid w:val="0009201B"/>
    <w:rsid w:val="00092109"/>
    <w:rsid w:val="00092339"/>
    <w:rsid w:val="00092A05"/>
    <w:rsid w:val="000931DB"/>
    <w:rsid w:val="00093904"/>
    <w:rsid w:val="00093ADE"/>
    <w:rsid w:val="0009503A"/>
    <w:rsid w:val="0009544A"/>
    <w:rsid w:val="00095D82"/>
    <w:rsid w:val="000960B0"/>
    <w:rsid w:val="00096804"/>
    <w:rsid w:val="00096966"/>
    <w:rsid w:val="000969F9"/>
    <w:rsid w:val="00096B09"/>
    <w:rsid w:val="00097158"/>
    <w:rsid w:val="00097C7E"/>
    <w:rsid w:val="000A056D"/>
    <w:rsid w:val="000A168F"/>
    <w:rsid w:val="000A1B12"/>
    <w:rsid w:val="000A1F34"/>
    <w:rsid w:val="000A22C8"/>
    <w:rsid w:val="000A2427"/>
    <w:rsid w:val="000A2429"/>
    <w:rsid w:val="000A2928"/>
    <w:rsid w:val="000A2AA0"/>
    <w:rsid w:val="000A333A"/>
    <w:rsid w:val="000A3776"/>
    <w:rsid w:val="000A38F8"/>
    <w:rsid w:val="000A4035"/>
    <w:rsid w:val="000A4177"/>
    <w:rsid w:val="000A48CC"/>
    <w:rsid w:val="000A50B4"/>
    <w:rsid w:val="000A5F68"/>
    <w:rsid w:val="000A6317"/>
    <w:rsid w:val="000A6557"/>
    <w:rsid w:val="000A7022"/>
    <w:rsid w:val="000A71FF"/>
    <w:rsid w:val="000A7A4D"/>
    <w:rsid w:val="000A7A76"/>
    <w:rsid w:val="000B05CB"/>
    <w:rsid w:val="000B088C"/>
    <w:rsid w:val="000B0D49"/>
    <w:rsid w:val="000B1060"/>
    <w:rsid w:val="000B147B"/>
    <w:rsid w:val="000B198F"/>
    <w:rsid w:val="000B1BEF"/>
    <w:rsid w:val="000B1CC0"/>
    <w:rsid w:val="000B28FA"/>
    <w:rsid w:val="000B2CFD"/>
    <w:rsid w:val="000B3B1B"/>
    <w:rsid w:val="000B4795"/>
    <w:rsid w:val="000B47FC"/>
    <w:rsid w:val="000B4A09"/>
    <w:rsid w:val="000B4E7B"/>
    <w:rsid w:val="000B56B3"/>
    <w:rsid w:val="000B5E27"/>
    <w:rsid w:val="000B69B7"/>
    <w:rsid w:val="000B6D20"/>
    <w:rsid w:val="000B6E9A"/>
    <w:rsid w:val="000B7369"/>
    <w:rsid w:val="000B74E2"/>
    <w:rsid w:val="000B74E6"/>
    <w:rsid w:val="000B76E0"/>
    <w:rsid w:val="000C085E"/>
    <w:rsid w:val="000C0EC1"/>
    <w:rsid w:val="000C1743"/>
    <w:rsid w:val="000C1F00"/>
    <w:rsid w:val="000C2D2C"/>
    <w:rsid w:val="000C38E9"/>
    <w:rsid w:val="000C3903"/>
    <w:rsid w:val="000C3BEA"/>
    <w:rsid w:val="000C43D4"/>
    <w:rsid w:val="000C4485"/>
    <w:rsid w:val="000C48AC"/>
    <w:rsid w:val="000C49C6"/>
    <w:rsid w:val="000C4FC1"/>
    <w:rsid w:val="000C54A9"/>
    <w:rsid w:val="000C5BFA"/>
    <w:rsid w:val="000C5EC1"/>
    <w:rsid w:val="000C5FAE"/>
    <w:rsid w:val="000C67E1"/>
    <w:rsid w:val="000C6D48"/>
    <w:rsid w:val="000C6EF8"/>
    <w:rsid w:val="000C7C94"/>
    <w:rsid w:val="000C7DB1"/>
    <w:rsid w:val="000D05FF"/>
    <w:rsid w:val="000D10F2"/>
    <w:rsid w:val="000D1A4E"/>
    <w:rsid w:val="000D1FE7"/>
    <w:rsid w:val="000D231A"/>
    <w:rsid w:val="000D248A"/>
    <w:rsid w:val="000D25FB"/>
    <w:rsid w:val="000D2863"/>
    <w:rsid w:val="000D33A0"/>
    <w:rsid w:val="000D3464"/>
    <w:rsid w:val="000D402F"/>
    <w:rsid w:val="000D4967"/>
    <w:rsid w:val="000D5384"/>
    <w:rsid w:val="000E0534"/>
    <w:rsid w:val="000E0EEE"/>
    <w:rsid w:val="000E105A"/>
    <w:rsid w:val="000E1B8B"/>
    <w:rsid w:val="000E1F11"/>
    <w:rsid w:val="000E219E"/>
    <w:rsid w:val="000E243C"/>
    <w:rsid w:val="000E295C"/>
    <w:rsid w:val="000E3578"/>
    <w:rsid w:val="000E36F1"/>
    <w:rsid w:val="000E3AC5"/>
    <w:rsid w:val="000E3D8F"/>
    <w:rsid w:val="000E4C1F"/>
    <w:rsid w:val="000E56E1"/>
    <w:rsid w:val="000E5AC2"/>
    <w:rsid w:val="000E5B5C"/>
    <w:rsid w:val="000E5D0D"/>
    <w:rsid w:val="000E5EB6"/>
    <w:rsid w:val="000E6016"/>
    <w:rsid w:val="000E68D8"/>
    <w:rsid w:val="000E6997"/>
    <w:rsid w:val="000E69A9"/>
    <w:rsid w:val="000E76A0"/>
    <w:rsid w:val="000E7887"/>
    <w:rsid w:val="000E7912"/>
    <w:rsid w:val="000E7E0D"/>
    <w:rsid w:val="000F0643"/>
    <w:rsid w:val="000F08BB"/>
    <w:rsid w:val="000F0DA1"/>
    <w:rsid w:val="000F13CB"/>
    <w:rsid w:val="000F345F"/>
    <w:rsid w:val="000F3564"/>
    <w:rsid w:val="000F4021"/>
    <w:rsid w:val="000F42B2"/>
    <w:rsid w:val="000F4531"/>
    <w:rsid w:val="000F46AF"/>
    <w:rsid w:val="000F54C8"/>
    <w:rsid w:val="000F65DD"/>
    <w:rsid w:val="000F69B3"/>
    <w:rsid w:val="000F6B75"/>
    <w:rsid w:val="001001B8"/>
    <w:rsid w:val="0010024C"/>
    <w:rsid w:val="00100252"/>
    <w:rsid w:val="001004D0"/>
    <w:rsid w:val="00100525"/>
    <w:rsid w:val="001005C2"/>
    <w:rsid w:val="00100D5D"/>
    <w:rsid w:val="00100E0F"/>
    <w:rsid w:val="00100EC1"/>
    <w:rsid w:val="00101093"/>
    <w:rsid w:val="001017E3"/>
    <w:rsid w:val="00101A28"/>
    <w:rsid w:val="00101AC1"/>
    <w:rsid w:val="00101F90"/>
    <w:rsid w:val="001022DB"/>
    <w:rsid w:val="001024B5"/>
    <w:rsid w:val="0010322B"/>
    <w:rsid w:val="0010347D"/>
    <w:rsid w:val="00104C5F"/>
    <w:rsid w:val="0010519C"/>
    <w:rsid w:val="00105A21"/>
    <w:rsid w:val="00105E92"/>
    <w:rsid w:val="00106D97"/>
    <w:rsid w:val="0010711D"/>
    <w:rsid w:val="0010745D"/>
    <w:rsid w:val="0010775E"/>
    <w:rsid w:val="00107AE7"/>
    <w:rsid w:val="00107EFC"/>
    <w:rsid w:val="00110146"/>
    <w:rsid w:val="00110495"/>
    <w:rsid w:val="00112F4B"/>
    <w:rsid w:val="00114011"/>
    <w:rsid w:val="001140D7"/>
    <w:rsid w:val="0011437D"/>
    <w:rsid w:val="001143AC"/>
    <w:rsid w:val="00114D4F"/>
    <w:rsid w:val="00115140"/>
    <w:rsid w:val="0011551B"/>
    <w:rsid w:val="001157E0"/>
    <w:rsid w:val="00115D94"/>
    <w:rsid w:val="00116015"/>
    <w:rsid w:val="00116BF6"/>
    <w:rsid w:val="001174A5"/>
    <w:rsid w:val="00117A96"/>
    <w:rsid w:val="00117CF2"/>
    <w:rsid w:val="00117E6B"/>
    <w:rsid w:val="00121894"/>
    <w:rsid w:val="00121B9F"/>
    <w:rsid w:val="0012227A"/>
    <w:rsid w:val="001226BF"/>
    <w:rsid w:val="00122FCA"/>
    <w:rsid w:val="001231D4"/>
    <w:rsid w:val="0012346F"/>
    <w:rsid w:val="00123914"/>
    <w:rsid w:val="00124133"/>
    <w:rsid w:val="001244F6"/>
    <w:rsid w:val="0012461B"/>
    <w:rsid w:val="00124999"/>
    <w:rsid w:val="00124CEC"/>
    <w:rsid w:val="00124E5B"/>
    <w:rsid w:val="001260FD"/>
    <w:rsid w:val="0012614D"/>
    <w:rsid w:val="0012691B"/>
    <w:rsid w:val="0012705C"/>
    <w:rsid w:val="00127112"/>
    <w:rsid w:val="00127635"/>
    <w:rsid w:val="00127C33"/>
    <w:rsid w:val="00127DCA"/>
    <w:rsid w:val="00130058"/>
    <w:rsid w:val="001301B8"/>
    <w:rsid w:val="001302EC"/>
    <w:rsid w:val="00130632"/>
    <w:rsid w:val="00130922"/>
    <w:rsid w:val="00132E6E"/>
    <w:rsid w:val="00133380"/>
    <w:rsid w:val="0013377B"/>
    <w:rsid w:val="00133F79"/>
    <w:rsid w:val="001346E3"/>
    <w:rsid w:val="001351B5"/>
    <w:rsid w:val="00135558"/>
    <w:rsid w:val="0013574A"/>
    <w:rsid w:val="001359EC"/>
    <w:rsid w:val="00136857"/>
    <w:rsid w:val="00136A08"/>
    <w:rsid w:val="00136DA0"/>
    <w:rsid w:val="00136EBA"/>
    <w:rsid w:val="00137857"/>
    <w:rsid w:val="001378BB"/>
    <w:rsid w:val="00137A64"/>
    <w:rsid w:val="00137C37"/>
    <w:rsid w:val="001400FC"/>
    <w:rsid w:val="00140113"/>
    <w:rsid w:val="00140456"/>
    <w:rsid w:val="00141578"/>
    <w:rsid w:val="00141EB8"/>
    <w:rsid w:val="0014298C"/>
    <w:rsid w:val="00142B5F"/>
    <w:rsid w:val="00142C97"/>
    <w:rsid w:val="00142E79"/>
    <w:rsid w:val="00144059"/>
    <w:rsid w:val="0014470A"/>
    <w:rsid w:val="0014585A"/>
    <w:rsid w:val="001458CB"/>
    <w:rsid w:val="00145DED"/>
    <w:rsid w:val="001460A6"/>
    <w:rsid w:val="001470F7"/>
    <w:rsid w:val="00147B89"/>
    <w:rsid w:val="00147EA2"/>
    <w:rsid w:val="00147F5C"/>
    <w:rsid w:val="00150044"/>
    <w:rsid w:val="0015014F"/>
    <w:rsid w:val="00150432"/>
    <w:rsid w:val="00150471"/>
    <w:rsid w:val="00150A7C"/>
    <w:rsid w:val="00150D48"/>
    <w:rsid w:val="00151623"/>
    <w:rsid w:val="00151DF1"/>
    <w:rsid w:val="00151E54"/>
    <w:rsid w:val="00152294"/>
    <w:rsid w:val="001525C2"/>
    <w:rsid w:val="00153526"/>
    <w:rsid w:val="001536E0"/>
    <w:rsid w:val="001539A4"/>
    <w:rsid w:val="001540DC"/>
    <w:rsid w:val="001547F1"/>
    <w:rsid w:val="00154C4D"/>
    <w:rsid w:val="00154E8A"/>
    <w:rsid w:val="00155037"/>
    <w:rsid w:val="001567C3"/>
    <w:rsid w:val="00156ACE"/>
    <w:rsid w:val="0015733F"/>
    <w:rsid w:val="0015781C"/>
    <w:rsid w:val="0015787B"/>
    <w:rsid w:val="00160826"/>
    <w:rsid w:val="00161290"/>
    <w:rsid w:val="00161696"/>
    <w:rsid w:val="00161CA6"/>
    <w:rsid w:val="001626AE"/>
    <w:rsid w:val="00163822"/>
    <w:rsid w:val="00164074"/>
    <w:rsid w:val="0016412B"/>
    <w:rsid w:val="00164603"/>
    <w:rsid w:val="00164790"/>
    <w:rsid w:val="0016546B"/>
    <w:rsid w:val="00165750"/>
    <w:rsid w:val="00165FDE"/>
    <w:rsid w:val="001662A4"/>
    <w:rsid w:val="001663C1"/>
    <w:rsid w:val="0016652E"/>
    <w:rsid w:val="0016788B"/>
    <w:rsid w:val="00167BC9"/>
    <w:rsid w:val="00167C10"/>
    <w:rsid w:val="00167C9B"/>
    <w:rsid w:val="00167F59"/>
    <w:rsid w:val="001701DB"/>
    <w:rsid w:val="001702A0"/>
    <w:rsid w:val="0017066A"/>
    <w:rsid w:val="00170733"/>
    <w:rsid w:val="001712BB"/>
    <w:rsid w:val="00171A77"/>
    <w:rsid w:val="00172105"/>
    <w:rsid w:val="0017252D"/>
    <w:rsid w:val="00172995"/>
    <w:rsid w:val="00172E3D"/>
    <w:rsid w:val="00172F0E"/>
    <w:rsid w:val="001739BD"/>
    <w:rsid w:val="00173DB6"/>
    <w:rsid w:val="00173F3C"/>
    <w:rsid w:val="00174773"/>
    <w:rsid w:val="0017488F"/>
    <w:rsid w:val="00174C13"/>
    <w:rsid w:val="00174EBE"/>
    <w:rsid w:val="00175A89"/>
    <w:rsid w:val="00175F5D"/>
    <w:rsid w:val="001768C0"/>
    <w:rsid w:val="001772EB"/>
    <w:rsid w:val="00177534"/>
    <w:rsid w:val="001800DD"/>
    <w:rsid w:val="00180C33"/>
    <w:rsid w:val="00180D8F"/>
    <w:rsid w:val="00180E70"/>
    <w:rsid w:val="00181082"/>
    <w:rsid w:val="00181625"/>
    <w:rsid w:val="001816CA"/>
    <w:rsid w:val="001817EB"/>
    <w:rsid w:val="0018219D"/>
    <w:rsid w:val="00182774"/>
    <w:rsid w:val="00182C8A"/>
    <w:rsid w:val="001831F9"/>
    <w:rsid w:val="001842C6"/>
    <w:rsid w:val="001842E3"/>
    <w:rsid w:val="00184460"/>
    <w:rsid w:val="001844A2"/>
    <w:rsid w:val="00184B98"/>
    <w:rsid w:val="001854F1"/>
    <w:rsid w:val="00185D1E"/>
    <w:rsid w:val="00185F18"/>
    <w:rsid w:val="00185FE2"/>
    <w:rsid w:val="00186012"/>
    <w:rsid w:val="00186B80"/>
    <w:rsid w:val="00186E9E"/>
    <w:rsid w:val="0018733D"/>
    <w:rsid w:val="00187656"/>
    <w:rsid w:val="0019012C"/>
    <w:rsid w:val="00190C77"/>
    <w:rsid w:val="001911DB"/>
    <w:rsid w:val="001912D9"/>
    <w:rsid w:val="001914B9"/>
    <w:rsid w:val="00191BA2"/>
    <w:rsid w:val="00191BAE"/>
    <w:rsid w:val="0019242D"/>
    <w:rsid w:val="0019247F"/>
    <w:rsid w:val="00192913"/>
    <w:rsid w:val="001935DF"/>
    <w:rsid w:val="0019388C"/>
    <w:rsid w:val="00193A41"/>
    <w:rsid w:val="00193FDE"/>
    <w:rsid w:val="00194320"/>
    <w:rsid w:val="00194ACB"/>
    <w:rsid w:val="00195437"/>
    <w:rsid w:val="001955C7"/>
    <w:rsid w:val="001958AC"/>
    <w:rsid w:val="001958FA"/>
    <w:rsid w:val="001961ED"/>
    <w:rsid w:val="001976B5"/>
    <w:rsid w:val="001A096C"/>
    <w:rsid w:val="001A0D9E"/>
    <w:rsid w:val="001A0F72"/>
    <w:rsid w:val="001A13C2"/>
    <w:rsid w:val="001A1AD2"/>
    <w:rsid w:val="001A2868"/>
    <w:rsid w:val="001A494D"/>
    <w:rsid w:val="001A4997"/>
    <w:rsid w:val="001A49D9"/>
    <w:rsid w:val="001A4D03"/>
    <w:rsid w:val="001A5CA0"/>
    <w:rsid w:val="001A633F"/>
    <w:rsid w:val="001A7293"/>
    <w:rsid w:val="001A75E8"/>
    <w:rsid w:val="001A7894"/>
    <w:rsid w:val="001A7BDB"/>
    <w:rsid w:val="001A7DF0"/>
    <w:rsid w:val="001B05C5"/>
    <w:rsid w:val="001B0E8A"/>
    <w:rsid w:val="001B1128"/>
    <w:rsid w:val="001B1146"/>
    <w:rsid w:val="001B1695"/>
    <w:rsid w:val="001B16EC"/>
    <w:rsid w:val="001B1CB8"/>
    <w:rsid w:val="001B2CC3"/>
    <w:rsid w:val="001B3216"/>
    <w:rsid w:val="001B33FC"/>
    <w:rsid w:val="001B38E9"/>
    <w:rsid w:val="001B3F0C"/>
    <w:rsid w:val="001B45F8"/>
    <w:rsid w:val="001B4869"/>
    <w:rsid w:val="001B6B93"/>
    <w:rsid w:val="001C024F"/>
    <w:rsid w:val="001C092D"/>
    <w:rsid w:val="001C0AEE"/>
    <w:rsid w:val="001C0CBF"/>
    <w:rsid w:val="001C10A3"/>
    <w:rsid w:val="001C225E"/>
    <w:rsid w:val="001C2480"/>
    <w:rsid w:val="001C24FF"/>
    <w:rsid w:val="001C2504"/>
    <w:rsid w:val="001C269D"/>
    <w:rsid w:val="001C3AC3"/>
    <w:rsid w:val="001C3DA1"/>
    <w:rsid w:val="001C4456"/>
    <w:rsid w:val="001C5284"/>
    <w:rsid w:val="001C5357"/>
    <w:rsid w:val="001C5C72"/>
    <w:rsid w:val="001C63AA"/>
    <w:rsid w:val="001C6535"/>
    <w:rsid w:val="001C6710"/>
    <w:rsid w:val="001C6D12"/>
    <w:rsid w:val="001C6D65"/>
    <w:rsid w:val="001C7149"/>
    <w:rsid w:val="001C7863"/>
    <w:rsid w:val="001C7C5A"/>
    <w:rsid w:val="001C7EB3"/>
    <w:rsid w:val="001D02C3"/>
    <w:rsid w:val="001D061C"/>
    <w:rsid w:val="001D17DC"/>
    <w:rsid w:val="001D2444"/>
    <w:rsid w:val="001D2604"/>
    <w:rsid w:val="001D2807"/>
    <w:rsid w:val="001D339D"/>
    <w:rsid w:val="001D36ED"/>
    <w:rsid w:val="001D3B5A"/>
    <w:rsid w:val="001D419B"/>
    <w:rsid w:val="001D4228"/>
    <w:rsid w:val="001D44D2"/>
    <w:rsid w:val="001D4E41"/>
    <w:rsid w:val="001D5728"/>
    <w:rsid w:val="001D5922"/>
    <w:rsid w:val="001D6713"/>
    <w:rsid w:val="001D7585"/>
    <w:rsid w:val="001D77A1"/>
    <w:rsid w:val="001D7D91"/>
    <w:rsid w:val="001D7F3D"/>
    <w:rsid w:val="001E017B"/>
    <w:rsid w:val="001E0621"/>
    <w:rsid w:val="001E0902"/>
    <w:rsid w:val="001E09DD"/>
    <w:rsid w:val="001E0B42"/>
    <w:rsid w:val="001E180E"/>
    <w:rsid w:val="001E18E2"/>
    <w:rsid w:val="001E253D"/>
    <w:rsid w:val="001E26BD"/>
    <w:rsid w:val="001E2F5B"/>
    <w:rsid w:val="001E3507"/>
    <w:rsid w:val="001E3BFC"/>
    <w:rsid w:val="001E3E87"/>
    <w:rsid w:val="001E4783"/>
    <w:rsid w:val="001E486E"/>
    <w:rsid w:val="001E4E00"/>
    <w:rsid w:val="001E501F"/>
    <w:rsid w:val="001E51CA"/>
    <w:rsid w:val="001E5374"/>
    <w:rsid w:val="001E5BCB"/>
    <w:rsid w:val="001E5C8D"/>
    <w:rsid w:val="001E611B"/>
    <w:rsid w:val="001E6849"/>
    <w:rsid w:val="001E6CF9"/>
    <w:rsid w:val="001E7547"/>
    <w:rsid w:val="001E77CC"/>
    <w:rsid w:val="001E7ABC"/>
    <w:rsid w:val="001F0644"/>
    <w:rsid w:val="001F207C"/>
    <w:rsid w:val="001F30FE"/>
    <w:rsid w:val="001F32B3"/>
    <w:rsid w:val="001F43E2"/>
    <w:rsid w:val="001F4998"/>
    <w:rsid w:val="001F4D14"/>
    <w:rsid w:val="001F54ED"/>
    <w:rsid w:val="001F5FE5"/>
    <w:rsid w:val="001F688E"/>
    <w:rsid w:val="001F6940"/>
    <w:rsid w:val="001F6E58"/>
    <w:rsid w:val="001F725F"/>
    <w:rsid w:val="001F73F4"/>
    <w:rsid w:val="001F7BA7"/>
    <w:rsid w:val="001F7F3A"/>
    <w:rsid w:val="0020095C"/>
    <w:rsid w:val="00200B17"/>
    <w:rsid w:val="0020163F"/>
    <w:rsid w:val="0020217C"/>
    <w:rsid w:val="00204E10"/>
    <w:rsid w:val="00205780"/>
    <w:rsid w:val="00205EBD"/>
    <w:rsid w:val="00207523"/>
    <w:rsid w:val="00207855"/>
    <w:rsid w:val="00207FB1"/>
    <w:rsid w:val="002106DD"/>
    <w:rsid w:val="002109F4"/>
    <w:rsid w:val="00210A83"/>
    <w:rsid w:val="00210EA3"/>
    <w:rsid w:val="00211541"/>
    <w:rsid w:val="00211BAD"/>
    <w:rsid w:val="00211F29"/>
    <w:rsid w:val="00211FEA"/>
    <w:rsid w:val="002124CC"/>
    <w:rsid w:val="002134D6"/>
    <w:rsid w:val="002138E9"/>
    <w:rsid w:val="00215039"/>
    <w:rsid w:val="00215251"/>
    <w:rsid w:val="002154AA"/>
    <w:rsid w:val="002158E5"/>
    <w:rsid w:val="00215961"/>
    <w:rsid w:val="00216AC6"/>
    <w:rsid w:val="00217EB1"/>
    <w:rsid w:val="00220562"/>
    <w:rsid w:val="00220C4C"/>
    <w:rsid w:val="00221088"/>
    <w:rsid w:val="002212DF"/>
    <w:rsid w:val="00221C47"/>
    <w:rsid w:val="00221D03"/>
    <w:rsid w:val="00221DA5"/>
    <w:rsid w:val="00222256"/>
    <w:rsid w:val="002225B5"/>
    <w:rsid w:val="002228E8"/>
    <w:rsid w:val="00222A48"/>
    <w:rsid w:val="00223A28"/>
    <w:rsid w:val="00225000"/>
    <w:rsid w:val="00225DDE"/>
    <w:rsid w:val="0022602E"/>
    <w:rsid w:val="002261CF"/>
    <w:rsid w:val="00226EB9"/>
    <w:rsid w:val="00227998"/>
    <w:rsid w:val="0023027D"/>
    <w:rsid w:val="00230FD0"/>
    <w:rsid w:val="00231552"/>
    <w:rsid w:val="00231587"/>
    <w:rsid w:val="00231725"/>
    <w:rsid w:val="00231CE4"/>
    <w:rsid w:val="00231DA9"/>
    <w:rsid w:val="00232185"/>
    <w:rsid w:val="002322FD"/>
    <w:rsid w:val="0023276A"/>
    <w:rsid w:val="002332E6"/>
    <w:rsid w:val="00233356"/>
    <w:rsid w:val="002336EB"/>
    <w:rsid w:val="00234295"/>
    <w:rsid w:val="002344D6"/>
    <w:rsid w:val="00234580"/>
    <w:rsid w:val="00235B88"/>
    <w:rsid w:val="00235D4B"/>
    <w:rsid w:val="002362C0"/>
    <w:rsid w:val="00236FF1"/>
    <w:rsid w:val="002373A5"/>
    <w:rsid w:val="00237CDD"/>
    <w:rsid w:val="00240580"/>
    <w:rsid w:val="00240BFE"/>
    <w:rsid w:val="00240CCF"/>
    <w:rsid w:val="00240DAC"/>
    <w:rsid w:val="002413DB"/>
    <w:rsid w:val="00241BE6"/>
    <w:rsid w:val="00241E56"/>
    <w:rsid w:val="0024241B"/>
    <w:rsid w:val="002427CA"/>
    <w:rsid w:val="00242C9B"/>
    <w:rsid w:val="0024374D"/>
    <w:rsid w:val="002443CA"/>
    <w:rsid w:val="00244434"/>
    <w:rsid w:val="00244633"/>
    <w:rsid w:val="00245B44"/>
    <w:rsid w:val="00245EDA"/>
    <w:rsid w:val="0024606F"/>
    <w:rsid w:val="0024644A"/>
    <w:rsid w:val="00246F57"/>
    <w:rsid w:val="00247229"/>
    <w:rsid w:val="0024752A"/>
    <w:rsid w:val="002510C9"/>
    <w:rsid w:val="00251226"/>
    <w:rsid w:val="00252FC4"/>
    <w:rsid w:val="00253419"/>
    <w:rsid w:val="00253B1E"/>
    <w:rsid w:val="00254007"/>
    <w:rsid w:val="00254B16"/>
    <w:rsid w:val="00254DA0"/>
    <w:rsid w:val="00254F8D"/>
    <w:rsid w:val="00255D55"/>
    <w:rsid w:val="0025605D"/>
    <w:rsid w:val="002565C1"/>
    <w:rsid w:val="00257550"/>
    <w:rsid w:val="00257CC5"/>
    <w:rsid w:val="00260997"/>
    <w:rsid w:val="002610EB"/>
    <w:rsid w:val="002618F3"/>
    <w:rsid w:val="00261B91"/>
    <w:rsid w:val="00261F6E"/>
    <w:rsid w:val="002624A7"/>
    <w:rsid w:val="00263ABF"/>
    <w:rsid w:val="00263B74"/>
    <w:rsid w:val="00263D23"/>
    <w:rsid w:val="00263DE3"/>
    <w:rsid w:val="00264156"/>
    <w:rsid w:val="002645B7"/>
    <w:rsid w:val="00264BDF"/>
    <w:rsid w:val="00264C78"/>
    <w:rsid w:val="00264CA2"/>
    <w:rsid w:val="00264E87"/>
    <w:rsid w:val="00264EB7"/>
    <w:rsid w:val="002663D5"/>
    <w:rsid w:val="00266583"/>
    <w:rsid w:val="00266A2D"/>
    <w:rsid w:val="00266BA4"/>
    <w:rsid w:val="00267373"/>
    <w:rsid w:val="0026776E"/>
    <w:rsid w:val="00270616"/>
    <w:rsid w:val="00270CEF"/>
    <w:rsid w:val="00270FF0"/>
    <w:rsid w:val="0027160F"/>
    <w:rsid w:val="00272063"/>
    <w:rsid w:val="00272408"/>
    <w:rsid w:val="00272F24"/>
    <w:rsid w:val="00272F83"/>
    <w:rsid w:val="00273018"/>
    <w:rsid w:val="002733B3"/>
    <w:rsid w:val="00273732"/>
    <w:rsid w:val="00274107"/>
    <w:rsid w:val="002746CF"/>
    <w:rsid w:val="002754BB"/>
    <w:rsid w:val="00275999"/>
    <w:rsid w:val="00276628"/>
    <w:rsid w:val="00277032"/>
    <w:rsid w:val="00277E08"/>
    <w:rsid w:val="00280942"/>
    <w:rsid w:val="00280D3F"/>
    <w:rsid w:val="002810A2"/>
    <w:rsid w:val="00281B8A"/>
    <w:rsid w:val="00282240"/>
    <w:rsid w:val="002822DD"/>
    <w:rsid w:val="002826F5"/>
    <w:rsid w:val="00282CD9"/>
    <w:rsid w:val="0028326C"/>
    <w:rsid w:val="00283410"/>
    <w:rsid w:val="002835D8"/>
    <w:rsid w:val="002837A8"/>
    <w:rsid w:val="00283935"/>
    <w:rsid w:val="00283A6E"/>
    <w:rsid w:val="0028402A"/>
    <w:rsid w:val="002848EF"/>
    <w:rsid w:val="0028521A"/>
    <w:rsid w:val="002854A1"/>
    <w:rsid w:val="00285618"/>
    <w:rsid w:val="002859F8"/>
    <w:rsid w:val="00290484"/>
    <w:rsid w:val="00290776"/>
    <w:rsid w:val="00290C20"/>
    <w:rsid w:val="00290CFA"/>
    <w:rsid w:val="0029135C"/>
    <w:rsid w:val="002919B1"/>
    <w:rsid w:val="002920E7"/>
    <w:rsid w:val="00292CAB"/>
    <w:rsid w:val="002936D2"/>
    <w:rsid w:val="00294587"/>
    <w:rsid w:val="0029460F"/>
    <w:rsid w:val="00294825"/>
    <w:rsid w:val="00294841"/>
    <w:rsid w:val="00294CC5"/>
    <w:rsid w:val="00294EBC"/>
    <w:rsid w:val="002951C3"/>
    <w:rsid w:val="002959C3"/>
    <w:rsid w:val="002959F4"/>
    <w:rsid w:val="00296384"/>
    <w:rsid w:val="002967DA"/>
    <w:rsid w:val="00297322"/>
    <w:rsid w:val="002978AC"/>
    <w:rsid w:val="00297C3D"/>
    <w:rsid w:val="002A05B2"/>
    <w:rsid w:val="002A0C37"/>
    <w:rsid w:val="002A1078"/>
    <w:rsid w:val="002A149B"/>
    <w:rsid w:val="002A1D61"/>
    <w:rsid w:val="002A239F"/>
    <w:rsid w:val="002A2BAF"/>
    <w:rsid w:val="002A2E78"/>
    <w:rsid w:val="002A3027"/>
    <w:rsid w:val="002A3B61"/>
    <w:rsid w:val="002A3DB9"/>
    <w:rsid w:val="002A3EAC"/>
    <w:rsid w:val="002A3FF7"/>
    <w:rsid w:val="002A4A28"/>
    <w:rsid w:val="002A4BD6"/>
    <w:rsid w:val="002A4D71"/>
    <w:rsid w:val="002A58B5"/>
    <w:rsid w:val="002A5AE2"/>
    <w:rsid w:val="002A5BD5"/>
    <w:rsid w:val="002A65D4"/>
    <w:rsid w:val="002A685A"/>
    <w:rsid w:val="002A73D5"/>
    <w:rsid w:val="002A7C96"/>
    <w:rsid w:val="002B0378"/>
    <w:rsid w:val="002B092A"/>
    <w:rsid w:val="002B09D2"/>
    <w:rsid w:val="002B0F20"/>
    <w:rsid w:val="002B105D"/>
    <w:rsid w:val="002B196D"/>
    <w:rsid w:val="002B1C1C"/>
    <w:rsid w:val="002B28C7"/>
    <w:rsid w:val="002B2C01"/>
    <w:rsid w:val="002B2EB5"/>
    <w:rsid w:val="002B30B4"/>
    <w:rsid w:val="002B3831"/>
    <w:rsid w:val="002B3B30"/>
    <w:rsid w:val="002B3B9A"/>
    <w:rsid w:val="002B3ED9"/>
    <w:rsid w:val="002B4356"/>
    <w:rsid w:val="002B4A1D"/>
    <w:rsid w:val="002B4CFD"/>
    <w:rsid w:val="002B55A2"/>
    <w:rsid w:val="002B5B43"/>
    <w:rsid w:val="002B5CA6"/>
    <w:rsid w:val="002B5E43"/>
    <w:rsid w:val="002B6233"/>
    <w:rsid w:val="002B656B"/>
    <w:rsid w:val="002B6714"/>
    <w:rsid w:val="002C191B"/>
    <w:rsid w:val="002C2415"/>
    <w:rsid w:val="002C2BAA"/>
    <w:rsid w:val="002C3220"/>
    <w:rsid w:val="002C3776"/>
    <w:rsid w:val="002C3988"/>
    <w:rsid w:val="002C3D74"/>
    <w:rsid w:val="002C3F2D"/>
    <w:rsid w:val="002C505A"/>
    <w:rsid w:val="002C555B"/>
    <w:rsid w:val="002C5D40"/>
    <w:rsid w:val="002C5E62"/>
    <w:rsid w:val="002C6272"/>
    <w:rsid w:val="002C628A"/>
    <w:rsid w:val="002C6293"/>
    <w:rsid w:val="002C6F5E"/>
    <w:rsid w:val="002C741B"/>
    <w:rsid w:val="002C77A9"/>
    <w:rsid w:val="002D0AC1"/>
    <w:rsid w:val="002D0D77"/>
    <w:rsid w:val="002D0E2F"/>
    <w:rsid w:val="002D0E39"/>
    <w:rsid w:val="002D1B07"/>
    <w:rsid w:val="002D1BC7"/>
    <w:rsid w:val="002D459D"/>
    <w:rsid w:val="002D5067"/>
    <w:rsid w:val="002D513C"/>
    <w:rsid w:val="002D531A"/>
    <w:rsid w:val="002D57DD"/>
    <w:rsid w:val="002D5B3A"/>
    <w:rsid w:val="002D5C71"/>
    <w:rsid w:val="002D5D0B"/>
    <w:rsid w:val="002D65B5"/>
    <w:rsid w:val="002D67A2"/>
    <w:rsid w:val="002D6957"/>
    <w:rsid w:val="002D695F"/>
    <w:rsid w:val="002D6CFF"/>
    <w:rsid w:val="002D7452"/>
    <w:rsid w:val="002D7461"/>
    <w:rsid w:val="002D7B4A"/>
    <w:rsid w:val="002E07CB"/>
    <w:rsid w:val="002E08BA"/>
    <w:rsid w:val="002E0FF6"/>
    <w:rsid w:val="002E1CDE"/>
    <w:rsid w:val="002E379C"/>
    <w:rsid w:val="002E455D"/>
    <w:rsid w:val="002E4E78"/>
    <w:rsid w:val="002E4FD6"/>
    <w:rsid w:val="002E534C"/>
    <w:rsid w:val="002E53F4"/>
    <w:rsid w:val="002E5B03"/>
    <w:rsid w:val="002E5C5B"/>
    <w:rsid w:val="002E5CAE"/>
    <w:rsid w:val="002E6079"/>
    <w:rsid w:val="002E68EA"/>
    <w:rsid w:val="002E6B0E"/>
    <w:rsid w:val="002E7D43"/>
    <w:rsid w:val="002E7E5F"/>
    <w:rsid w:val="002E7FAB"/>
    <w:rsid w:val="002F06E7"/>
    <w:rsid w:val="002F11EF"/>
    <w:rsid w:val="002F1397"/>
    <w:rsid w:val="002F1509"/>
    <w:rsid w:val="002F1B5C"/>
    <w:rsid w:val="002F2240"/>
    <w:rsid w:val="002F22A2"/>
    <w:rsid w:val="002F239B"/>
    <w:rsid w:val="002F2A9F"/>
    <w:rsid w:val="002F3540"/>
    <w:rsid w:val="002F545A"/>
    <w:rsid w:val="002F56C0"/>
    <w:rsid w:val="002F6903"/>
    <w:rsid w:val="002F6CAA"/>
    <w:rsid w:val="002F763D"/>
    <w:rsid w:val="002F7B3A"/>
    <w:rsid w:val="0030017E"/>
    <w:rsid w:val="00300319"/>
    <w:rsid w:val="003005A6"/>
    <w:rsid w:val="00300C88"/>
    <w:rsid w:val="00300C9E"/>
    <w:rsid w:val="00300EBD"/>
    <w:rsid w:val="00300F94"/>
    <w:rsid w:val="00300FC2"/>
    <w:rsid w:val="0030152C"/>
    <w:rsid w:val="00301F9F"/>
    <w:rsid w:val="0030247E"/>
    <w:rsid w:val="003028D3"/>
    <w:rsid w:val="00302A60"/>
    <w:rsid w:val="00302D92"/>
    <w:rsid w:val="003032A2"/>
    <w:rsid w:val="00303A8D"/>
    <w:rsid w:val="00303BB7"/>
    <w:rsid w:val="00303E6F"/>
    <w:rsid w:val="00304009"/>
    <w:rsid w:val="00304743"/>
    <w:rsid w:val="00304C2B"/>
    <w:rsid w:val="00304E8C"/>
    <w:rsid w:val="00304EA0"/>
    <w:rsid w:val="00306212"/>
    <w:rsid w:val="0030652B"/>
    <w:rsid w:val="0030694B"/>
    <w:rsid w:val="00306EA6"/>
    <w:rsid w:val="00307435"/>
    <w:rsid w:val="00307487"/>
    <w:rsid w:val="00307A2D"/>
    <w:rsid w:val="00307E16"/>
    <w:rsid w:val="00310355"/>
    <w:rsid w:val="003107FC"/>
    <w:rsid w:val="0031178F"/>
    <w:rsid w:val="00311E51"/>
    <w:rsid w:val="0031202C"/>
    <w:rsid w:val="0031271B"/>
    <w:rsid w:val="00313223"/>
    <w:rsid w:val="00313338"/>
    <w:rsid w:val="0031377A"/>
    <w:rsid w:val="003142DD"/>
    <w:rsid w:val="00314F38"/>
    <w:rsid w:val="00315064"/>
    <w:rsid w:val="003157C8"/>
    <w:rsid w:val="00315DCF"/>
    <w:rsid w:val="003167F5"/>
    <w:rsid w:val="003176BE"/>
    <w:rsid w:val="00317B6A"/>
    <w:rsid w:val="00317FFC"/>
    <w:rsid w:val="0032050A"/>
    <w:rsid w:val="00320E69"/>
    <w:rsid w:val="00320F3D"/>
    <w:rsid w:val="00320FDF"/>
    <w:rsid w:val="003211F6"/>
    <w:rsid w:val="003212B1"/>
    <w:rsid w:val="003214CF"/>
    <w:rsid w:val="00321972"/>
    <w:rsid w:val="00321C7D"/>
    <w:rsid w:val="00321EAF"/>
    <w:rsid w:val="00322110"/>
    <w:rsid w:val="003221B8"/>
    <w:rsid w:val="00322D45"/>
    <w:rsid w:val="00324AA9"/>
    <w:rsid w:val="00324D09"/>
    <w:rsid w:val="00324EA5"/>
    <w:rsid w:val="00324F12"/>
    <w:rsid w:val="0032576A"/>
    <w:rsid w:val="003259E5"/>
    <w:rsid w:val="00325CA9"/>
    <w:rsid w:val="00326126"/>
    <w:rsid w:val="003261FA"/>
    <w:rsid w:val="00326A0B"/>
    <w:rsid w:val="00330240"/>
    <w:rsid w:val="0033031A"/>
    <w:rsid w:val="003303BC"/>
    <w:rsid w:val="0033064D"/>
    <w:rsid w:val="003307E8"/>
    <w:rsid w:val="003314C7"/>
    <w:rsid w:val="00331C6E"/>
    <w:rsid w:val="00332197"/>
    <w:rsid w:val="00333567"/>
    <w:rsid w:val="0033377E"/>
    <w:rsid w:val="00334C03"/>
    <w:rsid w:val="00334D5A"/>
    <w:rsid w:val="00334FDC"/>
    <w:rsid w:val="0033500D"/>
    <w:rsid w:val="00335AA8"/>
    <w:rsid w:val="00335B2D"/>
    <w:rsid w:val="00337346"/>
    <w:rsid w:val="00340470"/>
    <w:rsid w:val="00340FC5"/>
    <w:rsid w:val="003418B3"/>
    <w:rsid w:val="00342A74"/>
    <w:rsid w:val="00342D4E"/>
    <w:rsid w:val="00342FE8"/>
    <w:rsid w:val="003430A4"/>
    <w:rsid w:val="003431B6"/>
    <w:rsid w:val="0034476C"/>
    <w:rsid w:val="003459C4"/>
    <w:rsid w:val="00346993"/>
    <w:rsid w:val="00346BF3"/>
    <w:rsid w:val="003501A3"/>
    <w:rsid w:val="0035087A"/>
    <w:rsid w:val="0035114C"/>
    <w:rsid w:val="00351412"/>
    <w:rsid w:val="003516CA"/>
    <w:rsid w:val="00351972"/>
    <w:rsid w:val="00352850"/>
    <w:rsid w:val="00353BB5"/>
    <w:rsid w:val="00353F8C"/>
    <w:rsid w:val="00353FD3"/>
    <w:rsid w:val="0035438D"/>
    <w:rsid w:val="00354481"/>
    <w:rsid w:val="00354848"/>
    <w:rsid w:val="00355811"/>
    <w:rsid w:val="003558F1"/>
    <w:rsid w:val="003559FD"/>
    <w:rsid w:val="00355F98"/>
    <w:rsid w:val="00356B3B"/>
    <w:rsid w:val="00356BBC"/>
    <w:rsid w:val="00356BE5"/>
    <w:rsid w:val="0035706B"/>
    <w:rsid w:val="00357BB6"/>
    <w:rsid w:val="00357D1F"/>
    <w:rsid w:val="003601CE"/>
    <w:rsid w:val="00361CB8"/>
    <w:rsid w:val="00362510"/>
    <w:rsid w:val="00362626"/>
    <w:rsid w:val="00362A01"/>
    <w:rsid w:val="00364133"/>
    <w:rsid w:val="00366092"/>
    <w:rsid w:val="003660AB"/>
    <w:rsid w:val="00366397"/>
    <w:rsid w:val="00367440"/>
    <w:rsid w:val="00367497"/>
    <w:rsid w:val="0036778D"/>
    <w:rsid w:val="00367B95"/>
    <w:rsid w:val="00370200"/>
    <w:rsid w:val="003704D6"/>
    <w:rsid w:val="003707DF"/>
    <w:rsid w:val="003710CA"/>
    <w:rsid w:val="003711C0"/>
    <w:rsid w:val="00371520"/>
    <w:rsid w:val="00371B54"/>
    <w:rsid w:val="00372068"/>
    <w:rsid w:val="00372473"/>
    <w:rsid w:val="003729A8"/>
    <w:rsid w:val="00372B84"/>
    <w:rsid w:val="00372EBF"/>
    <w:rsid w:val="003732AC"/>
    <w:rsid w:val="003735C0"/>
    <w:rsid w:val="0037365E"/>
    <w:rsid w:val="00373D42"/>
    <w:rsid w:val="00373FED"/>
    <w:rsid w:val="003742F6"/>
    <w:rsid w:val="00374A35"/>
    <w:rsid w:val="00374E1F"/>
    <w:rsid w:val="00374F99"/>
    <w:rsid w:val="00375BD0"/>
    <w:rsid w:val="00375CEC"/>
    <w:rsid w:val="00375F8D"/>
    <w:rsid w:val="0037659A"/>
    <w:rsid w:val="00376BC4"/>
    <w:rsid w:val="00376D8B"/>
    <w:rsid w:val="003772FF"/>
    <w:rsid w:val="003804DD"/>
    <w:rsid w:val="0038097E"/>
    <w:rsid w:val="00380C19"/>
    <w:rsid w:val="003817CA"/>
    <w:rsid w:val="00381CA4"/>
    <w:rsid w:val="00382238"/>
    <w:rsid w:val="00382886"/>
    <w:rsid w:val="00382A22"/>
    <w:rsid w:val="00382C22"/>
    <w:rsid w:val="003834D1"/>
    <w:rsid w:val="003835C6"/>
    <w:rsid w:val="00383DBE"/>
    <w:rsid w:val="003846BF"/>
    <w:rsid w:val="0038490F"/>
    <w:rsid w:val="00385312"/>
    <w:rsid w:val="003854E9"/>
    <w:rsid w:val="00385A3A"/>
    <w:rsid w:val="00385BC4"/>
    <w:rsid w:val="00386F94"/>
    <w:rsid w:val="00387DDF"/>
    <w:rsid w:val="003906BA"/>
    <w:rsid w:val="00390DCE"/>
    <w:rsid w:val="00391007"/>
    <w:rsid w:val="00391C90"/>
    <w:rsid w:val="003920D9"/>
    <w:rsid w:val="003923D5"/>
    <w:rsid w:val="00392C07"/>
    <w:rsid w:val="0039326F"/>
    <w:rsid w:val="0039343A"/>
    <w:rsid w:val="00393483"/>
    <w:rsid w:val="0039385C"/>
    <w:rsid w:val="00393948"/>
    <w:rsid w:val="00394649"/>
    <w:rsid w:val="003946A7"/>
    <w:rsid w:val="00395164"/>
    <w:rsid w:val="0039586A"/>
    <w:rsid w:val="0039623F"/>
    <w:rsid w:val="0039640F"/>
    <w:rsid w:val="003967AB"/>
    <w:rsid w:val="0039687F"/>
    <w:rsid w:val="00396AA5"/>
    <w:rsid w:val="00396C11"/>
    <w:rsid w:val="0039704F"/>
    <w:rsid w:val="003970C1"/>
    <w:rsid w:val="0039710A"/>
    <w:rsid w:val="003976E9"/>
    <w:rsid w:val="00397E34"/>
    <w:rsid w:val="00397E53"/>
    <w:rsid w:val="003A0645"/>
    <w:rsid w:val="003A0995"/>
    <w:rsid w:val="003A0AE2"/>
    <w:rsid w:val="003A1737"/>
    <w:rsid w:val="003A1D5E"/>
    <w:rsid w:val="003A1E39"/>
    <w:rsid w:val="003A21A1"/>
    <w:rsid w:val="003A22FF"/>
    <w:rsid w:val="003A25F0"/>
    <w:rsid w:val="003A27F6"/>
    <w:rsid w:val="003A3896"/>
    <w:rsid w:val="003A3CC7"/>
    <w:rsid w:val="003A3E53"/>
    <w:rsid w:val="003A471D"/>
    <w:rsid w:val="003A5A30"/>
    <w:rsid w:val="003A5D49"/>
    <w:rsid w:val="003A64F4"/>
    <w:rsid w:val="003A728E"/>
    <w:rsid w:val="003A75D8"/>
    <w:rsid w:val="003A7CA2"/>
    <w:rsid w:val="003B0B03"/>
    <w:rsid w:val="003B0BB9"/>
    <w:rsid w:val="003B0FF7"/>
    <w:rsid w:val="003B106E"/>
    <w:rsid w:val="003B1AD2"/>
    <w:rsid w:val="003B1C4B"/>
    <w:rsid w:val="003B1E6E"/>
    <w:rsid w:val="003B1ED4"/>
    <w:rsid w:val="003B268F"/>
    <w:rsid w:val="003B26A4"/>
    <w:rsid w:val="003B28CE"/>
    <w:rsid w:val="003B2E07"/>
    <w:rsid w:val="003B4BBA"/>
    <w:rsid w:val="003B4E4A"/>
    <w:rsid w:val="003B5552"/>
    <w:rsid w:val="003B560E"/>
    <w:rsid w:val="003B563F"/>
    <w:rsid w:val="003B56DC"/>
    <w:rsid w:val="003B58F0"/>
    <w:rsid w:val="003B5B72"/>
    <w:rsid w:val="003B64AD"/>
    <w:rsid w:val="003B684C"/>
    <w:rsid w:val="003B6D07"/>
    <w:rsid w:val="003B7380"/>
    <w:rsid w:val="003B758A"/>
    <w:rsid w:val="003B7C6C"/>
    <w:rsid w:val="003B7CB2"/>
    <w:rsid w:val="003C0320"/>
    <w:rsid w:val="003C039B"/>
    <w:rsid w:val="003C05DD"/>
    <w:rsid w:val="003C0613"/>
    <w:rsid w:val="003C1352"/>
    <w:rsid w:val="003C14FC"/>
    <w:rsid w:val="003C2E5C"/>
    <w:rsid w:val="003C36D8"/>
    <w:rsid w:val="003C3CDA"/>
    <w:rsid w:val="003C4205"/>
    <w:rsid w:val="003C490B"/>
    <w:rsid w:val="003C4A4A"/>
    <w:rsid w:val="003C5188"/>
    <w:rsid w:val="003C59B2"/>
    <w:rsid w:val="003C652A"/>
    <w:rsid w:val="003C7010"/>
    <w:rsid w:val="003C7309"/>
    <w:rsid w:val="003C7479"/>
    <w:rsid w:val="003C774A"/>
    <w:rsid w:val="003C78BB"/>
    <w:rsid w:val="003C7A6B"/>
    <w:rsid w:val="003C7DB1"/>
    <w:rsid w:val="003D036F"/>
    <w:rsid w:val="003D0647"/>
    <w:rsid w:val="003D0666"/>
    <w:rsid w:val="003D07BF"/>
    <w:rsid w:val="003D123A"/>
    <w:rsid w:val="003D1297"/>
    <w:rsid w:val="003D1437"/>
    <w:rsid w:val="003D1818"/>
    <w:rsid w:val="003D26A8"/>
    <w:rsid w:val="003D2E86"/>
    <w:rsid w:val="003D2F18"/>
    <w:rsid w:val="003D33F1"/>
    <w:rsid w:val="003D3544"/>
    <w:rsid w:val="003D37B1"/>
    <w:rsid w:val="003D3C5C"/>
    <w:rsid w:val="003D3EAC"/>
    <w:rsid w:val="003D3F26"/>
    <w:rsid w:val="003D41B6"/>
    <w:rsid w:val="003D4217"/>
    <w:rsid w:val="003D550D"/>
    <w:rsid w:val="003D6EF5"/>
    <w:rsid w:val="003D6F73"/>
    <w:rsid w:val="003E0588"/>
    <w:rsid w:val="003E17B1"/>
    <w:rsid w:val="003E1939"/>
    <w:rsid w:val="003E2065"/>
    <w:rsid w:val="003E2067"/>
    <w:rsid w:val="003E2E91"/>
    <w:rsid w:val="003E34C7"/>
    <w:rsid w:val="003E3FD0"/>
    <w:rsid w:val="003E4275"/>
    <w:rsid w:val="003E5346"/>
    <w:rsid w:val="003E5E01"/>
    <w:rsid w:val="003E74CC"/>
    <w:rsid w:val="003E76A5"/>
    <w:rsid w:val="003E7944"/>
    <w:rsid w:val="003E7C83"/>
    <w:rsid w:val="003E7F4F"/>
    <w:rsid w:val="003E7F9C"/>
    <w:rsid w:val="003F06B5"/>
    <w:rsid w:val="003F11FF"/>
    <w:rsid w:val="003F1696"/>
    <w:rsid w:val="003F1A9F"/>
    <w:rsid w:val="003F31B9"/>
    <w:rsid w:val="003F38AA"/>
    <w:rsid w:val="003F3AAD"/>
    <w:rsid w:val="003F3F04"/>
    <w:rsid w:val="003F4131"/>
    <w:rsid w:val="003F4679"/>
    <w:rsid w:val="003F4C25"/>
    <w:rsid w:val="003F572B"/>
    <w:rsid w:val="003F58C5"/>
    <w:rsid w:val="003F6695"/>
    <w:rsid w:val="003F6C4B"/>
    <w:rsid w:val="003F6FCC"/>
    <w:rsid w:val="003F77BB"/>
    <w:rsid w:val="003F798B"/>
    <w:rsid w:val="003F7B30"/>
    <w:rsid w:val="004006F4"/>
    <w:rsid w:val="00400886"/>
    <w:rsid w:val="00400EAA"/>
    <w:rsid w:val="00400FF0"/>
    <w:rsid w:val="004012B1"/>
    <w:rsid w:val="0040135D"/>
    <w:rsid w:val="00401938"/>
    <w:rsid w:val="00401BB2"/>
    <w:rsid w:val="00402B89"/>
    <w:rsid w:val="00402BE0"/>
    <w:rsid w:val="00402E0E"/>
    <w:rsid w:val="00403D10"/>
    <w:rsid w:val="0040465F"/>
    <w:rsid w:val="00404D27"/>
    <w:rsid w:val="004051FD"/>
    <w:rsid w:val="00405650"/>
    <w:rsid w:val="00405E83"/>
    <w:rsid w:val="00405E9D"/>
    <w:rsid w:val="0040605A"/>
    <w:rsid w:val="004069E0"/>
    <w:rsid w:val="004069E7"/>
    <w:rsid w:val="00406E7F"/>
    <w:rsid w:val="0040789F"/>
    <w:rsid w:val="00410225"/>
    <w:rsid w:val="004109E8"/>
    <w:rsid w:val="00410F36"/>
    <w:rsid w:val="00411784"/>
    <w:rsid w:val="00411EFE"/>
    <w:rsid w:val="004123D7"/>
    <w:rsid w:val="0041303C"/>
    <w:rsid w:val="004138DC"/>
    <w:rsid w:val="004139BF"/>
    <w:rsid w:val="00413A66"/>
    <w:rsid w:val="00413C91"/>
    <w:rsid w:val="00413E96"/>
    <w:rsid w:val="00414092"/>
    <w:rsid w:val="00414382"/>
    <w:rsid w:val="00414633"/>
    <w:rsid w:val="0041467F"/>
    <w:rsid w:val="00414ABE"/>
    <w:rsid w:val="004151B0"/>
    <w:rsid w:val="0041541D"/>
    <w:rsid w:val="00415727"/>
    <w:rsid w:val="00415C47"/>
    <w:rsid w:val="00415EC5"/>
    <w:rsid w:val="00416A8F"/>
    <w:rsid w:val="0041746F"/>
    <w:rsid w:val="00417D40"/>
    <w:rsid w:val="004200BD"/>
    <w:rsid w:val="00420B8D"/>
    <w:rsid w:val="00420F6E"/>
    <w:rsid w:val="0042109D"/>
    <w:rsid w:val="00421E29"/>
    <w:rsid w:val="004229DE"/>
    <w:rsid w:val="00422E0A"/>
    <w:rsid w:val="00422F71"/>
    <w:rsid w:val="00422F80"/>
    <w:rsid w:val="0042328C"/>
    <w:rsid w:val="004235E6"/>
    <w:rsid w:val="004239BD"/>
    <w:rsid w:val="00423B92"/>
    <w:rsid w:val="00423BA2"/>
    <w:rsid w:val="004242D6"/>
    <w:rsid w:val="004247EA"/>
    <w:rsid w:val="00425101"/>
    <w:rsid w:val="00425589"/>
    <w:rsid w:val="004266DC"/>
    <w:rsid w:val="00426A08"/>
    <w:rsid w:val="004272E1"/>
    <w:rsid w:val="00427811"/>
    <w:rsid w:val="00427C7E"/>
    <w:rsid w:val="004305B1"/>
    <w:rsid w:val="004306A4"/>
    <w:rsid w:val="004307E2"/>
    <w:rsid w:val="004318A9"/>
    <w:rsid w:val="00431A5D"/>
    <w:rsid w:val="00431B14"/>
    <w:rsid w:val="00431C71"/>
    <w:rsid w:val="00431C92"/>
    <w:rsid w:val="00432661"/>
    <w:rsid w:val="00432BFC"/>
    <w:rsid w:val="004353D5"/>
    <w:rsid w:val="00435636"/>
    <w:rsid w:val="00436D73"/>
    <w:rsid w:val="0043751F"/>
    <w:rsid w:val="00437880"/>
    <w:rsid w:val="00437A43"/>
    <w:rsid w:val="00440017"/>
    <w:rsid w:val="00440108"/>
    <w:rsid w:val="004405DF"/>
    <w:rsid w:val="00440A73"/>
    <w:rsid w:val="00441A0C"/>
    <w:rsid w:val="00441BE8"/>
    <w:rsid w:val="0044281D"/>
    <w:rsid w:val="00443AEE"/>
    <w:rsid w:val="00443B18"/>
    <w:rsid w:val="00443E22"/>
    <w:rsid w:val="004440B6"/>
    <w:rsid w:val="00444251"/>
    <w:rsid w:val="0044459D"/>
    <w:rsid w:val="00444C20"/>
    <w:rsid w:val="00445487"/>
    <w:rsid w:val="00445749"/>
    <w:rsid w:val="0044610E"/>
    <w:rsid w:val="0044678A"/>
    <w:rsid w:val="0044682D"/>
    <w:rsid w:val="00446FD8"/>
    <w:rsid w:val="00447D1C"/>
    <w:rsid w:val="00450E82"/>
    <w:rsid w:val="00450F68"/>
    <w:rsid w:val="00451274"/>
    <w:rsid w:val="0045175F"/>
    <w:rsid w:val="00452522"/>
    <w:rsid w:val="00452613"/>
    <w:rsid w:val="0045265C"/>
    <w:rsid w:val="00452663"/>
    <w:rsid w:val="00452914"/>
    <w:rsid w:val="00453521"/>
    <w:rsid w:val="00453839"/>
    <w:rsid w:val="00453B93"/>
    <w:rsid w:val="00453CED"/>
    <w:rsid w:val="004540FC"/>
    <w:rsid w:val="00454383"/>
    <w:rsid w:val="00454664"/>
    <w:rsid w:val="004546D7"/>
    <w:rsid w:val="00454B01"/>
    <w:rsid w:val="004557EA"/>
    <w:rsid w:val="00455D90"/>
    <w:rsid w:val="00455E80"/>
    <w:rsid w:val="00456CF8"/>
    <w:rsid w:val="00457108"/>
    <w:rsid w:val="00457A92"/>
    <w:rsid w:val="00457C69"/>
    <w:rsid w:val="00457CED"/>
    <w:rsid w:val="00460094"/>
    <w:rsid w:val="004602F8"/>
    <w:rsid w:val="0046118A"/>
    <w:rsid w:val="00461903"/>
    <w:rsid w:val="00461C83"/>
    <w:rsid w:val="004629C4"/>
    <w:rsid w:val="0046338D"/>
    <w:rsid w:val="00463670"/>
    <w:rsid w:val="00463D0F"/>
    <w:rsid w:val="004641F6"/>
    <w:rsid w:val="00464891"/>
    <w:rsid w:val="00464941"/>
    <w:rsid w:val="00464D69"/>
    <w:rsid w:val="00464DD7"/>
    <w:rsid w:val="00464F92"/>
    <w:rsid w:val="00465557"/>
    <w:rsid w:val="00465D26"/>
    <w:rsid w:val="004663BD"/>
    <w:rsid w:val="004664DE"/>
    <w:rsid w:val="004667C0"/>
    <w:rsid w:val="0046695D"/>
    <w:rsid w:val="0046701C"/>
    <w:rsid w:val="00471597"/>
    <w:rsid w:val="004724A4"/>
    <w:rsid w:val="0047312E"/>
    <w:rsid w:val="0047377C"/>
    <w:rsid w:val="00473A80"/>
    <w:rsid w:val="00473AEA"/>
    <w:rsid w:val="00473C73"/>
    <w:rsid w:val="004744C4"/>
    <w:rsid w:val="00474747"/>
    <w:rsid w:val="00474CE0"/>
    <w:rsid w:val="00474D12"/>
    <w:rsid w:val="0047513A"/>
    <w:rsid w:val="00475841"/>
    <w:rsid w:val="00475ABA"/>
    <w:rsid w:val="00476481"/>
    <w:rsid w:val="004764E4"/>
    <w:rsid w:val="004778C8"/>
    <w:rsid w:val="004778DC"/>
    <w:rsid w:val="0047799C"/>
    <w:rsid w:val="004779EA"/>
    <w:rsid w:val="00477A24"/>
    <w:rsid w:val="00477B08"/>
    <w:rsid w:val="00477CD1"/>
    <w:rsid w:val="0048028F"/>
    <w:rsid w:val="00480545"/>
    <w:rsid w:val="0048126E"/>
    <w:rsid w:val="00481615"/>
    <w:rsid w:val="0048283E"/>
    <w:rsid w:val="00482E2C"/>
    <w:rsid w:val="0048335A"/>
    <w:rsid w:val="0048359E"/>
    <w:rsid w:val="004835EF"/>
    <w:rsid w:val="00483A89"/>
    <w:rsid w:val="00483B24"/>
    <w:rsid w:val="00483F3A"/>
    <w:rsid w:val="00484160"/>
    <w:rsid w:val="00484482"/>
    <w:rsid w:val="00484E8D"/>
    <w:rsid w:val="00485C80"/>
    <w:rsid w:val="00485CA0"/>
    <w:rsid w:val="00486427"/>
    <w:rsid w:val="004876A0"/>
    <w:rsid w:val="004878C4"/>
    <w:rsid w:val="00487922"/>
    <w:rsid w:val="0048793B"/>
    <w:rsid w:val="00490166"/>
    <w:rsid w:val="0049031D"/>
    <w:rsid w:val="0049068C"/>
    <w:rsid w:val="00490739"/>
    <w:rsid w:val="00490756"/>
    <w:rsid w:val="00490A9B"/>
    <w:rsid w:val="00490C5F"/>
    <w:rsid w:val="00490F15"/>
    <w:rsid w:val="00491421"/>
    <w:rsid w:val="004926EC"/>
    <w:rsid w:val="00493462"/>
    <w:rsid w:val="0049351D"/>
    <w:rsid w:val="00493546"/>
    <w:rsid w:val="00494080"/>
    <w:rsid w:val="00494A09"/>
    <w:rsid w:val="00494D15"/>
    <w:rsid w:val="00495385"/>
    <w:rsid w:val="004953C4"/>
    <w:rsid w:val="004957C4"/>
    <w:rsid w:val="00495A90"/>
    <w:rsid w:val="00495CBF"/>
    <w:rsid w:val="00496267"/>
    <w:rsid w:val="004962CA"/>
    <w:rsid w:val="00496405"/>
    <w:rsid w:val="004965E3"/>
    <w:rsid w:val="004966D0"/>
    <w:rsid w:val="00496D82"/>
    <w:rsid w:val="00496DE2"/>
    <w:rsid w:val="00497512"/>
    <w:rsid w:val="00497C22"/>
    <w:rsid w:val="00497D01"/>
    <w:rsid w:val="00497E20"/>
    <w:rsid w:val="004A0665"/>
    <w:rsid w:val="004A173F"/>
    <w:rsid w:val="004A1C44"/>
    <w:rsid w:val="004A1F2B"/>
    <w:rsid w:val="004A1FC9"/>
    <w:rsid w:val="004A220E"/>
    <w:rsid w:val="004A2C37"/>
    <w:rsid w:val="004A36C1"/>
    <w:rsid w:val="004A4168"/>
    <w:rsid w:val="004A42F8"/>
    <w:rsid w:val="004A45F7"/>
    <w:rsid w:val="004A4C03"/>
    <w:rsid w:val="004A4C40"/>
    <w:rsid w:val="004A4DE8"/>
    <w:rsid w:val="004A59B0"/>
    <w:rsid w:val="004A5B15"/>
    <w:rsid w:val="004A6040"/>
    <w:rsid w:val="004A6209"/>
    <w:rsid w:val="004A6838"/>
    <w:rsid w:val="004A78D7"/>
    <w:rsid w:val="004A791E"/>
    <w:rsid w:val="004A7DB0"/>
    <w:rsid w:val="004B0740"/>
    <w:rsid w:val="004B07FD"/>
    <w:rsid w:val="004B081A"/>
    <w:rsid w:val="004B1787"/>
    <w:rsid w:val="004B27AB"/>
    <w:rsid w:val="004B27BD"/>
    <w:rsid w:val="004B2A3E"/>
    <w:rsid w:val="004B2C53"/>
    <w:rsid w:val="004B31D1"/>
    <w:rsid w:val="004B369F"/>
    <w:rsid w:val="004B440A"/>
    <w:rsid w:val="004B461E"/>
    <w:rsid w:val="004B4ACC"/>
    <w:rsid w:val="004B4C61"/>
    <w:rsid w:val="004B521C"/>
    <w:rsid w:val="004B6280"/>
    <w:rsid w:val="004B6CBF"/>
    <w:rsid w:val="004B717E"/>
    <w:rsid w:val="004B7A07"/>
    <w:rsid w:val="004C1301"/>
    <w:rsid w:val="004C14C8"/>
    <w:rsid w:val="004C14D2"/>
    <w:rsid w:val="004C18D8"/>
    <w:rsid w:val="004C1A28"/>
    <w:rsid w:val="004C1CD5"/>
    <w:rsid w:val="004C2553"/>
    <w:rsid w:val="004C2B3C"/>
    <w:rsid w:val="004C2F3F"/>
    <w:rsid w:val="004C36C8"/>
    <w:rsid w:val="004C3DBA"/>
    <w:rsid w:val="004C3DC6"/>
    <w:rsid w:val="004C3FF2"/>
    <w:rsid w:val="004C44C8"/>
    <w:rsid w:val="004C5266"/>
    <w:rsid w:val="004C5DB3"/>
    <w:rsid w:val="004C5E6B"/>
    <w:rsid w:val="004C606B"/>
    <w:rsid w:val="004C65AF"/>
    <w:rsid w:val="004C6EFF"/>
    <w:rsid w:val="004C7607"/>
    <w:rsid w:val="004D0038"/>
    <w:rsid w:val="004D07AD"/>
    <w:rsid w:val="004D0A1D"/>
    <w:rsid w:val="004D0CFE"/>
    <w:rsid w:val="004D0F40"/>
    <w:rsid w:val="004D12A7"/>
    <w:rsid w:val="004D12C3"/>
    <w:rsid w:val="004D17D0"/>
    <w:rsid w:val="004D21E7"/>
    <w:rsid w:val="004D2638"/>
    <w:rsid w:val="004D2686"/>
    <w:rsid w:val="004D2A43"/>
    <w:rsid w:val="004D2A83"/>
    <w:rsid w:val="004D3328"/>
    <w:rsid w:val="004D334C"/>
    <w:rsid w:val="004D365D"/>
    <w:rsid w:val="004D4A17"/>
    <w:rsid w:val="004D4ECA"/>
    <w:rsid w:val="004D5647"/>
    <w:rsid w:val="004D598C"/>
    <w:rsid w:val="004D6132"/>
    <w:rsid w:val="004D6437"/>
    <w:rsid w:val="004D6D46"/>
    <w:rsid w:val="004D72DC"/>
    <w:rsid w:val="004D747D"/>
    <w:rsid w:val="004D75A6"/>
    <w:rsid w:val="004D7E5E"/>
    <w:rsid w:val="004E0098"/>
    <w:rsid w:val="004E013B"/>
    <w:rsid w:val="004E0B6D"/>
    <w:rsid w:val="004E129D"/>
    <w:rsid w:val="004E23C8"/>
    <w:rsid w:val="004E272B"/>
    <w:rsid w:val="004E2C43"/>
    <w:rsid w:val="004E2CE0"/>
    <w:rsid w:val="004E339C"/>
    <w:rsid w:val="004E377D"/>
    <w:rsid w:val="004E3897"/>
    <w:rsid w:val="004E4A12"/>
    <w:rsid w:val="004E4DA2"/>
    <w:rsid w:val="004E4E32"/>
    <w:rsid w:val="004E536F"/>
    <w:rsid w:val="004E5371"/>
    <w:rsid w:val="004E58F2"/>
    <w:rsid w:val="004E5FA2"/>
    <w:rsid w:val="004E61FC"/>
    <w:rsid w:val="004E6924"/>
    <w:rsid w:val="004E69AA"/>
    <w:rsid w:val="004E6C87"/>
    <w:rsid w:val="004E6CAC"/>
    <w:rsid w:val="004E740C"/>
    <w:rsid w:val="004E7939"/>
    <w:rsid w:val="004E7DFD"/>
    <w:rsid w:val="004F0266"/>
    <w:rsid w:val="004F02CC"/>
    <w:rsid w:val="004F050B"/>
    <w:rsid w:val="004F0790"/>
    <w:rsid w:val="004F0AD8"/>
    <w:rsid w:val="004F13DE"/>
    <w:rsid w:val="004F202B"/>
    <w:rsid w:val="004F25FB"/>
    <w:rsid w:val="004F4437"/>
    <w:rsid w:val="004F48FD"/>
    <w:rsid w:val="004F4A72"/>
    <w:rsid w:val="004F7FF6"/>
    <w:rsid w:val="005006C4"/>
    <w:rsid w:val="00501E1D"/>
    <w:rsid w:val="00502319"/>
    <w:rsid w:val="005023CD"/>
    <w:rsid w:val="00502A0D"/>
    <w:rsid w:val="00502F5B"/>
    <w:rsid w:val="005036CD"/>
    <w:rsid w:val="0050374D"/>
    <w:rsid w:val="00503F61"/>
    <w:rsid w:val="0050409D"/>
    <w:rsid w:val="005041CD"/>
    <w:rsid w:val="00504B00"/>
    <w:rsid w:val="00505181"/>
    <w:rsid w:val="00505258"/>
    <w:rsid w:val="0050530C"/>
    <w:rsid w:val="005066C7"/>
    <w:rsid w:val="00506813"/>
    <w:rsid w:val="00506931"/>
    <w:rsid w:val="00506FFF"/>
    <w:rsid w:val="00507484"/>
    <w:rsid w:val="0050788A"/>
    <w:rsid w:val="00507B5B"/>
    <w:rsid w:val="00507CAC"/>
    <w:rsid w:val="00507D35"/>
    <w:rsid w:val="00507F61"/>
    <w:rsid w:val="0051010B"/>
    <w:rsid w:val="00510600"/>
    <w:rsid w:val="00510931"/>
    <w:rsid w:val="00511DBC"/>
    <w:rsid w:val="00512135"/>
    <w:rsid w:val="005122A0"/>
    <w:rsid w:val="0051271A"/>
    <w:rsid w:val="00512FB4"/>
    <w:rsid w:val="005137E5"/>
    <w:rsid w:val="0051411F"/>
    <w:rsid w:val="00514247"/>
    <w:rsid w:val="00515070"/>
    <w:rsid w:val="00515DF5"/>
    <w:rsid w:val="00516871"/>
    <w:rsid w:val="00516E36"/>
    <w:rsid w:val="0051702A"/>
    <w:rsid w:val="005171FF"/>
    <w:rsid w:val="0051771F"/>
    <w:rsid w:val="00517B38"/>
    <w:rsid w:val="005202F1"/>
    <w:rsid w:val="00520ACC"/>
    <w:rsid w:val="00520D35"/>
    <w:rsid w:val="00520E53"/>
    <w:rsid w:val="005220FA"/>
    <w:rsid w:val="005221E4"/>
    <w:rsid w:val="00522704"/>
    <w:rsid w:val="00522BAB"/>
    <w:rsid w:val="00523309"/>
    <w:rsid w:val="005233B4"/>
    <w:rsid w:val="0052353B"/>
    <w:rsid w:val="00523648"/>
    <w:rsid w:val="0052382A"/>
    <w:rsid w:val="00523B99"/>
    <w:rsid w:val="005251CC"/>
    <w:rsid w:val="005266B3"/>
    <w:rsid w:val="00526EBB"/>
    <w:rsid w:val="00527493"/>
    <w:rsid w:val="00527686"/>
    <w:rsid w:val="0052777B"/>
    <w:rsid w:val="00527952"/>
    <w:rsid w:val="00527F69"/>
    <w:rsid w:val="0053014E"/>
    <w:rsid w:val="0053029A"/>
    <w:rsid w:val="00530B91"/>
    <w:rsid w:val="00530F96"/>
    <w:rsid w:val="005313ED"/>
    <w:rsid w:val="00531880"/>
    <w:rsid w:val="005318A8"/>
    <w:rsid w:val="00531D29"/>
    <w:rsid w:val="00532280"/>
    <w:rsid w:val="0053243B"/>
    <w:rsid w:val="005325C1"/>
    <w:rsid w:val="00532813"/>
    <w:rsid w:val="00532D1C"/>
    <w:rsid w:val="0053339E"/>
    <w:rsid w:val="00533D74"/>
    <w:rsid w:val="00534020"/>
    <w:rsid w:val="00534042"/>
    <w:rsid w:val="00534214"/>
    <w:rsid w:val="00534AC7"/>
    <w:rsid w:val="00535359"/>
    <w:rsid w:val="005363D5"/>
    <w:rsid w:val="005366AF"/>
    <w:rsid w:val="005373F8"/>
    <w:rsid w:val="005379D9"/>
    <w:rsid w:val="00537D7D"/>
    <w:rsid w:val="00540426"/>
    <w:rsid w:val="00540FC4"/>
    <w:rsid w:val="0054101F"/>
    <w:rsid w:val="0054185F"/>
    <w:rsid w:val="00541A6A"/>
    <w:rsid w:val="005421CA"/>
    <w:rsid w:val="00542472"/>
    <w:rsid w:val="0054364E"/>
    <w:rsid w:val="00544052"/>
    <w:rsid w:val="0054435C"/>
    <w:rsid w:val="00544374"/>
    <w:rsid w:val="0054469A"/>
    <w:rsid w:val="0054478B"/>
    <w:rsid w:val="005452D5"/>
    <w:rsid w:val="00545F4C"/>
    <w:rsid w:val="00546556"/>
    <w:rsid w:val="005465B9"/>
    <w:rsid w:val="00546C8C"/>
    <w:rsid w:val="00547CF6"/>
    <w:rsid w:val="00550057"/>
    <w:rsid w:val="0055013D"/>
    <w:rsid w:val="005501AE"/>
    <w:rsid w:val="00550A93"/>
    <w:rsid w:val="00550CB6"/>
    <w:rsid w:val="00550FD9"/>
    <w:rsid w:val="00551058"/>
    <w:rsid w:val="00551FB4"/>
    <w:rsid w:val="00552418"/>
    <w:rsid w:val="00552D97"/>
    <w:rsid w:val="00552E14"/>
    <w:rsid w:val="00553308"/>
    <w:rsid w:val="0055348A"/>
    <w:rsid w:val="00553569"/>
    <w:rsid w:val="0055395A"/>
    <w:rsid w:val="00553B62"/>
    <w:rsid w:val="005544DD"/>
    <w:rsid w:val="00554775"/>
    <w:rsid w:val="00554B2A"/>
    <w:rsid w:val="00554DD4"/>
    <w:rsid w:val="0055556A"/>
    <w:rsid w:val="005556FD"/>
    <w:rsid w:val="005565FE"/>
    <w:rsid w:val="005574DA"/>
    <w:rsid w:val="0055753C"/>
    <w:rsid w:val="00560315"/>
    <w:rsid w:val="005607F7"/>
    <w:rsid w:val="005616C6"/>
    <w:rsid w:val="0056178C"/>
    <w:rsid w:val="0056198A"/>
    <w:rsid w:val="00561BF9"/>
    <w:rsid w:val="00561CAE"/>
    <w:rsid w:val="00562A59"/>
    <w:rsid w:val="00562E25"/>
    <w:rsid w:val="005636AE"/>
    <w:rsid w:val="00563713"/>
    <w:rsid w:val="00563789"/>
    <w:rsid w:val="00563ED9"/>
    <w:rsid w:val="005642A5"/>
    <w:rsid w:val="00564547"/>
    <w:rsid w:val="005645A6"/>
    <w:rsid w:val="005645E1"/>
    <w:rsid w:val="00565276"/>
    <w:rsid w:val="00565915"/>
    <w:rsid w:val="00565B90"/>
    <w:rsid w:val="00565DAF"/>
    <w:rsid w:val="00565E5C"/>
    <w:rsid w:val="005660F3"/>
    <w:rsid w:val="00566C01"/>
    <w:rsid w:val="00566ED1"/>
    <w:rsid w:val="005673DE"/>
    <w:rsid w:val="00567781"/>
    <w:rsid w:val="00567999"/>
    <w:rsid w:val="005679EE"/>
    <w:rsid w:val="00567D93"/>
    <w:rsid w:val="0057163F"/>
    <w:rsid w:val="00573D79"/>
    <w:rsid w:val="00574A7D"/>
    <w:rsid w:val="00574B0B"/>
    <w:rsid w:val="00575746"/>
    <w:rsid w:val="00575BC2"/>
    <w:rsid w:val="005760B3"/>
    <w:rsid w:val="00576397"/>
    <w:rsid w:val="005763B7"/>
    <w:rsid w:val="00576401"/>
    <w:rsid w:val="00576945"/>
    <w:rsid w:val="00577677"/>
    <w:rsid w:val="00577DF8"/>
    <w:rsid w:val="005804FA"/>
    <w:rsid w:val="0058083C"/>
    <w:rsid w:val="00580845"/>
    <w:rsid w:val="00580F6A"/>
    <w:rsid w:val="005813D5"/>
    <w:rsid w:val="00582558"/>
    <w:rsid w:val="00582708"/>
    <w:rsid w:val="0058281A"/>
    <w:rsid w:val="005838AF"/>
    <w:rsid w:val="00583A50"/>
    <w:rsid w:val="00583D25"/>
    <w:rsid w:val="00584272"/>
    <w:rsid w:val="00584B28"/>
    <w:rsid w:val="00584FB9"/>
    <w:rsid w:val="00585220"/>
    <w:rsid w:val="005855B8"/>
    <w:rsid w:val="0058585A"/>
    <w:rsid w:val="00585C1B"/>
    <w:rsid w:val="00586994"/>
    <w:rsid w:val="00586AD6"/>
    <w:rsid w:val="00586F22"/>
    <w:rsid w:val="00587E8B"/>
    <w:rsid w:val="005903D9"/>
    <w:rsid w:val="005905E7"/>
    <w:rsid w:val="00590A10"/>
    <w:rsid w:val="00590B62"/>
    <w:rsid w:val="00590C8F"/>
    <w:rsid w:val="00591173"/>
    <w:rsid w:val="00591701"/>
    <w:rsid w:val="0059221B"/>
    <w:rsid w:val="005923FB"/>
    <w:rsid w:val="00592A73"/>
    <w:rsid w:val="00592B78"/>
    <w:rsid w:val="0059365F"/>
    <w:rsid w:val="005938CA"/>
    <w:rsid w:val="00593A33"/>
    <w:rsid w:val="00594453"/>
    <w:rsid w:val="005944FF"/>
    <w:rsid w:val="0059553E"/>
    <w:rsid w:val="005962AF"/>
    <w:rsid w:val="005967FB"/>
    <w:rsid w:val="00596957"/>
    <w:rsid w:val="00596B7F"/>
    <w:rsid w:val="0059720D"/>
    <w:rsid w:val="005973EB"/>
    <w:rsid w:val="00597690"/>
    <w:rsid w:val="00597BE6"/>
    <w:rsid w:val="005A06F9"/>
    <w:rsid w:val="005A0B7F"/>
    <w:rsid w:val="005A0B99"/>
    <w:rsid w:val="005A0EAA"/>
    <w:rsid w:val="005A100B"/>
    <w:rsid w:val="005A101B"/>
    <w:rsid w:val="005A1434"/>
    <w:rsid w:val="005A1475"/>
    <w:rsid w:val="005A2E49"/>
    <w:rsid w:val="005A2E66"/>
    <w:rsid w:val="005A3073"/>
    <w:rsid w:val="005A3E81"/>
    <w:rsid w:val="005A556A"/>
    <w:rsid w:val="005A5ECF"/>
    <w:rsid w:val="005A63B1"/>
    <w:rsid w:val="005A693C"/>
    <w:rsid w:val="005A6B20"/>
    <w:rsid w:val="005A6D00"/>
    <w:rsid w:val="005A706A"/>
    <w:rsid w:val="005B038B"/>
    <w:rsid w:val="005B09D7"/>
    <w:rsid w:val="005B0F76"/>
    <w:rsid w:val="005B1108"/>
    <w:rsid w:val="005B138B"/>
    <w:rsid w:val="005B162F"/>
    <w:rsid w:val="005B1AB1"/>
    <w:rsid w:val="005B32FD"/>
    <w:rsid w:val="005B3B0F"/>
    <w:rsid w:val="005B3C89"/>
    <w:rsid w:val="005B3DAF"/>
    <w:rsid w:val="005B4836"/>
    <w:rsid w:val="005B492A"/>
    <w:rsid w:val="005B4BE2"/>
    <w:rsid w:val="005B4C17"/>
    <w:rsid w:val="005B4C4E"/>
    <w:rsid w:val="005B6124"/>
    <w:rsid w:val="005B7BEC"/>
    <w:rsid w:val="005B7F76"/>
    <w:rsid w:val="005C0103"/>
    <w:rsid w:val="005C027A"/>
    <w:rsid w:val="005C098A"/>
    <w:rsid w:val="005C1182"/>
    <w:rsid w:val="005C12AB"/>
    <w:rsid w:val="005C17B8"/>
    <w:rsid w:val="005C1E5C"/>
    <w:rsid w:val="005C246C"/>
    <w:rsid w:val="005C256D"/>
    <w:rsid w:val="005C25FC"/>
    <w:rsid w:val="005C2666"/>
    <w:rsid w:val="005C2757"/>
    <w:rsid w:val="005C2AB3"/>
    <w:rsid w:val="005C3D95"/>
    <w:rsid w:val="005C3E36"/>
    <w:rsid w:val="005C409E"/>
    <w:rsid w:val="005C48B0"/>
    <w:rsid w:val="005C4BE3"/>
    <w:rsid w:val="005C4CBC"/>
    <w:rsid w:val="005C4FAB"/>
    <w:rsid w:val="005C5203"/>
    <w:rsid w:val="005C54A7"/>
    <w:rsid w:val="005C57CB"/>
    <w:rsid w:val="005C5A04"/>
    <w:rsid w:val="005C5CF6"/>
    <w:rsid w:val="005C6334"/>
    <w:rsid w:val="005C644F"/>
    <w:rsid w:val="005C64B5"/>
    <w:rsid w:val="005C6619"/>
    <w:rsid w:val="005C6C52"/>
    <w:rsid w:val="005C74D9"/>
    <w:rsid w:val="005C7946"/>
    <w:rsid w:val="005C7F82"/>
    <w:rsid w:val="005D04C6"/>
    <w:rsid w:val="005D083F"/>
    <w:rsid w:val="005D0D8A"/>
    <w:rsid w:val="005D1A38"/>
    <w:rsid w:val="005D2023"/>
    <w:rsid w:val="005D2166"/>
    <w:rsid w:val="005D32CE"/>
    <w:rsid w:val="005D3DB9"/>
    <w:rsid w:val="005D3E7B"/>
    <w:rsid w:val="005D40C6"/>
    <w:rsid w:val="005D41E9"/>
    <w:rsid w:val="005D4261"/>
    <w:rsid w:val="005D4D7D"/>
    <w:rsid w:val="005D4E36"/>
    <w:rsid w:val="005D6658"/>
    <w:rsid w:val="005D6806"/>
    <w:rsid w:val="005D6A37"/>
    <w:rsid w:val="005D6CE1"/>
    <w:rsid w:val="005D771A"/>
    <w:rsid w:val="005D77E1"/>
    <w:rsid w:val="005E04F9"/>
    <w:rsid w:val="005E08CF"/>
    <w:rsid w:val="005E0932"/>
    <w:rsid w:val="005E22D1"/>
    <w:rsid w:val="005E3675"/>
    <w:rsid w:val="005E3A75"/>
    <w:rsid w:val="005E3FF0"/>
    <w:rsid w:val="005E4132"/>
    <w:rsid w:val="005E41A0"/>
    <w:rsid w:val="005E4C93"/>
    <w:rsid w:val="005E4CA3"/>
    <w:rsid w:val="005E5B00"/>
    <w:rsid w:val="005E62EC"/>
    <w:rsid w:val="005E6627"/>
    <w:rsid w:val="005E77A1"/>
    <w:rsid w:val="005F0643"/>
    <w:rsid w:val="005F071A"/>
    <w:rsid w:val="005F0AB1"/>
    <w:rsid w:val="005F0F57"/>
    <w:rsid w:val="005F10A7"/>
    <w:rsid w:val="005F11DA"/>
    <w:rsid w:val="005F124B"/>
    <w:rsid w:val="005F15EE"/>
    <w:rsid w:val="005F1835"/>
    <w:rsid w:val="005F1B38"/>
    <w:rsid w:val="005F1F73"/>
    <w:rsid w:val="005F2B47"/>
    <w:rsid w:val="005F2D5C"/>
    <w:rsid w:val="005F30ED"/>
    <w:rsid w:val="005F3412"/>
    <w:rsid w:val="005F3777"/>
    <w:rsid w:val="005F46D8"/>
    <w:rsid w:val="005F4D5B"/>
    <w:rsid w:val="005F4F3B"/>
    <w:rsid w:val="005F4F96"/>
    <w:rsid w:val="005F500F"/>
    <w:rsid w:val="005F537C"/>
    <w:rsid w:val="005F5B99"/>
    <w:rsid w:val="005F66E9"/>
    <w:rsid w:val="005F6BB3"/>
    <w:rsid w:val="005F6C63"/>
    <w:rsid w:val="005F6CCF"/>
    <w:rsid w:val="005F736E"/>
    <w:rsid w:val="005F76DF"/>
    <w:rsid w:val="005F7849"/>
    <w:rsid w:val="0060009C"/>
    <w:rsid w:val="0060024A"/>
    <w:rsid w:val="00601F17"/>
    <w:rsid w:val="006027F5"/>
    <w:rsid w:val="00602888"/>
    <w:rsid w:val="00602F62"/>
    <w:rsid w:val="00603581"/>
    <w:rsid w:val="006046C2"/>
    <w:rsid w:val="00604B64"/>
    <w:rsid w:val="00604C6B"/>
    <w:rsid w:val="00604D09"/>
    <w:rsid w:val="00604DBB"/>
    <w:rsid w:val="00605130"/>
    <w:rsid w:val="00605131"/>
    <w:rsid w:val="006052FC"/>
    <w:rsid w:val="006053B0"/>
    <w:rsid w:val="0060609A"/>
    <w:rsid w:val="0060632D"/>
    <w:rsid w:val="006065A5"/>
    <w:rsid w:val="006079D9"/>
    <w:rsid w:val="0061037D"/>
    <w:rsid w:val="00610A5C"/>
    <w:rsid w:val="00610CB5"/>
    <w:rsid w:val="00610DC5"/>
    <w:rsid w:val="00610DFF"/>
    <w:rsid w:val="00610ED5"/>
    <w:rsid w:val="00611831"/>
    <w:rsid w:val="00613D3B"/>
    <w:rsid w:val="00613E03"/>
    <w:rsid w:val="00613E67"/>
    <w:rsid w:val="00613ECE"/>
    <w:rsid w:val="006142CF"/>
    <w:rsid w:val="00614822"/>
    <w:rsid w:val="00614A9D"/>
    <w:rsid w:val="00615425"/>
    <w:rsid w:val="0061575D"/>
    <w:rsid w:val="006157AB"/>
    <w:rsid w:val="006157F0"/>
    <w:rsid w:val="006165C7"/>
    <w:rsid w:val="00616C91"/>
    <w:rsid w:val="00616F66"/>
    <w:rsid w:val="00617D5C"/>
    <w:rsid w:val="00617EFA"/>
    <w:rsid w:val="0062003A"/>
    <w:rsid w:val="006206C3"/>
    <w:rsid w:val="00621673"/>
    <w:rsid w:val="00621F26"/>
    <w:rsid w:val="00621FF3"/>
    <w:rsid w:val="00622868"/>
    <w:rsid w:val="006229D0"/>
    <w:rsid w:val="006239D1"/>
    <w:rsid w:val="0062460A"/>
    <w:rsid w:val="006250A2"/>
    <w:rsid w:val="00625359"/>
    <w:rsid w:val="00626211"/>
    <w:rsid w:val="0062746D"/>
    <w:rsid w:val="0063043C"/>
    <w:rsid w:val="0063079A"/>
    <w:rsid w:val="00630802"/>
    <w:rsid w:val="00630D13"/>
    <w:rsid w:val="00630E77"/>
    <w:rsid w:val="00630FB2"/>
    <w:rsid w:val="0063232B"/>
    <w:rsid w:val="00632C18"/>
    <w:rsid w:val="00632F38"/>
    <w:rsid w:val="00632F5A"/>
    <w:rsid w:val="0063301B"/>
    <w:rsid w:val="006336E1"/>
    <w:rsid w:val="00633C48"/>
    <w:rsid w:val="00633D4C"/>
    <w:rsid w:val="0063438F"/>
    <w:rsid w:val="0063524A"/>
    <w:rsid w:val="006352AC"/>
    <w:rsid w:val="006352D8"/>
    <w:rsid w:val="00635765"/>
    <w:rsid w:val="006358FD"/>
    <w:rsid w:val="00635A72"/>
    <w:rsid w:val="00635CE0"/>
    <w:rsid w:val="0063630B"/>
    <w:rsid w:val="0063636B"/>
    <w:rsid w:val="006363CC"/>
    <w:rsid w:val="00636970"/>
    <w:rsid w:val="006371D6"/>
    <w:rsid w:val="006372AE"/>
    <w:rsid w:val="00637602"/>
    <w:rsid w:val="006377AE"/>
    <w:rsid w:val="006377CC"/>
    <w:rsid w:val="00637863"/>
    <w:rsid w:val="0064058C"/>
    <w:rsid w:val="00640E4D"/>
    <w:rsid w:val="00640F5F"/>
    <w:rsid w:val="006414A3"/>
    <w:rsid w:val="00641A69"/>
    <w:rsid w:val="00641E24"/>
    <w:rsid w:val="006428BE"/>
    <w:rsid w:val="00642D2D"/>
    <w:rsid w:val="00643307"/>
    <w:rsid w:val="0064357B"/>
    <w:rsid w:val="00644195"/>
    <w:rsid w:val="006445C9"/>
    <w:rsid w:val="006449AE"/>
    <w:rsid w:val="00644AD3"/>
    <w:rsid w:val="00644F1F"/>
    <w:rsid w:val="0064516D"/>
    <w:rsid w:val="00645ED3"/>
    <w:rsid w:val="0064603E"/>
    <w:rsid w:val="00646322"/>
    <w:rsid w:val="006466F2"/>
    <w:rsid w:val="00646AD6"/>
    <w:rsid w:val="006505AD"/>
    <w:rsid w:val="006505D7"/>
    <w:rsid w:val="006509CA"/>
    <w:rsid w:val="00650D14"/>
    <w:rsid w:val="00651BB1"/>
    <w:rsid w:val="00652A31"/>
    <w:rsid w:val="00652C9C"/>
    <w:rsid w:val="00652CC5"/>
    <w:rsid w:val="00652E03"/>
    <w:rsid w:val="00653306"/>
    <w:rsid w:val="00653B89"/>
    <w:rsid w:val="00654831"/>
    <w:rsid w:val="00655012"/>
    <w:rsid w:val="0065505F"/>
    <w:rsid w:val="00655172"/>
    <w:rsid w:val="0065538B"/>
    <w:rsid w:val="0065560E"/>
    <w:rsid w:val="00655BE6"/>
    <w:rsid w:val="00656258"/>
    <w:rsid w:val="00656996"/>
    <w:rsid w:val="00657AC2"/>
    <w:rsid w:val="00657FE3"/>
    <w:rsid w:val="00660687"/>
    <w:rsid w:val="006607E9"/>
    <w:rsid w:val="0066097E"/>
    <w:rsid w:val="00660E1A"/>
    <w:rsid w:val="006613B8"/>
    <w:rsid w:val="006613D5"/>
    <w:rsid w:val="00661B02"/>
    <w:rsid w:val="00661FF3"/>
    <w:rsid w:val="00662691"/>
    <w:rsid w:val="00662775"/>
    <w:rsid w:val="00663394"/>
    <w:rsid w:val="00663E50"/>
    <w:rsid w:val="00663F57"/>
    <w:rsid w:val="006640F7"/>
    <w:rsid w:val="006645C9"/>
    <w:rsid w:val="006647BB"/>
    <w:rsid w:val="00664824"/>
    <w:rsid w:val="00664EB0"/>
    <w:rsid w:val="00664FF5"/>
    <w:rsid w:val="00665122"/>
    <w:rsid w:val="006656CA"/>
    <w:rsid w:val="00666839"/>
    <w:rsid w:val="00666DC9"/>
    <w:rsid w:val="00667015"/>
    <w:rsid w:val="00667123"/>
    <w:rsid w:val="006672DA"/>
    <w:rsid w:val="00667579"/>
    <w:rsid w:val="00667891"/>
    <w:rsid w:val="00670236"/>
    <w:rsid w:val="0067057E"/>
    <w:rsid w:val="00670D26"/>
    <w:rsid w:val="006712F7"/>
    <w:rsid w:val="006714A0"/>
    <w:rsid w:val="00671DD9"/>
    <w:rsid w:val="00672310"/>
    <w:rsid w:val="0067331E"/>
    <w:rsid w:val="00673C0B"/>
    <w:rsid w:val="00674BFE"/>
    <w:rsid w:val="00675EE3"/>
    <w:rsid w:val="00676038"/>
    <w:rsid w:val="00676096"/>
    <w:rsid w:val="006764CA"/>
    <w:rsid w:val="006776BE"/>
    <w:rsid w:val="00677D8C"/>
    <w:rsid w:val="006810A0"/>
    <w:rsid w:val="00681B3D"/>
    <w:rsid w:val="00681B7F"/>
    <w:rsid w:val="00681F41"/>
    <w:rsid w:val="006822BC"/>
    <w:rsid w:val="00683655"/>
    <w:rsid w:val="00683AF9"/>
    <w:rsid w:val="00683D74"/>
    <w:rsid w:val="00684E07"/>
    <w:rsid w:val="0068580C"/>
    <w:rsid w:val="0068592B"/>
    <w:rsid w:val="00685CBD"/>
    <w:rsid w:val="00685FB8"/>
    <w:rsid w:val="006860B4"/>
    <w:rsid w:val="0068629D"/>
    <w:rsid w:val="006863AF"/>
    <w:rsid w:val="006864A3"/>
    <w:rsid w:val="006868FC"/>
    <w:rsid w:val="00686B5F"/>
    <w:rsid w:val="00686E76"/>
    <w:rsid w:val="006879B4"/>
    <w:rsid w:val="0069090E"/>
    <w:rsid w:val="006909AE"/>
    <w:rsid w:val="00691CA0"/>
    <w:rsid w:val="00693F70"/>
    <w:rsid w:val="006943A7"/>
    <w:rsid w:val="006947E9"/>
    <w:rsid w:val="00694870"/>
    <w:rsid w:val="00694B6A"/>
    <w:rsid w:val="00694E3C"/>
    <w:rsid w:val="00695DC3"/>
    <w:rsid w:val="00696356"/>
    <w:rsid w:val="006968D6"/>
    <w:rsid w:val="00696E38"/>
    <w:rsid w:val="0069722E"/>
    <w:rsid w:val="00697485"/>
    <w:rsid w:val="006974AD"/>
    <w:rsid w:val="006A1206"/>
    <w:rsid w:val="006A16CE"/>
    <w:rsid w:val="006A1883"/>
    <w:rsid w:val="006A19CC"/>
    <w:rsid w:val="006A1B98"/>
    <w:rsid w:val="006A1CCF"/>
    <w:rsid w:val="006A23AF"/>
    <w:rsid w:val="006A257A"/>
    <w:rsid w:val="006A2654"/>
    <w:rsid w:val="006A35D1"/>
    <w:rsid w:val="006A379D"/>
    <w:rsid w:val="006A3BFD"/>
    <w:rsid w:val="006A4731"/>
    <w:rsid w:val="006A487A"/>
    <w:rsid w:val="006A4AD9"/>
    <w:rsid w:val="006A4BE4"/>
    <w:rsid w:val="006A5F12"/>
    <w:rsid w:val="006A6BFA"/>
    <w:rsid w:val="006A6E0F"/>
    <w:rsid w:val="006A79B6"/>
    <w:rsid w:val="006B0441"/>
    <w:rsid w:val="006B063C"/>
    <w:rsid w:val="006B073A"/>
    <w:rsid w:val="006B1C02"/>
    <w:rsid w:val="006B1CFA"/>
    <w:rsid w:val="006B1D44"/>
    <w:rsid w:val="006B24D1"/>
    <w:rsid w:val="006B2DD1"/>
    <w:rsid w:val="006B3B0F"/>
    <w:rsid w:val="006B504C"/>
    <w:rsid w:val="006B5D5A"/>
    <w:rsid w:val="006B6555"/>
    <w:rsid w:val="006B6997"/>
    <w:rsid w:val="006B727B"/>
    <w:rsid w:val="006B78B7"/>
    <w:rsid w:val="006C05E1"/>
    <w:rsid w:val="006C0914"/>
    <w:rsid w:val="006C0A07"/>
    <w:rsid w:val="006C0E51"/>
    <w:rsid w:val="006C0FD5"/>
    <w:rsid w:val="006C2671"/>
    <w:rsid w:val="006C2A28"/>
    <w:rsid w:val="006C2D5B"/>
    <w:rsid w:val="006C3DF1"/>
    <w:rsid w:val="006C3FF5"/>
    <w:rsid w:val="006C4060"/>
    <w:rsid w:val="006C41ED"/>
    <w:rsid w:val="006C4329"/>
    <w:rsid w:val="006C4CCE"/>
    <w:rsid w:val="006C559E"/>
    <w:rsid w:val="006C5605"/>
    <w:rsid w:val="006C5CBD"/>
    <w:rsid w:val="006C656B"/>
    <w:rsid w:val="006C687E"/>
    <w:rsid w:val="006C710A"/>
    <w:rsid w:val="006C764A"/>
    <w:rsid w:val="006D00C8"/>
    <w:rsid w:val="006D076B"/>
    <w:rsid w:val="006D08A2"/>
    <w:rsid w:val="006D1432"/>
    <w:rsid w:val="006D193D"/>
    <w:rsid w:val="006D19EC"/>
    <w:rsid w:val="006D208F"/>
    <w:rsid w:val="006D272E"/>
    <w:rsid w:val="006D2A13"/>
    <w:rsid w:val="006D3AA2"/>
    <w:rsid w:val="006D3EA9"/>
    <w:rsid w:val="006D49DB"/>
    <w:rsid w:val="006D4B1E"/>
    <w:rsid w:val="006D4D9B"/>
    <w:rsid w:val="006D50BF"/>
    <w:rsid w:val="006D5208"/>
    <w:rsid w:val="006D5FC3"/>
    <w:rsid w:val="006D61E2"/>
    <w:rsid w:val="006D639B"/>
    <w:rsid w:val="006D63F1"/>
    <w:rsid w:val="006D7040"/>
    <w:rsid w:val="006D704B"/>
    <w:rsid w:val="006E017D"/>
    <w:rsid w:val="006E025F"/>
    <w:rsid w:val="006E0940"/>
    <w:rsid w:val="006E0CF2"/>
    <w:rsid w:val="006E0EA5"/>
    <w:rsid w:val="006E1010"/>
    <w:rsid w:val="006E2243"/>
    <w:rsid w:val="006E2A93"/>
    <w:rsid w:val="006E334C"/>
    <w:rsid w:val="006E4131"/>
    <w:rsid w:val="006E4C55"/>
    <w:rsid w:val="006E4D44"/>
    <w:rsid w:val="006E5235"/>
    <w:rsid w:val="006E6AB4"/>
    <w:rsid w:val="006E6D91"/>
    <w:rsid w:val="006E741F"/>
    <w:rsid w:val="006E750A"/>
    <w:rsid w:val="006E7932"/>
    <w:rsid w:val="006E7A62"/>
    <w:rsid w:val="006E7A70"/>
    <w:rsid w:val="006F1563"/>
    <w:rsid w:val="006F1C8A"/>
    <w:rsid w:val="006F1DE2"/>
    <w:rsid w:val="006F2FA4"/>
    <w:rsid w:val="006F31F5"/>
    <w:rsid w:val="006F350D"/>
    <w:rsid w:val="006F36DB"/>
    <w:rsid w:val="006F36EE"/>
    <w:rsid w:val="006F3D11"/>
    <w:rsid w:val="006F3DA0"/>
    <w:rsid w:val="006F4021"/>
    <w:rsid w:val="006F4251"/>
    <w:rsid w:val="006F4280"/>
    <w:rsid w:val="006F43ED"/>
    <w:rsid w:val="006F442B"/>
    <w:rsid w:val="006F489B"/>
    <w:rsid w:val="006F4D2D"/>
    <w:rsid w:val="006F501D"/>
    <w:rsid w:val="006F525D"/>
    <w:rsid w:val="006F56DB"/>
    <w:rsid w:val="006F5934"/>
    <w:rsid w:val="006F5B64"/>
    <w:rsid w:val="006F62C0"/>
    <w:rsid w:val="006F662F"/>
    <w:rsid w:val="006F6F25"/>
    <w:rsid w:val="00700048"/>
    <w:rsid w:val="0070037A"/>
    <w:rsid w:val="00700E45"/>
    <w:rsid w:val="007014FD"/>
    <w:rsid w:val="00701737"/>
    <w:rsid w:val="00701776"/>
    <w:rsid w:val="00701BA7"/>
    <w:rsid w:val="00701FB7"/>
    <w:rsid w:val="00702189"/>
    <w:rsid w:val="00702225"/>
    <w:rsid w:val="0070299D"/>
    <w:rsid w:val="00702A4A"/>
    <w:rsid w:val="00703098"/>
    <w:rsid w:val="00703AF1"/>
    <w:rsid w:val="0070401B"/>
    <w:rsid w:val="007044D0"/>
    <w:rsid w:val="00704DCE"/>
    <w:rsid w:val="00704DD4"/>
    <w:rsid w:val="007051BE"/>
    <w:rsid w:val="0070540C"/>
    <w:rsid w:val="00705D39"/>
    <w:rsid w:val="00705DD5"/>
    <w:rsid w:val="007068D4"/>
    <w:rsid w:val="00706DBE"/>
    <w:rsid w:val="00707558"/>
    <w:rsid w:val="0070760B"/>
    <w:rsid w:val="00710581"/>
    <w:rsid w:val="00710975"/>
    <w:rsid w:val="00711459"/>
    <w:rsid w:val="0071148F"/>
    <w:rsid w:val="00711D03"/>
    <w:rsid w:val="00712269"/>
    <w:rsid w:val="007124B4"/>
    <w:rsid w:val="00712596"/>
    <w:rsid w:val="00712866"/>
    <w:rsid w:val="00712CC2"/>
    <w:rsid w:val="00713485"/>
    <w:rsid w:val="00713DEE"/>
    <w:rsid w:val="007144BC"/>
    <w:rsid w:val="00714535"/>
    <w:rsid w:val="00714C11"/>
    <w:rsid w:val="0071513D"/>
    <w:rsid w:val="0071525C"/>
    <w:rsid w:val="007152A2"/>
    <w:rsid w:val="0071552F"/>
    <w:rsid w:val="007158BA"/>
    <w:rsid w:val="00715EE9"/>
    <w:rsid w:val="00716808"/>
    <w:rsid w:val="00716E4F"/>
    <w:rsid w:val="0071783B"/>
    <w:rsid w:val="00717E54"/>
    <w:rsid w:val="007202CF"/>
    <w:rsid w:val="007204C0"/>
    <w:rsid w:val="00720BF7"/>
    <w:rsid w:val="00721586"/>
    <w:rsid w:val="00721592"/>
    <w:rsid w:val="00721699"/>
    <w:rsid w:val="00721C55"/>
    <w:rsid w:val="00721E7E"/>
    <w:rsid w:val="00722172"/>
    <w:rsid w:val="00722A1A"/>
    <w:rsid w:val="00722B8A"/>
    <w:rsid w:val="00723193"/>
    <w:rsid w:val="0072362D"/>
    <w:rsid w:val="00723C4F"/>
    <w:rsid w:val="0072459E"/>
    <w:rsid w:val="00725471"/>
    <w:rsid w:val="007255E3"/>
    <w:rsid w:val="007257D3"/>
    <w:rsid w:val="00725B85"/>
    <w:rsid w:val="00726B23"/>
    <w:rsid w:val="00726C06"/>
    <w:rsid w:val="007270E7"/>
    <w:rsid w:val="00727EED"/>
    <w:rsid w:val="00730465"/>
    <w:rsid w:val="00730616"/>
    <w:rsid w:val="00730CE9"/>
    <w:rsid w:val="0073177C"/>
    <w:rsid w:val="00731A92"/>
    <w:rsid w:val="00731BF1"/>
    <w:rsid w:val="0073233A"/>
    <w:rsid w:val="007336F9"/>
    <w:rsid w:val="00733A27"/>
    <w:rsid w:val="00733F61"/>
    <w:rsid w:val="00734ACD"/>
    <w:rsid w:val="007352F7"/>
    <w:rsid w:val="00735720"/>
    <w:rsid w:val="00735AA1"/>
    <w:rsid w:val="00735BF4"/>
    <w:rsid w:val="00735C2D"/>
    <w:rsid w:val="007367D4"/>
    <w:rsid w:val="007368E3"/>
    <w:rsid w:val="00736EA6"/>
    <w:rsid w:val="007376B4"/>
    <w:rsid w:val="00737FAC"/>
    <w:rsid w:val="0074051B"/>
    <w:rsid w:val="00740905"/>
    <w:rsid w:val="00740BA3"/>
    <w:rsid w:val="00741806"/>
    <w:rsid w:val="00741C50"/>
    <w:rsid w:val="00741F2C"/>
    <w:rsid w:val="00742DB9"/>
    <w:rsid w:val="00743206"/>
    <w:rsid w:val="007433CD"/>
    <w:rsid w:val="007436EE"/>
    <w:rsid w:val="007438F0"/>
    <w:rsid w:val="00743FF3"/>
    <w:rsid w:val="007442FC"/>
    <w:rsid w:val="007447FD"/>
    <w:rsid w:val="0074493B"/>
    <w:rsid w:val="00744970"/>
    <w:rsid w:val="00744C6E"/>
    <w:rsid w:val="00745E15"/>
    <w:rsid w:val="007462BA"/>
    <w:rsid w:val="00746319"/>
    <w:rsid w:val="00746689"/>
    <w:rsid w:val="0074708B"/>
    <w:rsid w:val="00747952"/>
    <w:rsid w:val="00747A5D"/>
    <w:rsid w:val="0075012F"/>
    <w:rsid w:val="00750477"/>
    <w:rsid w:val="00750B4C"/>
    <w:rsid w:val="00750C52"/>
    <w:rsid w:val="00751311"/>
    <w:rsid w:val="007519E0"/>
    <w:rsid w:val="00751B27"/>
    <w:rsid w:val="00752093"/>
    <w:rsid w:val="0075330D"/>
    <w:rsid w:val="00753B50"/>
    <w:rsid w:val="00754207"/>
    <w:rsid w:val="00754F95"/>
    <w:rsid w:val="007567A8"/>
    <w:rsid w:val="00756931"/>
    <w:rsid w:val="007570E7"/>
    <w:rsid w:val="00757543"/>
    <w:rsid w:val="00757C48"/>
    <w:rsid w:val="00757E4E"/>
    <w:rsid w:val="0076003A"/>
    <w:rsid w:val="007600A9"/>
    <w:rsid w:val="00761740"/>
    <w:rsid w:val="007621D6"/>
    <w:rsid w:val="00762E11"/>
    <w:rsid w:val="007631EE"/>
    <w:rsid w:val="00763387"/>
    <w:rsid w:val="0076400A"/>
    <w:rsid w:val="00764586"/>
    <w:rsid w:val="00764951"/>
    <w:rsid w:val="00764F3F"/>
    <w:rsid w:val="007657CF"/>
    <w:rsid w:val="00765CDB"/>
    <w:rsid w:val="007661E0"/>
    <w:rsid w:val="0076626C"/>
    <w:rsid w:val="007670F5"/>
    <w:rsid w:val="007679D4"/>
    <w:rsid w:val="00767CC4"/>
    <w:rsid w:val="00767F12"/>
    <w:rsid w:val="00770110"/>
    <w:rsid w:val="0077085A"/>
    <w:rsid w:val="00770870"/>
    <w:rsid w:val="00770C2E"/>
    <w:rsid w:val="007719DF"/>
    <w:rsid w:val="007729AA"/>
    <w:rsid w:val="00773133"/>
    <w:rsid w:val="00773398"/>
    <w:rsid w:val="007738A2"/>
    <w:rsid w:val="00773AB0"/>
    <w:rsid w:val="007757DD"/>
    <w:rsid w:val="00775B96"/>
    <w:rsid w:val="00776444"/>
    <w:rsid w:val="007764DB"/>
    <w:rsid w:val="00776F25"/>
    <w:rsid w:val="00777D98"/>
    <w:rsid w:val="007802CD"/>
    <w:rsid w:val="00781207"/>
    <w:rsid w:val="00781451"/>
    <w:rsid w:val="00781476"/>
    <w:rsid w:val="00781510"/>
    <w:rsid w:val="007815E2"/>
    <w:rsid w:val="00781CE7"/>
    <w:rsid w:val="00781D24"/>
    <w:rsid w:val="0078204C"/>
    <w:rsid w:val="00782369"/>
    <w:rsid w:val="00782375"/>
    <w:rsid w:val="00782F63"/>
    <w:rsid w:val="00783476"/>
    <w:rsid w:val="007834E4"/>
    <w:rsid w:val="00783ACD"/>
    <w:rsid w:val="0078439D"/>
    <w:rsid w:val="00784A35"/>
    <w:rsid w:val="00784FFB"/>
    <w:rsid w:val="0078550C"/>
    <w:rsid w:val="00785C66"/>
    <w:rsid w:val="00785DC2"/>
    <w:rsid w:val="00785F95"/>
    <w:rsid w:val="00786294"/>
    <w:rsid w:val="00786795"/>
    <w:rsid w:val="00786A36"/>
    <w:rsid w:val="00786CC5"/>
    <w:rsid w:val="00787021"/>
    <w:rsid w:val="00787FCD"/>
    <w:rsid w:val="007909A7"/>
    <w:rsid w:val="00790BB6"/>
    <w:rsid w:val="00790D96"/>
    <w:rsid w:val="00791080"/>
    <w:rsid w:val="0079198C"/>
    <w:rsid w:val="00791A56"/>
    <w:rsid w:val="00791BFB"/>
    <w:rsid w:val="00791D0E"/>
    <w:rsid w:val="007926EB"/>
    <w:rsid w:val="007929FC"/>
    <w:rsid w:val="007932CA"/>
    <w:rsid w:val="00793563"/>
    <w:rsid w:val="007935C5"/>
    <w:rsid w:val="00793C8D"/>
    <w:rsid w:val="00793CAC"/>
    <w:rsid w:val="00793CF6"/>
    <w:rsid w:val="00794180"/>
    <w:rsid w:val="007942E6"/>
    <w:rsid w:val="0079433B"/>
    <w:rsid w:val="00795420"/>
    <w:rsid w:val="0079647D"/>
    <w:rsid w:val="007967D8"/>
    <w:rsid w:val="0079684D"/>
    <w:rsid w:val="0079728A"/>
    <w:rsid w:val="007974D9"/>
    <w:rsid w:val="007A00C7"/>
    <w:rsid w:val="007A02EB"/>
    <w:rsid w:val="007A0447"/>
    <w:rsid w:val="007A04FF"/>
    <w:rsid w:val="007A0C77"/>
    <w:rsid w:val="007A12BF"/>
    <w:rsid w:val="007A2292"/>
    <w:rsid w:val="007A2750"/>
    <w:rsid w:val="007A3047"/>
    <w:rsid w:val="007A3076"/>
    <w:rsid w:val="007A3095"/>
    <w:rsid w:val="007A31B5"/>
    <w:rsid w:val="007A3D1A"/>
    <w:rsid w:val="007A45E6"/>
    <w:rsid w:val="007A47A3"/>
    <w:rsid w:val="007A483B"/>
    <w:rsid w:val="007A4F3B"/>
    <w:rsid w:val="007A51C3"/>
    <w:rsid w:val="007A53DC"/>
    <w:rsid w:val="007A54DE"/>
    <w:rsid w:val="007A55C8"/>
    <w:rsid w:val="007A57A0"/>
    <w:rsid w:val="007A5D5B"/>
    <w:rsid w:val="007A6311"/>
    <w:rsid w:val="007A64EB"/>
    <w:rsid w:val="007A7155"/>
    <w:rsid w:val="007A7473"/>
    <w:rsid w:val="007A74AC"/>
    <w:rsid w:val="007A789E"/>
    <w:rsid w:val="007A7D38"/>
    <w:rsid w:val="007A7E06"/>
    <w:rsid w:val="007B0525"/>
    <w:rsid w:val="007B1BC8"/>
    <w:rsid w:val="007B1BC9"/>
    <w:rsid w:val="007B20B9"/>
    <w:rsid w:val="007B229A"/>
    <w:rsid w:val="007B2424"/>
    <w:rsid w:val="007B2444"/>
    <w:rsid w:val="007B2DDB"/>
    <w:rsid w:val="007B318F"/>
    <w:rsid w:val="007B347B"/>
    <w:rsid w:val="007B37C4"/>
    <w:rsid w:val="007B43A3"/>
    <w:rsid w:val="007B44CC"/>
    <w:rsid w:val="007B6183"/>
    <w:rsid w:val="007B64C8"/>
    <w:rsid w:val="007B6C55"/>
    <w:rsid w:val="007B7053"/>
    <w:rsid w:val="007B7B75"/>
    <w:rsid w:val="007B7E9B"/>
    <w:rsid w:val="007C004A"/>
    <w:rsid w:val="007C040C"/>
    <w:rsid w:val="007C11A5"/>
    <w:rsid w:val="007C15F5"/>
    <w:rsid w:val="007C1667"/>
    <w:rsid w:val="007C1C3D"/>
    <w:rsid w:val="007C28AD"/>
    <w:rsid w:val="007C2A46"/>
    <w:rsid w:val="007C2E99"/>
    <w:rsid w:val="007C3728"/>
    <w:rsid w:val="007C3F37"/>
    <w:rsid w:val="007C46AB"/>
    <w:rsid w:val="007C519F"/>
    <w:rsid w:val="007C56F1"/>
    <w:rsid w:val="007C584F"/>
    <w:rsid w:val="007C5924"/>
    <w:rsid w:val="007C608A"/>
    <w:rsid w:val="007C64B4"/>
    <w:rsid w:val="007C7452"/>
    <w:rsid w:val="007C7491"/>
    <w:rsid w:val="007C74A3"/>
    <w:rsid w:val="007D003F"/>
    <w:rsid w:val="007D02F9"/>
    <w:rsid w:val="007D053F"/>
    <w:rsid w:val="007D0A1F"/>
    <w:rsid w:val="007D1095"/>
    <w:rsid w:val="007D1A20"/>
    <w:rsid w:val="007D1E24"/>
    <w:rsid w:val="007D27D5"/>
    <w:rsid w:val="007D2931"/>
    <w:rsid w:val="007D29EE"/>
    <w:rsid w:val="007D4A24"/>
    <w:rsid w:val="007D4E9C"/>
    <w:rsid w:val="007D5E55"/>
    <w:rsid w:val="007D5F4E"/>
    <w:rsid w:val="007D6B1B"/>
    <w:rsid w:val="007D7B3A"/>
    <w:rsid w:val="007E007E"/>
    <w:rsid w:val="007E094D"/>
    <w:rsid w:val="007E0CEA"/>
    <w:rsid w:val="007E0F16"/>
    <w:rsid w:val="007E124A"/>
    <w:rsid w:val="007E19CE"/>
    <w:rsid w:val="007E2BD0"/>
    <w:rsid w:val="007E37E5"/>
    <w:rsid w:val="007E39E1"/>
    <w:rsid w:val="007E3E0C"/>
    <w:rsid w:val="007E3F89"/>
    <w:rsid w:val="007E4664"/>
    <w:rsid w:val="007E4CB3"/>
    <w:rsid w:val="007E5B39"/>
    <w:rsid w:val="007E5FC3"/>
    <w:rsid w:val="007E6769"/>
    <w:rsid w:val="007E690B"/>
    <w:rsid w:val="007E69CF"/>
    <w:rsid w:val="007E6BEE"/>
    <w:rsid w:val="007E6D24"/>
    <w:rsid w:val="007E73E6"/>
    <w:rsid w:val="007E79A2"/>
    <w:rsid w:val="007F00E5"/>
    <w:rsid w:val="007F00F5"/>
    <w:rsid w:val="007F0567"/>
    <w:rsid w:val="007F1237"/>
    <w:rsid w:val="007F1351"/>
    <w:rsid w:val="007F26CB"/>
    <w:rsid w:val="007F3602"/>
    <w:rsid w:val="007F4784"/>
    <w:rsid w:val="007F47D9"/>
    <w:rsid w:val="007F4D48"/>
    <w:rsid w:val="007F500D"/>
    <w:rsid w:val="007F5B34"/>
    <w:rsid w:val="007F5DD7"/>
    <w:rsid w:val="007F5FC8"/>
    <w:rsid w:val="007F6699"/>
    <w:rsid w:val="007F7599"/>
    <w:rsid w:val="007F7E1B"/>
    <w:rsid w:val="00800090"/>
    <w:rsid w:val="00800D96"/>
    <w:rsid w:val="00801661"/>
    <w:rsid w:val="00801C1C"/>
    <w:rsid w:val="0080287A"/>
    <w:rsid w:val="00803537"/>
    <w:rsid w:val="00803822"/>
    <w:rsid w:val="00803D58"/>
    <w:rsid w:val="00803F17"/>
    <w:rsid w:val="0080431D"/>
    <w:rsid w:val="00804B6E"/>
    <w:rsid w:val="00804C5E"/>
    <w:rsid w:val="00804CD2"/>
    <w:rsid w:val="00805F3F"/>
    <w:rsid w:val="0080656A"/>
    <w:rsid w:val="0080694B"/>
    <w:rsid w:val="00806A42"/>
    <w:rsid w:val="00807F7A"/>
    <w:rsid w:val="0081139A"/>
    <w:rsid w:val="00811ADF"/>
    <w:rsid w:val="00811E26"/>
    <w:rsid w:val="00811E3A"/>
    <w:rsid w:val="008123EF"/>
    <w:rsid w:val="0081278D"/>
    <w:rsid w:val="00813472"/>
    <w:rsid w:val="0081377C"/>
    <w:rsid w:val="0081403D"/>
    <w:rsid w:val="00814174"/>
    <w:rsid w:val="008151F6"/>
    <w:rsid w:val="008152D9"/>
    <w:rsid w:val="008157CB"/>
    <w:rsid w:val="00815F31"/>
    <w:rsid w:val="00816078"/>
    <w:rsid w:val="008161BC"/>
    <w:rsid w:val="00820582"/>
    <w:rsid w:val="00821201"/>
    <w:rsid w:val="008212F4"/>
    <w:rsid w:val="00821995"/>
    <w:rsid w:val="00821D14"/>
    <w:rsid w:val="00821E88"/>
    <w:rsid w:val="00821F03"/>
    <w:rsid w:val="00822307"/>
    <w:rsid w:val="00822369"/>
    <w:rsid w:val="00823A8A"/>
    <w:rsid w:val="00823CD2"/>
    <w:rsid w:val="00824232"/>
    <w:rsid w:val="008247B0"/>
    <w:rsid w:val="00824BAD"/>
    <w:rsid w:val="008252AD"/>
    <w:rsid w:val="00825B68"/>
    <w:rsid w:val="00825BF5"/>
    <w:rsid w:val="00825E12"/>
    <w:rsid w:val="00825FCF"/>
    <w:rsid w:val="00826009"/>
    <w:rsid w:val="00827D99"/>
    <w:rsid w:val="00827EF8"/>
    <w:rsid w:val="00830EA2"/>
    <w:rsid w:val="0083188E"/>
    <w:rsid w:val="00831F8B"/>
    <w:rsid w:val="00832623"/>
    <w:rsid w:val="00834B55"/>
    <w:rsid w:val="00834C86"/>
    <w:rsid w:val="008353AC"/>
    <w:rsid w:val="00835A3D"/>
    <w:rsid w:val="00835E6C"/>
    <w:rsid w:val="00836EFF"/>
    <w:rsid w:val="008400F9"/>
    <w:rsid w:val="00840433"/>
    <w:rsid w:val="0084084C"/>
    <w:rsid w:val="00841E46"/>
    <w:rsid w:val="00841FAC"/>
    <w:rsid w:val="008422D7"/>
    <w:rsid w:val="00842BDC"/>
    <w:rsid w:val="00843167"/>
    <w:rsid w:val="008438AF"/>
    <w:rsid w:val="00843C1B"/>
    <w:rsid w:val="008443FC"/>
    <w:rsid w:val="008445EF"/>
    <w:rsid w:val="00845158"/>
    <w:rsid w:val="00845B81"/>
    <w:rsid w:val="00845E1C"/>
    <w:rsid w:val="0084626C"/>
    <w:rsid w:val="008462A6"/>
    <w:rsid w:val="008464FE"/>
    <w:rsid w:val="00846B24"/>
    <w:rsid w:val="00846C95"/>
    <w:rsid w:val="0085005F"/>
    <w:rsid w:val="0085051E"/>
    <w:rsid w:val="00850ECF"/>
    <w:rsid w:val="008511F7"/>
    <w:rsid w:val="00851ABB"/>
    <w:rsid w:val="00851B3B"/>
    <w:rsid w:val="008523DD"/>
    <w:rsid w:val="00852B27"/>
    <w:rsid w:val="00852C18"/>
    <w:rsid w:val="00852C3B"/>
    <w:rsid w:val="0085334F"/>
    <w:rsid w:val="0085377D"/>
    <w:rsid w:val="00853CB9"/>
    <w:rsid w:val="00853EAC"/>
    <w:rsid w:val="00853EB0"/>
    <w:rsid w:val="008541C5"/>
    <w:rsid w:val="00854879"/>
    <w:rsid w:val="00854FF7"/>
    <w:rsid w:val="008553CC"/>
    <w:rsid w:val="008556AA"/>
    <w:rsid w:val="0085665F"/>
    <w:rsid w:val="0085698A"/>
    <w:rsid w:val="008569FB"/>
    <w:rsid w:val="00856D83"/>
    <w:rsid w:val="00857E41"/>
    <w:rsid w:val="00857EFA"/>
    <w:rsid w:val="008609E2"/>
    <w:rsid w:val="00860E13"/>
    <w:rsid w:val="0086107E"/>
    <w:rsid w:val="00861084"/>
    <w:rsid w:val="008616F3"/>
    <w:rsid w:val="00861D3B"/>
    <w:rsid w:val="00861F09"/>
    <w:rsid w:val="00862011"/>
    <w:rsid w:val="008628D4"/>
    <w:rsid w:val="00862CDD"/>
    <w:rsid w:val="00863CD9"/>
    <w:rsid w:val="008655EF"/>
    <w:rsid w:val="00865858"/>
    <w:rsid w:val="00866234"/>
    <w:rsid w:val="00866274"/>
    <w:rsid w:val="0086640A"/>
    <w:rsid w:val="008665F1"/>
    <w:rsid w:val="00867086"/>
    <w:rsid w:val="00867407"/>
    <w:rsid w:val="00867E07"/>
    <w:rsid w:val="00870347"/>
    <w:rsid w:val="00870F73"/>
    <w:rsid w:val="008712F6"/>
    <w:rsid w:val="008713F5"/>
    <w:rsid w:val="00871841"/>
    <w:rsid w:val="00871F82"/>
    <w:rsid w:val="00872816"/>
    <w:rsid w:val="00872CC1"/>
    <w:rsid w:val="00873223"/>
    <w:rsid w:val="0087352E"/>
    <w:rsid w:val="00873928"/>
    <w:rsid w:val="00873DDE"/>
    <w:rsid w:val="008743A0"/>
    <w:rsid w:val="00874476"/>
    <w:rsid w:val="00874737"/>
    <w:rsid w:val="008761A6"/>
    <w:rsid w:val="008761B5"/>
    <w:rsid w:val="008765B1"/>
    <w:rsid w:val="008765B6"/>
    <w:rsid w:val="00876953"/>
    <w:rsid w:val="00876A87"/>
    <w:rsid w:val="00876CF7"/>
    <w:rsid w:val="00877055"/>
    <w:rsid w:val="008804A6"/>
    <w:rsid w:val="00880904"/>
    <w:rsid w:val="0088123B"/>
    <w:rsid w:val="008814D6"/>
    <w:rsid w:val="00881A67"/>
    <w:rsid w:val="0088213D"/>
    <w:rsid w:val="00882601"/>
    <w:rsid w:val="008829F7"/>
    <w:rsid w:val="00882AA5"/>
    <w:rsid w:val="00883ECD"/>
    <w:rsid w:val="00884156"/>
    <w:rsid w:val="0088475E"/>
    <w:rsid w:val="00884E02"/>
    <w:rsid w:val="00884F46"/>
    <w:rsid w:val="00885364"/>
    <w:rsid w:val="008858A7"/>
    <w:rsid w:val="0088758D"/>
    <w:rsid w:val="0088762C"/>
    <w:rsid w:val="00887906"/>
    <w:rsid w:val="00890A1A"/>
    <w:rsid w:val="00890C57"/>
    <w:rsid w:val="00891887"/>
    <w:rsid w:val="00891896"/>
    <w:rsid w:val="0089196A"/>
    <w:rsid w:val="00891CD7"/>
    <w:rsid w:val="00891EFA"/>
    <w:rsid w:val="008921FA"/>
    <w:rsid w:val="00892BB1"/>
    <w:rsid w:val="00892CBF"/>
    <w:rsid w:val="0089347D"/>
    <w:rsid w:val="008937F3"/>
    <w:rsid w:val="00893A1E"/>
    <w:rsid w:val="00893A2A"/>
    <w:rsid w:val="00894A40"/>
    <w:rsid w:val="00894CD5"/>
    <w:rsid w:val="008950C9"/>
    <w:rsid w:val="00895148"/>
    <w:rsid w:val="008957A8"/>
    <w:rsid w:val="0089640A"/>
    <w:rsid w:val="008965CA"/>
    <w:rsid w:val="0089667D"/>
    <w:rsid w:val="00896B51"/>
    <w:rsid w:val="0089701F"/>
    <w:rsid w:val="00897082"/>
    <w:rsid w:val="00897E23"/>
    <w:rsid w:val="008A0327"/>
    <w:rsid w:val="008A03CD"/>
    <w:rsid w:val="008A16BC"/>
    <w:rsid w:val="008A3773"/>
    <w:rsid w:val="008A3FC8"/>
    <w:rsid w:val="008A5655"/>
    <w:rsid w:val="008A56BB"/>
    <w:rsid w:val="008A5AB7"/>
    <w:rsid w:val="008A5BBF"/>
    <w:rsid w:val="008A5E95"/>
    <w:rsid w:val="008A5F45"/>
    <w:rsid w:val="008A6664"/>
    <w:rsid w:val="008A69FC"/>
    <w:rsid w:val="008A6C1C"/>
    <w:rsid w:val="008A773C"/>
    <w:rsid w:val="008A77EB"/>
    <w:rsid w:val="008A7883"/>
    <w:rsid w:val="008A78B8"/>
    <w:rsid w:val="008A7B4D"/>
    <w:rsid w:val="008A7D5E"/>
    <w:rsid w:val="008A7F6E"/>
    <w:rsid w:val="008B03BB"/>
    <w:rsid w:val="008B041D"/>
    <w:rsid w:val="008B0BFA"/>
    <w:rsid w:val="008B0C34"/>
    <w:rsid w:val="008B12FC"/>
    <w:rsid w:val="008B2C54"/>
    <w:rsid w:val="008B3265"/>
    <w:rsid w:val="008B39B5"/>
    <w:rsid w:val="008B3D7B"/>
    <w:rsid w:val="008B40DC"/>
    <w:rsid w:val="008B4B99"/>
    <w:rsid w:val="008B5DDD"/>
    <w:rsid w:val="008B60A0"/>
    <w:rsid w:val="008B642A"/>
    <w:rsid w:val="008B6A3E"/>
    <w:rsid w:val="008B7872"/>
    <w:rsid w:val="008C0600"/>
    <w:rsid w:val="008C06C6"/>
    <w:rsid w:val="008C18AB"/>
    <w:rsid w:val="008C28A3"/>
    <w:rsid w:val="008C293C"/>
    <w:rsid w:val="008C2D2E"/>
    <w:rsid w:val="008C3338"/>
    <w:rsid w:val="008C393C"/>
    <w:rsid w:val="008C3E8F"/>
    <w:rsid w:val="008C3EED"/>
    <w:rsid w:val="008C3F93"/>
    <w:rsid w:val="008C460E"/>
    <w:rsid w:val="008C4E77"/>
    <w:rsid w:val="008C527E"/>
    <w:rsid w:val="008C5455"/>
    <w:rsid w:val="008C603F"/>
    <w:rsid w:val="008C615D"/>
    <w:rsid w:val="008C6AFC"/>
    <w:rsid w:val="008C6C5B"/>
    <w:rsid w:val="008C70F5"/>
    <w:rsid w:val="008C73B5"/>
    <w:rsid w:val="008C7B12"/>
    <w:rsid w:val="008C7F37"/>
    <w:rsid w:val="008D1B40"/>
    <w:rsid w:val="008D2070"/>
    <w:rsid w:val="008D286D"/>
    <w:rsid w:val="008D2C4C"/>
    <w:rsid w:val="008D3D8C"/>
    <w:rsid w:val="008D463C"/>
    <w:rsid w:val="008D47B2"/>
    <w:rsid w:val="008D57E9"/>
    <w:rsid w:val="008D5F34"/>
    <w:rsid w:val="008D6623"/>
    <w:rsid w:val="008D72D1"/>
    <w:rsid w:val="008D735C"/>
    <w:rsid w:val="008D7B7F"/>
    <w:rsid w:val="008D7C17"/>
    <w:rsid w:val="008E0721"/>
    <w:rsid w:val="008E221F"/>
    <w:rsid w:val="008E23C8"/>
    <w:rsid w:val="008E2473"/>
    <w:rsid w:val="008E2D80"/>
    <w:rsid w:val="008E37CD"/>
    <w:rsid w:val="008E388F"/>
    <w:rsid w:val="008E3D75"/>
    <w:rsid w:val="008E3FAF"/>
    <w:rsid w:val="008E405A"/>
    <w:rsid w:val="008E424C"/>
    <w:rsid w:val="008E4381"/>
    <w:rsid w:val="008E5628"/>
    <w:rsid w:val="008E5B61"/>
    <w:rsid w:val="008E5E86"/>
    <w:rsid w:val="008E5FCE"/>
    <w:rsid w:val="008E6BCD"/>
    <w:rsid w:val="008E742A"/>
    <w:rsid w:val="008E7674"/>
    <w:rsid w:val="008E768C"/>
    <w:rsid w:val="008E7E85"/>
    <w:rsid w:val="008F01F9"/>
    <w:rsid w:val="008F0242"/>
    <w:rsid w:val="008F0BA3"/>
    <w:rsid w:val="008F0FC2"/>
    <w:rsid w:val="008F166B"/>
    <w:rsid w:val="008F18FA"/>
    <w:rsid w:val="008F1AA5"/>
    <w:rsid w:val="008F1C2A"/>
    <w:rsid w:val="008F2047"/>
    <w:rsid w:val="008F25CC"/>
    <w:rsid w:val="008F2CD5"/>
    <w:rsid w:val="008F2DCC"/>
    <w:rsid w:val="008F33A6"/>
    <w:rsid w:val="008F390A"/>
    <w:rsid w:val="008F4004"/>
    <w:rsid w:val="008F4139"/>
    <w:rsid w:val="008F42DE"/>
    <w:rsid w:val="008F4AE4"/>
    <w:rsid w:val="008F4F7D"/>
    <w:rsid w:val="008F51F2"/>
    <w:rsid w:val="008F748D"/>
    <w:rsid w:val="008F79C4"/>
    <w:rsid w:val="009003DF"/>
    <w:rsid w:val="00900895"/>
    <w:rsid w:val="00901657"/>
    <w:rsid w:val="00901F4E"/>
    <w:rsid w:val="00902915"/>
    <w:rsid w:val="00902D94"/>
    <w:rsid w:val="00902FE2"/>
    <w:rsid w:val="009031CA"/>
    <w:rsid w:val="00903627"/>
    <w:rsid w:val="00904116"/>
    <w:rsid w:val="00904219"/>
    <w:rsid w:val="0090426F"/>
    <w:rsid w:val="00904332"/>
    <w:rsid w:val="00904C82"/>
    <w:rsid w:val="00905488"/>
    <w:rsid w:val="00905495"/>
    <w:rsid w:val="00905645"/>
    <w:rsid w:val="00905763"/>
    <w:rsid w:val="0090621C"/>
    <w:rsid w:val="009063DC"/>
    <w:rsid w:val="009065D3"/>
    <w:rsid w:val="009102A5"/>
    <w:rsid w:val="009102C6"/>
    <w:rsid w:val="0091035C"/>
    <w:rsid w:val="00910694"/>
    <w:rsid w:val="009107EE"/>
    <w:rsid w:val="009109A7"/>
    <w:rsid w:val="00911CDC"/>
    <w:rsid w:val="0091266D"/>
    <w:rsid w:val="00912E54"/>
    <w:rsid w:val="00912E5A"/>
    <w:rsid w:val="00912F52"/>
    <w:rsid w:val="009131BF"/>
    <w:rsid w:val="0091339B"/>
    <w:rsid w:val="00913A93"/>
    <w:rsid w:val="00913C78"/>
    <w:rsid w:val="009147B8"/>
    <w:rsid w:val="00914D50"/>
    <w:rsid w:val="00915791"/>
    <w:rsid w:val="0091760C"/>
    <w:rsid w:val="00917B73"/>
    <w:rsid w:val="009209B9"/>
    <w:rsid w:val="00920AC6"/>
    <w:rsid w:val="00920B62"/>
    <w:rsid w:val="00920E77"/>
    <w:rsid w:val="009216E4"/>
    <w:rsid w:val="00921C5C"/>
    <w:rsid w:val="00922826"/>
    <w:rsid w:val="00922F9A"/>
    <w:rsid w:val="00923233"/>
    <w:rsid w:val="00923309"/>
    <w:rsid w:val="00924236"/>
    <w:rsid w:val="009246BE"/>
    <w:rsid w:val="00924A57"/>
    <w:rsid w:val="009254F4"/>
    <w:rsid w:val="0092561C"/>
    <w:rsid w:val="0092599F"/>
    <w:rsid w:val="00926384"/>
    <w:rsid w:val="00926DC6"/>
    <w:rsid w:val="00930A4A"/>
    <w:rsid w:val="00930F05"/>
    <w:rsid w:val="0093220F"/>
    <w:rsid w:val="00933273"/>
    <w:rsid w:val="00933483"/>
    <w:rsid w:val="00933A18"/>
    <w:rsid w:val="00933B14"/>
    <w:rsid w:val="009344F3"/>
    <w:rsid w:val="00934D5D"/>
    <w:rsid w:val="009350AA"/>
    <w:rsid w:val="00935804"/>
    <w:rsid w:val="00936170"/>
    <w:rsid w:val="0093647C"/>
    <w:rsid w:val="00936B9A"/>
    <w:rsid w:val="00937A21"/>
    <w:rsid w:val="00937D0F"/>
    <w:rsid w:val="00940770"/>
    <w:rsid w:val="00940B70"/>
    <w:rsid w:val="00941227"/>
    <w:rsid w:val="009412A6"/>
    <w:rsid w:val="009412B7"/>
    <w:rsid w:val="009415E4"/>
    <w:rsid w:val="009419B5"/>
    <w:rsid w:val="00941BBB"/>
    <w:rsid w:val="00942417"/>
    <w:rsid w:val="00942C39"/>
    <w:rsid w:val="00942C65"/>
    <w:rsid w:val="00942EC7"/>
    <w:rsid w:val="00942FFB"/>
    <w:rsid w:val="009432E2"/>
    <w:rsid w:val="00943A41"/>
    <w:rsid w:val="00943D40"/>
    <w:rsid w:val="00943E84"/>
    <w:rsid w:val="009448F4"/>
    <w:rsid w:val="009449B8"/>
    <w:rsid w:val="00944BE8"/>
    <w:rsid w:val="00945A62"/>
    <w:rsid w:val="0094603D"/>
    <w:rsid w:val="009460F1"/>
    <w:rsid w:val="0094642B"/>
    <w:rsid w:val="00946C67"/>
    <w:rsid w:val="00947D82"/>
    <w:rsid w:val="009500C7"/>
    <w:rsid w:val="00950B8A"/>
    <w:rsid w:val="00950FD2"/>
    <w:rsid w:val="009512DF"/>
    <w:rsid w:val="009513FE"/>
    <w:rsid w:val="009517DC"/>
    <w:rsid w:val="009522A6"/>
    <w:rsid w:val="009522B7"/>
    <w:rsid w:val="00953131"/>
    <w:rsid w:val="00953B0F"/>
    <w:rsid w:val="00953D8E"/>
    <w:rsid w:val="0095487D"/>
    <w:rsid w:val="00955122"/>
    <w:rsid w:val="0095522E"/>
    <w:rsid w:val="009554AC"/>
    <w:rsid w:val="00955AEC"/>
    <w:rsid w:val="009561AA"/>
    <w:rsid w:val="00956794"/>
    <w:rsid w:val="00957BC7"/>
    <w:rsid w:val="00960213"/>
    <w:rsid w:val="00960A1F"/>
    <w:rsid w:val="00960E80"/>
    <w:rsid w:val="00960EB1"/>
    <w:rsid w:val="009610AE"/>
    <w:rsid w:val="00961A6A"/>
    <w:rsid w:val="00961BA9"/>
    <w:rsid w:val="00961C15"/>
    <w:rsid w:val="00962138"/>
    <w:rsid w:val="0096353B"/>
    <w:rsid w:val="00964077"/>
    <w:rsid w:val="0096488A"/>
    <w:rsid w:val="0096540E"/>
    <w:rsid w:val="00966361"/>
    <w:rsid w:val="00966AA2"/>
    <w:rsid w:val="009679A1"/>
    <w:rsid w:val="0097080D"/>
    <w:rsid w:val="009711F0"/>
    <w:rsid w:val="00971EE9"/>
    <w:rsid w:val="009731C0"/>
    <w:rsid w:val="00973864"/>
    <w:rsid w:val="009739D7"/>
    <w:rsid w:val="00974E06"/>
    <w:rsid w:val="00975056"/>
    <w:rsid w:val="00975A1D"/>
    <w:rsid w:val="00976205"/>
    <w:rsid w:val="009763E9"/>
    <w:rsid w:val="00976BB2"/>
    <w:rsid w:val="009771CC"/>
    <w:rsid w:val="00977BB2"/>
    <w:rsid w:val="00977C21"/>
    <w:rsid w:val="00980176"/>
    <w:rsid w:val="00980915"/>
    <w:rsid w:val="00980A0B"/>
    <w:rsid w:val="00980AE8"/>
    <w:rsid w:val="00981102"/>
    <w:rsid w:val="00981247"/>
    <w:rsid w:val="00981354"/>
    <w:rsid w:val="00981384"/>
    <w:rsid w:val="0098185A"/>
    <w:rsid w:val="00982D77"/>
    <w:rsid w:val="00983365"/>
    <w:rsid w:val="00983A18"/>
    <w:rsid w:val="00984282"/>
    <w:rsid w:val="00984E54"/>
    <w:rsid w:val="00984FE2"/>
    <w:rsid w:val="00985219"/>
    <w:rsid w:val="00985785"/>
    <w:rsid w:val="00985AAB"/>
    <w:rsid w:val="00985AE7"/>
    <w:rsid w:val="009863BB"/>
    <w:rsid w:val="00986883"/>
    <w:rsid w:val="00986BC3"/>
    <w:rsid w:val="00986F01"/>
    <w:rsid w:val="00987516"/>
    <w:rsid w:val="0098784E"/>
    <w:rsid w:val="00987BFD"/>
    <w:rsid w:val="0099039D"/>
    <w:rsid w:val="00990EA9"/>
    <w:rsid w:val="0099357A"/>
    <w:rsid w:val="0099393A"/>
    <w:rsid w:val="00993F01"/>
    <w:rsid w:val="00993F6D"/>
    <w:rsid w:val="009941B7"/>
    <w:rsid w:val="009945CC"/>
    <w:rsid w:val="00994B3F"/>
    <w:rsid w:val="00994C8D"/>
    <w:rsid w:val="0099500C"/>
    <w:rsid w:val="00996D95"/>
    <w:rsid w:val="00997493"/>
    <w:rsid w:val="0099759D"/>
    <w:rsid w:val="009976E2"/>
    <w:rsid w:val="00997DA7"/>
    <w:rsid w:val="009A0BE8"/>
    <w:rsid w:val="009A1305"/>
    <w:rsid w:val="009A1F0F"/>
    <w:rsid w:val="009A2047"/>
    <w:rsid w:val="009A2060"/>
    <w:rsid w:val="009A2619"/>
    <w:rsid w:val="009A2DC5"/>
    <w:rsid w:val="009A3683"/>
    <w:rsid w:val="009A5275"/>
    <w:rsid w:val="009A567E"/>
    <w:rsid w:val="009A5A76"/>
    <w:rsid w:val="009A66F6"/>
    <w:rsid w:val="009A766F"/>
    <w:rsid w:val="009A7CD3"/>
    <w:rsid w:val="009B06C7"/>
    <w:rsid w:val="009B098B"/>
    <w:rsid w:val="009B0C0A"/>
    <w:rsid w:val="009B0CBF"/>
    <w:rsid w:val="009B1236"/>
    <w:rsid w:val="009B27A8"/>
    <w:rsid w:val="009B2D3D"/>
    <w:rsid w:val="009B38EA"/>
    <w:rsid w:val="009B419E"/>
    <w:rsid w:val="009B42C8"/>
    <w:rsid w:val="009B485B"/>
    <w:rsid w:val="009B4CA6"/>
    <w:rsid w:val="009B4EA8"/>
    <w:rsid w:val="009B5032"/>
    <w:rsid w:val="009B5228"/>
    <w:rsid w:val="009B62E0"/>
    <w:rsid w:val="009B6A36"/>
    <w:rsid w:val="009B70DF"/>
    <w:rsid w:val="009B7215"/>
    <w:rsid w:val="009B7265"/>
    <w:rsid w:val="009B75BC"/>
    <w:rsid w:val="009B7C0F"/>
    <w:rsid w:val="009B7E25"/>
    <w:rsid w:val="009B7F6C"/>
    <w:rsid w:val="009B7F90"/>
    <w:rsid w:val="009C1521"/>
    <w:rsid w:val="009C160C"/>
    <w:rsid w:val="009C184B"/>
    <w:rsid w:val="009C1876"/>
    <w:rsid w:val="009C20DF"/>
    <w:rsid w:val="009C2716"/>
    <w:rsid w:val="009C2864"/>
    <w:rsid w:val="009C2A36"/>
    <w:rsid w:val="009C2B93"/>
    <w:rsid w:val="009C2DA0"/>
    <w:rsid w:val="009C2E58"/>
    <w:rsid w:val="009C320A"/>
    <w:rsid w:val="009C32A3"/>
    <w:rsid w:val="009C34EC"/>
    <w:rsid w:val="009C38B5"/>
    <w:rsid w:val="009C3BF5"/>
    <w:rsid w:val="009C3F4E"/>
    <w:rsid w:val="009C4540"/>
    <w:rsid w:val="009C49E4"/>
    <w:rsid w:val="009C4EA5"/>
    <w:rsid w:val="009C539F"/>
    <w:rsid w:val="009C5673"/>
    <w:rsid w:val="009C61CD"/>
    <w:rsid w:val="009C77CC"/>
    <w:rsid w:val="009C7840"/>
    <w:rsid w:val="009D0595"/>
    <w:rsid w:val="009D0E6B"/>
    <w:rsid w:val="009D135E"/>
    <w:rsid w:val="009D17AA"/>
    <w:rsid w:val="009D18F1"/>
    <w:rsid w:val="009D1B05"/>
    <w:rsid w:val="009D233F"/>
    <w:rsid w:val="009D259C"/>
    <w:rsid w:val="009D2AC7"/>
    <w:rsid w:val="009D38F2"/>
    <w:rsid w:val="009D3950"/>
    <w:rsid w:val="009D4082"/>
    <w:rsid w:val="009D4664"/>
    <w:rsid w:val="009D46DC"/>
    <w:rsid w:val="009D4B21"/>
    <w:rsid w:val="009D4C40"/>
    <w:rsid w:val="009D4D92"/>
    <w:rsid w:val="009D4E02"/>
    <w:rsid w:val="009D4E81"/>
    <w:rsid w:val="009D51B9"/>
    <w:rsid w:val="009D5417"/>
    <w:rsid w:val="009D6A82"/>
    <w:rsid w:val="009D7071"/>
    <w:rsid w:val="009D726E"/>
    <w:rsid w:val="009D7337"/>
    <w:rsid w:val="009D7C44"/>
    <w:rsid w:val="009E0311"/>
    <w:rsid w:val="009E1C5D"/>
    <w:rsid w:val="009E1C7B"/>
    <w:rsid w:val="009E21EA"/>
    <w:rsid w:val="009E2797"/>
    <w:rsid w:val="009E3324"/>
    <w:rsid w:val="009E34BC"/>
    <w:rsid w:val="009E3DE2"/>
    <w:rsid w:val="009E3DEF"/>
    <w:rsid w:val="009E3E2A"/>
    <w:rsid w:val="009E3E73"/>
    <w:rsid w:val="009E46EC"/>
    <w:rsid w:val="009E519A"/>
    <w:rsid w:val="009E51BC"/>
    <w:rsid w:val="009E5342"/>
    <w:rsid w:val="009E53A2"/>
    <w:rsid w:val="009E549D"/>
    <w:rsid w:val="009E55CF"/>
    <w:rsid w:val="009E6001"/>
    <w:rsid w:val="009E745E"/>
    <w:rsid w:val="009E778B"/>
    <w:rsid w:val="009E79BA"/>
    <w:rsid w:val="009F01D8"/>
    <w:rsid w:val="009F01F5"/>
    <w:rsid w:val="009F06A3"/>
    <w:rsid w:val="009F0F35"/>
    <w:rsid w:val="009F0F6A"/>
    <w:rsid w:val="009F1003"/>
    <w:rsid w:val="009F1291"/>
    <w:rsid w:val="009F1892"/>
    <w:rsid w:val="009F1D4A"/>
    <w:rsid w:val="009F2417"/>
    <w:rsid w:val="009F2A6A"/>
    <w:rsid w:val="009F3386"/>
    <w:rsid w:val="009F3517"/>
    <w:rsid w:val="009F3750"/>
    <w:rsid w:val="009F37B2"/>
    <w:rsid w:val="009F4018"/>
    <w:rsid w:val="009F55F3"/>
    <w:rsid w:val="009F563D"/>
    <w:rsid w:val="009F588B"/>
    <w:rsid w:val="009F5D17"/>
    <w:rsid w:val="009F6B34"/>
    <w:rsid w:val="009F6BCB"/>
    <w:rsid w:val="009F6DFC"/>
    <w:rsid w:val="009F7518"/>
    <w:rsid w:val="009F7736"/>
    <w:rsid w:val="00A001F6"/>
    <w:rsid w:val="00A00C5E"/>
    <w:rsid w:val="00A013EA"/>
    <w:rsid w:val="00A015F2"/>
    <w:rsid w:val="00A0187D"/>
    <w:rsid w:val="00A018F2"/>
    <w:rsid w:val="00A019AD"/>
    <w:rsid w:val="00A01D25"/>
    <w:rsid w:val="00A0246E"/>
    <w:rsid w:val="00A02BD4"/>
    <w:rsid w:val="00A039E7"/>
    <w:rsid w:val="00A04858"/>
    <w:rsid w:val="00A049F7"/>
    <w:rsid w:val="00A057AE"/>
    <w:rsid w:val="00A061C1"/>
    <w:rsid w:val="00A0697A"/>
    <w:rsid w:val="00A06B74"/>
    <w:rsid w:val="00A0701C"/>
    <w:rsid w:val="00A07207"/>
    <w:rsid w:val="00A0779E"/>
    <w:rsid w:val="00A07844"/>
    <w:rsid w:val="00A07B82"/>
    <w:rsid w:val="00A07E30"/>
    <w:rsid w:val="00A100BF"/>
    <w:rsid w:val="00A1031A"/>
    <w:rsid w:val="00A11BEB"/>
    <w:rsid w:val="00A11D51"/>
    <w:rsid w:val="00A11E47"/>
    <w:rsid w:val="00A11E7A"/>
    <w:rsid w:val="00A125EF"/>
    <w:rsid w:val="00A12FA2"/>
    <w:rsid w:val="00A14191"/>
    <w:rsid w:val="00A1422B"/>
    <w:rsid w:val="00A143D3"/>
    <w:rsid w:val="00A148AA"/>
    <w:rsid w:val="00A15EB7"/>
    <w:rsid w:val="00A163A5"/>
    <w:rsid w:val="00A16BEA"/>
    <w:rsid w:val="00A16C20"/>
    <w:rsid w:val="00A17740"/>
    <w:rsid w:val="00A17744"/>
    <w:rsid w:val="00A179C7"/>
    <w:rsid w:val="00A20245"/>
    <w:rsid w:val="00A2024A"/>
    <w:rsid w:val="00A20C36"/>
    <w:rsid w:val="00A216B8"/>
    <w:rsid w:val="00A21B9F"/>
    <w:rsid w:val="00A22BC2"/>
    <w:rsid w:val="00A2399E"/>
    <w:rsid w:val="00A243B8"/>
    <w:rsid w:val="00A244E0"/>
    <w:rsid w:val="00A24923"/>
    <w:rsid w:val="00A24941"/>
    <w:rsid w:val="00A251A9"/>
    <w:rsid w:val="00A25EA0"/>
    <w:rsid w:val="00A264A0"/>
    <w:rsid w:val="00A268A7"/>
    <w:rsid w:val="00A26BF5"/>
    <w:rsid w:val="00A271E9"/>
    <w:rsid w:val="00A27959"/>
    <w:rsid w:val="00A27CF2"/>
    <w:rsid w:val="00A27D2A"/>
    <w:rsid w:val="00A30452"/>
    <w:rsid w:val="00A30843"/>
    <w:rsid w:val="00A30981"/>
    <w:rsid w:val="00A3198A"/>
    <w:rsid w:val="00A32B66"/>
    <w:rsid w:val="00A33486"/>
    <w:rsid w:val="00A33649"/>
    <w:rsid w:val="00A33A27"/>
    <w:rsid w:val="00A33BE1"/>
    <w:rsid w:val="00A33D34"/>
    <w:rsid w:val="00A34278"/>
    <w:rsid w:val="00A34B29"/>
    <w:rsid w:val="00A34FD5"/>
    <w:rsid w:val="00A3543A"/>
    <w:rsid w:val="00A3590D"/>
    <w:rsid w:val="00A36641"/>
    <w:rsid w:val="00A372B1"/>
    <w:rsid w:val="00A37324"/>
    <w:rsid w:val="00A37702"/>
    <w:rsid w:val="00A377B2"/>
    <w:rsid w:val="00A40208"/>
    <w:rsid w:val="00A40F99"/>
    <w:rsid w:val="00A41044"/>
    <w:rsid w:val="00A411D7"/>
    <w:rsid w:val="00A414EA"/>
    <w:rsid w:val="00A41571"/>
    <w:rsid w:val="00A41740"/>
    <w:rsid w:val="00A417C7"/>
    <w:rsid w:val="00A41A63"/>
    <w:rsid w:val="00A42993"/>
    <w:rsid w:val="00A429FA"/>
    <w:rsid w:val="00A431E3"/>
    <w:rsid w:val="00A43E0E"/>
    <w:rsid w:val="00A43E83"/>
    <w:rsid w:val="00A444C3"/>
    <w:rsid w:val="00A4468B"/>
    <w:rsid w:val="00A44A7D"/>
    <w:rsid w:val="00A44B3D"/>
    <w:rsid w:val="00A4695A"/>
    <w:rsid w:val="00A46BBB"/>
    <w:rsid w:val="00A46EE5"/>
    <w:rsid w:val="00A46FAE"/>
    <w:rsid w:val="00A472E8"/>
    <w:rsid w:val="00A4781D"/>
    <w:rsid w:val="00A47A8D"/>
    <w:rsid w:val="00A47F30"/>
    <w:rsid w:val="00A5214B"/>
    <w:rsid w:val="00A5226B"/>
    <w:rsid w:val="00A52902"/>
    <w:rsid w:val="00A539E7"/>
    <w:rsid w:val="00A53AA3"/>
    <w:rsid w:val="00A53F69"/>
    <w:rsid w:val="00A5447B"/>
    <w:rsid w:val="00A54791"/>
    <w:rsid w:val="00A54C39"/>
    <w:rsid w:val="00A54C74"/>
    <w:rsid w:val="00A54F88"/>
    <w:rsid w:val="00A555D3"/>
    <w:rsid w:val="00A55719"/>
    <w:rsid w:val="00A5587B"/>
    <w:rsid w:val="00A55FDF"/>
    <w:rsid w:val="00A5662E"/>
    <w:rsid w:val="00A567A0"/>
    <w:rsid w:val="00A56B76"/>
    <w:rsid w:val="00A572A2"/>
    <w:rsid w:val="00A57719"/>
    <w:rsid w:val="00A578D4"/>
    <w:rsid w:val="00A6019E"/>
    <w:rsid w:val="00A615DB"/>
    <w:rsid w:val="00A61D07"/>
    <w:rsid w:val="00A63885"/>
    <w:rsid w:val="00A64056"/>
    <w:rsid w:val="00A645AB"/>
    <w:rsid w:val="00A64FF6"/>
    <w:rsid w:val="00A65C71"/>
    <w:rsid w:val="00A65EBB"/>
    <w:rsid w:val="00A667A1"/>
    <w:rsid w:val="00A66D03"/>
    <w:rsid w:val="00A67055"/>
    <w:rsid w:val="00A67065"/>
    <w:rsid w:val="00A67098"/>
    <w:rsid w:val="00A6742E"/>
    <w:rsid w:val="00A67BF2"/>
    <w:rsid w:val="00A701FC"/>
    <w:rsid w:val="00A70357"/>
    <w:rsid w:val="00A70EFB"/>
    <w:rsid w:val="00A70F8C"/>
    <w:rsid w:val="00A712C4"/>
    <w:rsid w:val="00A71919"/>
    <w:rsid w:val="00A72156"/>
    <w:rsid w:val="00A73213"/>
    <w:rsid w:val="00A74CD3"/>
    <w:rsid w:val="00A74E3B"/>
    <w:rsid w:val="00A75487"/>
    <w:rsid w:val="00A755CD"/>
    <w:rsid w:val="00A75779"/>
    <w:rsid w:val="00A75863"/>
    <w:rsid w:val="00A75A64"/>
    <w:rsid w:val="00A75F21"/>
    <w:rsid w:val="00A761A6"/>
    <w:rsid w:val="00A763C3"/>
    <w:rsid w:val="00A76F13"/>
    <w:rsid w:val="00A77097"/>
    <w:rsid w:val="00A7765C"/>
    <w:rsid w:val="00A77A78"/>
    <w:rsid w:val="00A80125"/>
    <w:rsid w:val="00A80C40"/>
    <w:rsid w:val="00A811FF"/>
    <w:rsid w:val="00A812D4"/>
    <w:rsid w:val="00A81B30"/>
    <w:rsid w:val="00A81F50"/>
    <w:rsid w:val="00A820F6"/>
    <w:rsid w:val="00A82781"/>
    <w:rsid w:val="00A82D65"/>
    <w:rsid w:val="00A841EB"/>
    <w:rsid w:val="00A84C1E"/>
    <w:rsid w:val="00A84CE4"/>
    <w:rsid w:val="00A854A2"/>
    <w:rsid w:val="00A8566F"/>
    <w:rsid w:val="00A857BD"/>
    <w:rsid w:val="00A865A9"/>
    <w:rsid w:val="00A869AC"/>
    <w:rsid w:val="00A87A5C"/>
    <w:rsid w:val="00A87B51"/>
    <w:rsid w:val="00A90142"/>
    <w:rsid w:val="00A9024B"/>
    <w:rsid w:val="00A90A39"/>
    <w:rsid w:val="00A90D35"/>
    <w:rsid w:val="00A90F5B"/>
    <w:rsid w:val="00A91266"/>
    <w:rsid w:val="00A915DC"/>
    <w:rsid w:val="00A916C7"/>
    <w:rsid w:val="00A91BCF"/>
    <w:rsid w:val="00A92B84"/>
    <w:rsid w:val="00A94371"/>
    <w:rsid w:val="00A944B3"/>
    <w:rsid w:val="00A94BBA"/>
    <w:rsid w:val="00A94E30"/>
    <w:rsid w:val="00A952B0"/>
    <w:rsid w:val="00A959CE"/>
    <w:rsid w:val="00A9628A"/>
    <w:rsid w:val="00A96731"/>
    <w:rsid w:val="00A96E83"/>
    <w:rsid w:val="00A972B2"/>
    <w:rsid w:val="00A97A51"/>
    <w:rsid w:val="00AA0046"/>
    <w:rsid w:val="00AA074D"/>
    <w:rsid w:val="00AA0880"/>
    <w:rsid w:val="00AA0AE2"/>
    <w:rsid w:val="00AA107D"/>
    <w:rsid w:val="00AA1609"/>
    <w:rsid w:val="00AA21FA"/>
    <w:rsid w:val="00AA26F8"/>
    <w:rsid w:val="00AA292E"/>
    <w:rsid w:val="00AA34BE"/>
    <w:rsid w:val="00AA370A"/>
    <w:rsid w:val="00AA392B"/>
    <w:rsid w:val="00AA3BFD"/>
    <w:rsid w:val="00AA4411"/>
    <w:rsid w:val="00AA4AA6"/>
    <w:rsid w:val="00AA59F6"/>
    <w:rsid w:val="00AA615F"/>
    <w:rsid w:val="00AA621B"/>
    <w:rsid w:val="00AA7861"/>
    <w:rsid w:val="00AB0501"/>
    <w:rsid w:val="00AB0A9A"/>
    <w:rsid w:val="00AB10FD"/>
    <w:rsid w:val="00AB137A"/>
    <w:rsid w:val="00AB1AA6"/>
    <w:rsid w:val="00AB1B10"/>
    <w:rsid w:val="00AB1FE8"/>
    <w:rsid w:val="00AB20DA"/>
    <w:rsid w:val="00AB2691"/>
    <w:rsid w:val="00AB2775"/>
    <w:rsid w:val="00AB2BEE"/>
    <w:rsid w:val="00AB2D50"/>
    <w:rsid w:val="00AB3646"/>
    <w:rsid w:val="00AB36BA"/>
    <w:rsid w:val="00AB3724"/>
    <w:rsid w:val="00AB3ADA"/>
    <w:rsid w:val="00AB47A4"/>
    <w:rsid w:val="00AB4934"/>
    <w:rsid w:val="00AB52E3"/>
    <w:rsid w:val="00AB581B"/>
    <w:rsid w:val="00AB5E1C"/>
    <w:rsid w:val="00AB62DD"/>
    <w:rsid w:val="00AB6691"/>
    <w:rsid w:val="00AB66C1"/>
    <w:rsid w:val="00AB6F4B"/>
    <w:rsid w:val="00AB7D4E"/>
    <w:rsid w:val="00AC1595"/>
    <w:rsid w:val="00AC200C"/>
    <w:rsid w:val="00AC345F"/>
    <w:rsid w:val="00AC35C1"/>
    <w:rsid w:val="00AC36D9"/>
    <w:rsid w:val="00AC4121"/>
    <w:rsid w:val="00AC4152"/>
    <w:rsid w:val="00AC4488"/>
    <w:rsid w:val="00AC4CCD"/>
    <w:rsid w:val="00AC55D2"/>
    <w:rsid w:val="00AC5A7D"/>
    <w:rsid w:val="00AC604E"/>
    <w:rsid w:val="00AC6611"/>
    <w:rsid w:val="00AC6FD6"/>
    <w:rsid w:val="00AC7215"/>
    <w:rsid w:val="00AC7B7F"/>
    <w:rsid w:val="00AD0987"/>
    <w:rsid w:val="00AD0A20"/>
    <w:rsid w:val="00AD0B92"/>
    <w:rsid w:val="00AD15F6"/>
    <w:rsid w:val="00AD1B17"/>
    <w:rsid w:val="00AD1D7F"/>
    <w:rsid w:val="00AD1D8A"/>
    <w:rsid w:val="00AD218F"/>
    <w:rsid w:val="00AD3154"/>
    <w:rsid w:val="00AD341D"/>
    <w:rsid w:val="00AD3E16"/>
    <w:rsid w:val="00AD46A1"/>
    <w:rsid w:val="00AD46F7"/>
    <w:rsid w:val="00AD51E9"/>
    <w:rsid w:val="00AD5540"/>
    <w:rsid w:val="00AD6279"/>
    <w:rsid w:val="00AD62F5"/>
    <w:rsid w:val="00AD6B83"/>
    <w:rsid w:val="00AD6E4B"/>
    <w:rsid w:val="00AD7199"/>
    <w:rsid w:val="00AD78E6"/>
    <w:rsid w:val="00AE0C88"/>
    <w:rsid w:val="00AE16DC"/>
    <w:rsid w:val="00AE1F71"/>
    <w:rsid w:val="00AE2178"/>
    <w:rsid w:val="00AE2806"/>
    <w:rsid w:val="00AE2A56"/>
    <w:rsid w:val="00AE3012"/>
    <w:rsid w:val="00AE319D"/>
    <w:rsid w:val="00AE38A1"/>
    <w:rsid w:val="00AE3BEB"/>
    <w:rsid w:val="00AE47AC"/>
    <w:rsid w:val="00AE4A78"/>
    <w:rsid w:val="00AE5CCD"/>
    <w:rsid w:val="00AE6D1D"/>
    <w:rsid w:val="00AE723B"/>
    <w:rsid w:val="00AE7BFF"/>
    <w:rsid w:val="00AF0132"/>
    <w:rsid w:val="00AF2063"/>
    <w:rsid w:val="00AF29CA"/>
    <w:rsid w:val="00AF2B55"/>
    <w:rsid w:val="00AF30EC"/>
    <w:rsid w:val="00AF3196"/>
    <w:rsid w:val="00AF3B4A"/>
    <w:rsid w:val="00AF3EEF"/>
    <w:rsid w:val="00AF4120"/>
    <w:rsid w:val="00AF41E1"/>
    <w:rsid w:val="00AF4508"/>
    <w:rsid w:val="00AF4835"/>
    <w:rsid w:val="00AF4937"/>
    <w:rsid w:val="00AF4AE4"/>
    <w:rsid w:val="00AF5928"/>
    <w:rsid w:val="00AF61EB"/>
    <w:rsid w:val="00AF6529"/>
    <w:rsid w:val="00AF65A9"/>
    <w:rsid w:val="00AF6708"/>
    <w:rsid w:val="00AF70DE"/>
    <w:rsid w:val="00AF726C"/>
    <w:rsid w:val="00AF7372"/>
    <w:rsid w:val="00AF7ACD"/>
    <w:rsid w:val="00AF7C97"/>
    <w:rsid w:val="00B00B9D"/>
    <w:rsid w:val="00B00F93"/>
    <w:rsid w:val="00B015F0"/>
    <w:rsid w:val="00B0185A"/>
    <w:rsid w:val="00B01C95"/>
    <w:rsid w:val="00B02292"/>
    <w:rsid w:val="00B023C9"/>
    <w:rsid w:val="00B0270C"/>
    <w:rsid w:val="00B028A4"/>
    <w:rsid w:val="00B02908"/>
    <w:rsid w:val="00B0481D"/>
    <w:rsid w:val="00B04913"/>
    <w:rsid w:val="00B04EDE"/>
    <w:rsid w:val="00B054FA"/>
    <w:rsid w:val="00B0581F"/>
    <w:rsid w:val="00B076A8"/>
    <w:rsid w:val="00B07786"/>
    <w:rsid w:val="00B07888"/>
    <w:rsid w:val="00B07D20"/>
    <w:rsid w:val="00B07D86"/>
    <w:rsid w:val="00B07F26"/>
    <w:rsid w:val="00B10215"/>
    <w:rsid w:val="00B10852"/>
    <w:rsid w:val="00B10B6B"/>
    <w:rsid w:val="00B111FE"/>
    <w:rsid w:val="00B11715"/>
    <w:rsid w:val="00B119F3"/>
    <w:rsid w:val="00B11AB6"/>
    <w:rsid w:val="00B11B00"/>
    <w:rsid w:val="00B11CD7"/>
    <w:rsid w:val="00B11D9C"/>
    <w:rsid w:val="00B12F84"/>
    <w:rsid w:val="00B13018"/>
    <w:rsid w:val="00B13761"/>
    <w:rsid w:val="00B1383F"/>
    <w:rsid w:val="00B13ABC"/>
    <w:rsid w:val="00B142B3"/>
    <w:rsid w:val="00B1465B"/>
    <w:rsid w:val="00B14960"/>
    <w:rsid w:val="00B14A2B"/>
    <w:rsid w:val="00B14D71"/>
    <w:rsid w:val="00B1534C"/>
    <w:rsid w:val="00B16EC1"/>
    <w:rsid w:val="00B16F01"/>
    <w:rsid w:val="00B17632"/>
    <w:rsid w:val="00B17B2D"/>
    <w:rsid w:val="00B17F18"/>
    <w:rsid w:val="00B17F82"/>
    <w:rsid w:val="00B205C3"/>
    <w:rsid w:val="00B21735"/>
    <w:rsid w:val="00B2234F"/>
    <w:rsid w:val="00B22CFD"/>
    <w:rsid w:val="00B23493"/>
    <w:rsid w:val="00B23599"/>
    <w:rsid w:val="00B238CF"/>
    <w:rsid w:val="00B23D62"/>
    <w:rsid w:val="00B262FE"/>
    <w:rsid w:val="00B2659E"/>
    <w:rsid w:val="00B27054"/>
    <w:rsid w:val="00B300B1"/>
    <w:rsid w:val="00B30659"/>
    <w:rsid w:val="00B3082E"/>
    <w:rsid w:val="00B31964"/>
    <w:rsid w:val="00B31AB0"/>
    <w:rsid w:val="00B31BAE"/>
    <w:rsid w:val="00B323BD"/>
    <w:rsid w:val="00B325EE"/>
    <w:rsid w:val="00B327F0"/>
    <w:rsid w:val="00B3287D"/>
    <w:rsid w:val="00B32CC5"/>
    <w:rsid w:val="00B32CE6"/>
    <w:rsid w:val="00B332A0"/>
    <w:rsid w:val="00B33609"/>
    <w:rsid w:val="00B3405D"/>
    <w:rsid w:val="00B349F9"/>
    <w:rsid w:val="00B350CD"/>
    <w:rsid w:val="00B37115"/>
    <w:rsid w:val="00B405F3"/>
    <w:rsid w:val="00B40C97"/>
    <w:rsid w:val="00B40E2F"/>
    <w:rsid w:val="00B41108"/>
    <w:rsid w:val="00B418D5"/>
    <w:rsid w:val="00B41A9C"/>
    <w:rsid w:val="00B41E43"/>
    <w:rsid w:val="00B4200E"/>
    <w:rsid w:val="00B436A0"/>
    <w:rsid w:val="00B436AB"/>
    <w:rsid w:val="00B43BCC"/>
    <w:rsid w:val="00B43C2A"/>
    <w:rsid w:val="00B445D7"/>
    <w:rsid w:val="00B445E9"/>
    <w:rsid w:val="00B44690"/>
    <w:rsid w:val="00B44B3E"/>
    <w:rsid w:val="00B45156"/>
    <w:rsid w:val="00B45286"/>
    <w:rsid w:val="00B455B4"/>
    <w:rsid w:val="00B45F5A"/>
    <w:rsid w:val="00B465CB"/>
    <w:rsid w:val="00B4777F"/>
    <w:rsid w:val="00B5002C"/>
    <w:rsid w:val="00B500E7"/>
    <w:rsid w:val="00B50AEC"/>
    <w:rsid w:val="00B50E91"/>
    <w:rsid w:val="00B50EB4"/>
    <w:rsid w:val="00B512C3"/>
    <w:rsid w:val="00B515D9"/>
    <w:rsid w:val="00B51A47"/>
    <w:rsid w:val="00B5250A"/>
    <w:rsid w:val="00B5371A"/>
    <w:rsid w:val="00B53782"/>
    <w:rsid w:val="00B544DD"/>
    <w:rsid w:val="00B55249"/>
    <w:rsid w:val="00B552E7"/>
    <w:rsid w:val="00B55795"/>
    <w:rsid w:val="00B55A6E"/>
    <w:rsid w:val="00B55A70"/>
    <w:rsid w:val="00B55CAC"/>
    <w:rsid w:val="00B55D69"/>
    <w:rsid w:val="00B56A75"/>
    <w:rsid w:val="00B5719E"/>
    <w:rsid w:val="00B577C5"/>
    <w:rsid w:val="00B6050E"/>
    <w:rsid w:val="00B606BB"/>
    <w:rsid w:val="00B60BA0"/>
    <w:rsid w:val="00B60E18"/>
    <w:rsid w:val="00B60E9B"/>
    <w:rsid w:val="00B60F19"/>
    <w:rsid w:val="00B61241"/>
    <w:rsid w:val="00B616C4"/>
    <w:rsid w:val="00B62464"/>
    <w:rsid w:val="00B627BF"/>
    <w:rsid w:val="00B628EC"/>
    <w:rsid w:val="00B643ED"/>
    <w:rsid w:val="00B64A1B"/>
    <w:rsid w:val="00B65101"/>
    <w:rsid w:val="00B65974"/>
    <w:rsid w:val="00B65CB5"/>
    <w:rsid w:val="00B65E29"/>
    <w:rsid w:val="00B66107"/>
    <w:rsid w:val="00B67076"/>
    <w:rsid w:val="00B67185"/>
    <w:rsid w:val="00B67C8D"/>
    <w:rsid w:val="00B704BD"/>
    <w:rsid w:val="00B7077F"/>
    <w:rsid w:val="00B70D4C"/>
    <w:rsid w:val="00B71466"/>
    <w:rsid w:val="00B717AF"/>
    <w:rsid w:val="00B717B3"/>
    <w:rsid w:val="00B71826"/>
    <w:rsid w:val="00B71FB2"/>
    <w:rsid w:val="00B72355"/>
    <w:rsid w:val="00B7285B"/>
    <w:rsid w:val="00B72DBD"/>
    <w:rsid w:val="00B7347C"/>
    <w:rsid w:val="00B73544"/>
    <w:rsid w:val="00B7384A"/>
    <w:rsid w:val="00B73951"/>
    <w:rsid w:val="00B73E47"/>
    <w:rsid w:val="00B747A9"/>
    <w:rsid w:val="00B7520B"/>
    <w:rsid w:val="00B752AD"/>
    <w:rsid w:val="00B76677"/>
    <w:rsid w:val="00B77BFA"/>
    <w:rsid w:val="00B77FAA"/>
    <w:rsid w:val="00B80506"/>
    <w:rsid w:val="00B80BA9"/>
    <w:rsid w:val="00B811BB"/>
    <w:rsid w:val="00B81B51"/>
    <w:rsid w:val="00B8211E"/>
    <w:rsid w:val="00B822C4"/>
    <w:rsid w:val="00B822DC"/>
    <w:rsid w:val="00B829D6"/>
    <w:rsid w:val="00B82A4E"/>
    <w:rsid w:val="00B8339D"/>
    <w:rsid w:val="00B83743"/>
    <w:rsid w:val="00B83A1A"/>
    <w:rsid w:val="00B83B40"/>
    <w:rsid w:val="00B83CFB"/>
    <w:rsid w:val="00B840B3"/>
    <w:rsid w:val="00B84382"/>
    <w:rsid w:val="00B84386"/>
    <w:rsid w:val="00B84AA8"/>
    <w:rsid w:val="00B84C1F"/>
    <w:rsid w:val="00B85853"/>
    <w:rsid w:val="00B86170"/>
    <w:rsid w:val="00B8635F"/>
    <w:rsid w:val="00B86592"/>
    <w:rsid w:val="00B87738"/>
    <w:rsid w:val="00B87936"/>
    <w:rsid w:val="00B9016E"/>
    <w:rsid w:val="00B901C5"/>
    <w:rsid w:val="00B9035B"/>
    <w:rsid w:val="00B90BC6"/>
    <w:rsid w:val="00B91727"/>
    <w:rsid w:val="00B91CE2"/>
    <w:rsid w:val="00B9229A"/>
    <w:rsid w:val="00B92F5E"/>
    <w:rsid w:val="00B93490"/>
    <w:rsid w:val="00B935B4"/>
    <w:rsid w:val="00B93873"/>
    <w:rsid w:val="00B93B31"/>
    <w:rsid w:val="00B93ED5"/>
    <w:rsid w:val="00B93F9F"/>
    <w:rsid w:val="00B94AF1"/>
    <w:rsid w:val="00B9536F"/>
    <w:rsid w:val="00B96243"/>
    <w:rsid w:val="00B96CFF"/>
    <w:rsid w:val="00B96E19"/>
    <w:rsid w:val="00B96E27"/>
    <w:rsid w:val="00B97126"/>
    <w:rsid w:val="00B974F9"/>
    <w:rsid w:val="00B975AF"/>
    <w:rsid w:val="00B9792F"/>
    <w:rsid w:val="00B97CB9"/>
    <w:rsid w:val="00BA05BA"/>
    <w:rsid w:val="00BA09EF"/>
    <w:rsid w:val="00BA0A3A"/>
    <w:rsid w:val="00BA0A7C"/>
    <w:rsid w:val="00BA0FA3"/>
    <w:rsid w:val="00BA12BA"/>
    <w:rsid w:val="00BA1B6B"/>
    <w:rsid w:val="00BA2A9E"/>
    <w:rsid w:val="00BA2ADA"/>
    <w:rsid w:val="00BA2F14"/>
    <w:rsid w:val="00BA302F"/>
    <w:rsid w:val="00BA312A"/>
    <w:rsid w:val="00BA3322"/>
    <w:rsid w:val="00BA334D"/>
    <w:rsid w:val="00BA35DA"/>
    <w:rsid w:val="00BA3819"/>
    <w:rsid w:val="00BA3A2B"/>
    <w:rsid w:val="00BA3F9E"/>
    <w:rsid w:val="00BA4265"/>
    <w:rsid w:val="00BA4410"/>
    <w:rsid w:val="00BA47EA"/>
    <w:rsid w:val="00BA5522"/>
    <w:rsid w:val="00BA5709"/>
    <w:rsid w:val="00BA60D8"/>
    <w:rsid w:val="00BA6690"/>
    <w:rsid w:val="00BA6B99"/>
    <w:rsid w:val="00BA75DA"/>
    <w:rsid w:val="00BB102D"/>
    <w:rsid w:val="00BB18D9"/>
    <w:rsid w:val="00BB1AF0"/>
    <w:rsid w:val="00BB291D"/>
    <w:rsid w:val="00BB29B3"/>
    <w:rsid w:val="00BB2E1F"/>
    <w:rsid w:val="00BB2ECA"/>
    <w:rsid w:val="00BB43A9"/>
    <w:rsid w:val="00BB463B"/>
    <w:rsid w:val="00BB4904"/>
    <w:rsid w:val="00BB4AEB"/>
    <w:rsid w:val="00BB51A7"/>
    <w:rsid w:val="00BB55C6"/>
    <w:rsid w:val="00BB58E8"/>
    <w:rsid w:val="00BB6B78"/>
    <w:rsid w:val="00BB7B92"/>
    <w:rsid w:val="00BB7FC4"/>
    <w:rsid w:val="00BC0247"/>
    <w:rsid w:val="00BC02E5"/>
    <w:rsid w:val="00BC02E8"/>
    <w:rsid w:val="00BC07E8"/>
    <w:rsid w:val="00BC08C9"/>
    <w:rsid w:val="00BC0C20"/>
    <w:rsid w:val="00BC120D"/>
    <w:rsid w:val="00BC16AE"/>
    <w:rsid w:val="00BC19FE"/>
    <w:rsid w:val="00BC1AC2"/>
    <w:rsid w:val="00BC1AE7"/>
    <w:rsid w:val="00BC1D9F"/>
    <w:rsid w:val="00BC2011"/>
    <w:rsid w:val="00BC249F"/>
    <w:rsid w:val="00BC32C0"/>
    <w:rsid w:val="00BC3618"/>
    <w:rsid w:val="00BC368F"/>
    <w:rsid w:val="00BC38B0"/>
    <w:rsid w:val="00BC3A94"/>
    <w:rsid w:val="00BC3E3F"/>
    <w:rsid w:val="00BC4BB6"/>
    <w:rsid w:val="00BC4C1E"/>
    <w:rsid w:val="00BC4D0B"/>
    <w:rsid w:val="00BC4D2F"/>
    <w:rsid w:val="00BC5826"/>
    <w:rsid w:val="00BC5B94"/>
    <w:rsid w:val="00BC5C7A"/>
    <w:rsid w:val="00BC6135"/>
    <w:rsid w:val="00BC644D"/>
    <w:rsid w:val="00BC6F7F"/>
    <w:rsid w:val="00BC72AF"/>
    <w:rsid w:val="00BC7359"/>
    <w:rsid w:val="00BC7BA0"/>
    <w:rsid w:val="00BD082B"/>
    <w:rsid w:val="00BD0D78"/>
    <w:rsid w:val="00BD1211"/>
    <w:rsid w:val="00BD21A0"/>
    <w:rsid w:val="00BD2846"/>
    <w:rsid w:val="00BD285B"/>
    <w:rsid w:val="00BD296B"/>
    <w:rsid w:val="00BD2A87"/>
    <w:rsid w:val="00BD2F4C"/>
    <w:rsid w:val="00BD32C9"/>
    <w:rsid w:val="00BD571D"/>
    <w:rsid w:val="00BD5845"/>
    <w:rsid w:val="00BD5BCF"/>
    <w:rsid w:val="00BD5FDD"/>
    <w:rsid w:val="00BD65CA"/>
    <w:rsid w:val="00BD6922"/>
    <w:rsid w:val="00BD6978"/>
    <w:rsid w:val="00BD6A26"/>
    <w:rsid w:val="00BD706D"/>
    <w:rsid w:val="00BE0439"/>
    <w:rsid w:val="00BE049E"/>
    <w:rsid w:val="00BE0C1C"/>
    <w:rsid w:val="00BE0D82"/>
    <w:rsid w:val="00BE1FAC"/>
    <w:rsid w:val="00BE21FD"/>
    <w:rsid w:val="00BE2358"/>
    <w:rsid w:val="00BE346B"/>
    <w:rsid w:val="00BE364B"/>
    <w:rsid w:val="00BE432E"/>
    <w:rsid w:val="00BE4EB0"/>
    <w:rsid w:val="00BE4F80"/>
    <w:rsid w:val="00BE5A62"/>
    <w:rsid w:val="00BE6A76"/>
    <w:rsid w:val="00BE6BAC"/>
    <w:rsid w:val="00BE75AE"/>
    <w:rsid w:val="00BE79DE"/>
    <w:rsid w:val="00BE7A85"/>
    <w:rsid w:val="00BE7BF0"/>
    <w:rsid w:val="00BF033C"/>
    <w:rsid w:val="00BF0979"/>
    <w:rsid w:val="00BF0D79"/>
    <w:rsid w:val="00BF12F4"/>
    <w:rsid w:val="00BF14D5"/>
    <w:rsid w:val="00BF3671"/>
    <w:rsid w:val="00BF37B7"/>
    <w:rsid w:val="00BF3E9E"/>
    <w:rsid w:val="00BF44FD"/>
    <w:rsid w:val="00BF499A"/>
    <w:rsid w:val="00BF505B"/>
    <w:rsid w:val="00BF5CC9"/>
    <w:rsid w:val="00BF631B"/>
    <w:rsid w:val="00BF6374"/>
    <w:rsid w:val="00BF6BD3"/>
    <w:rsid w:val="00C002BC"/>
    <w:rsid w:val="00C00414"/>
    <w:rsid w:val="00C005C4"/>
    <w:rsid w:val="00C00828"/>
    <w:rsid w:val="00C00B46"/>
    <w:rsid w:val="00C00D18"/>
    <w:rsid w:val="00C00F30"/>
    <w:rsid w:val="00C0147C"/>
    <w:rsid w:val="00C01A44"/>
    <w:rsid w:val="00C01B0B"/>
    <w:rsid w:val="00C01F81"/>
    <w:rsid w:val="00C0243B"/>
    <w:rsid w:val="00C02C56"/>
    <w:rsid w:val="00C02C99"/>
    <w:rsid w:val="00C02E46"/>
    <w:rsid w:val="00C02EAE"/>
    <w:rsid w:val="00C0326F"/>
    <w:rsid w:val="00C03B98"/>
    <w:rsid w:val="00C03F96"/>
    <w:rsid w:val="00C04466"/>
    <w:rsid w:val="00C049E8"/>
    <w:rsid w:val="00C0600D"/>
    <w:rsid w:val="00C062A8"/>
    <w:rsid w:val="00C06B44"/>
    <w:rsid w:val="00C07CE7"/>
    <w:rsid w:val="00C07EC7"/>
    <w:rsid w:val="00C10776"/>
    <w:rsid w:val="00C10B19"/>
    <w:rsid w:val="00C1119B"/>
    <w:rsid w:val="00C11886"/>
    <w:rsid w:val="00C11A69"/>
    <w:rsid w:val="00C11E0F"/>
    <w:rsid w:val="00C124FA"/>
    <w:rsid w:val="00C1274C"/>
    <w:rsid w:val="00C12E9C"/>
    <w:rsid w:val="00C13422"/>
    <w:rsid w:val="00C13D5A"/>
    <w:rsid w:val="00C13DAB"/>
    <w:rsid w:val="00C14B8B"/>
    <w:rsid w:val="00C14DA1"/>
    <w:rsid w:val="00C14E79"/>
    <w:rsid w:val="00C150AE"/>
    <w:rsid w:val="00C15C92"/>
    <w:rsid w:val="00C15FCD"/>
    <w:rsid w:val="00C160F3"/>
    <w:rsid w:val="00C16412"/>
    <w:rsid w:val="00C168D4"/>
    <w:rsid w:val="00C169F8"/>
    <w:rsid w:val="00C16B24"/>
    <w:rsid w:val="00C16DBA"/>
    <w:rsid w:val="00C17421"/>
    <w:rsid w:val="00C17AC6"/>
    <w:rsid w:val="00C17B9A"/>
    <w:rsid w:val="00C17C5B"/>
    <w:rsid w:val="00C20475"/>
    <w:rsid w:val="00C21746"/>
    <w:rsid w:val="00C21BB9"/>
    <w:rsid w:val="00C222F4"/>
    <w:rsid w:val="00C239A3"/>
    <w:rsid w:val="00C23ADB"/>
    <w:rsid w:val="00C23CFE"/>
    <w:rsid w:val="00C24198"/>
    <w:rsid w:val="00C24513"/>
    <w:rsid w:val="00C24820"/>
    <w:rsid w:val="00C2484F"/>
    <w:rsid w:val="00C24B42"/>
    <w:rsid w:val="00C24E8C"/>
    <w:rsid w:val="00C25506"/>
    <w:rsid w:val="00C25646"/>
    <w:rsid w:val="00C25D40"/>
    <w:rsid w:val="00C2608C"/>
    <w:rsid w:val="00C2734A"/>
    <w:rsid w:val="00C27D37"/>
    <w:rsid w:val="00C30223"/>
    <w:rsid w:val="00C30E84"/>
    <w:rsid w:val="00C31473"/>
    <w:rsid w:val="00C32EA9"/>
    <w:rsid w:val="00C33083"/>
    <w:rsid w:val="00C331AA"/>
    <w:rsid w:val="00C33915"/>
    <w:rsid w:val="00C33AE0"/>
    <w:rsid w:val="00C33B23"/>
    <w:rsid w:val="00C33E8C"/>
    <w:rsid w:val="00C34048"/>
    <w:rsid w:val="00C3434E"/>
    <w:rsid w:val="00C3505B"/>
    <w:rsid w:val="00C357F7"/>
    <w:rsid w:val="00C3581F"/>
    <w:rsid w:val="00C35A54"/>
    <w:rsid w:val="00C35CFF"/>
    <w:rsid w:val="00C36220"/>
    <w:rsid w:val="00C36366"/>
    <w:rsid w:val="00C363B8"/>
    <w:rsid w:val="00C36A0D"/>
    <w:rsid w:val="00C36DDE"/>
    <w:rsid w:val="00C4055D"/>
    <w:rsid w:val="00C40626"/>
    <w:rsid w:val="00C40A4B"/>
    <w:rsid w:val="00C40B5A"/>
    <w:rsid w:val="00C41061"/>
    <w:rsid w:val="00C41194"/>
    <w:rsid w:val="00C411B8"/>
    <w:rsid w:val="00C41230"/>
    <w:rsid w:val="00C41853"/>
    <w:rsid w:val="00C419BC"/>
    <w:rsid w:val="00C41DE0"/>
    <w:rsid w:val="00C42AB9"/>
    <w:rsid w:val="00C42B7D"/>
    <w:rsid w:val="00C43108"/>
    <w:rsid w:val="00C435D5"/>
    <w:rsid w:val="00C437C2"/>
    <w:rsid w:val="00C43C1F"/>
    <w:rsid w:val="00C43E40"/>
    <w:rsid w:val="00C441A3"/>
    <w:rsid w:val="00C442A2"/>
    <w:rsid w:val="00C445FA"/>
    <w:rsid w:val="00C45486"/>
    <w:rsid w:val="00C46C31"/>
    <w:rsid w:val="00C46D85"/>
    <w:rsid w:val="00C471EE"/>
    <w:rsid w:val="00C47231"/>
    <w:rsid w:val="00C472B6"/>
    <w:rsid w:val="00C50477"/>
    <w:rsid w:val="00C50CD6"/>
    <w:rsid w:val="00C50F80"/>
    <w:rsid w:val="00C52E6F"/>
    <w:rsid w:val="00C52EE4"/>
    <w:rsid w:val="00C530C0"/>
    <w:rsid w:val="00C533D8"/>
    <w:rsid w:val="00C53530"/>
    <w:rsid w:val="00C536D2"/>
    <w:rsid w:val="00C53D5D"/>
    <w:rsid w:val="00C5443B"/>
    <w:rsid w:val="00C5453D"/>
    <w:rsid w:val="00C54A75"/>
    <w:rsid w:val="00C54B5F"/>
    <w:rsid w:val="00C552A9"/>
    <w:rsid w:val="00C55BDF"/>
    <w:rsid w:val="00C55ED8"/>
    <w:rsid w:val="00C568F3"/>
    <w:rsid w:val="00C56C8C"/>
    <w:rsid w:val="00C57154"/>
    <w:rsid w:val="00C573DD"/>
    <w:rsid w:val="00C61AB7"/>
    <w:rsid w:val="00C6214C"/>
    <w:rsid w:val="00C62534"/>
    <w:rsid w:val="00C629A7"/>
    <w:rsid w:val="00C63819"/>
    <w:rsid w:val="00C63D9E"/>
    <w:rsid w:val="00C64AC1"/>
    <w:rsid w:val="00C64EE2"/>
    <w:rsid w:val="00C652BA"/>
    <w:rsid w:val="00C65549"/>
    <w:rsid w:val="00C65679"/>
    <w:rsid w:val="00C65787"/>
    <w:rsid w:val="00C65846"/>
    <w:rsid w:val="00C65A25"/>
    <w:rsid w:val="00C65B85"/>
    <w:rsid w:val="00C65BC8"/>
    <w:rsid w:val="00C6639E"/>
    <w:rsid w:val="00C666DF"/>
    <w:rsid w:val="00C66E07"/>
    <w:rsid w:val="00C679F8"/>
    <w:rsid w:val="00C67B20"/>
    <w:rsid w:val="00C67BD7"/>
    <w:rsid w:val="00C710CA"/>
    <w:rsid w:val="00C7127F"/>
    <w:rsid w:val="00C71283"/>
    <w:rsid w:val="00C71E4A"/>
    <w:rsid w:val="00C721E9"/>
    <w:rsid w:val="00C72A8C"/>
    <w:rsid w:val="00C72C5F"/>
    <w:rsid w:val="00C72D0F"/>
    <w:rsid w:val="00C73CA2"/>
    <w:rsid w:val="00C74138"/>
    <w:rsid w:val="00C74FF2"/>
    <w:rsid w:val="00C7502A"/>
    <w:rsid w:val="00C75083"/>
    <w:rsid w:val="00C750E7"/>
    <w:rsid w:val="00C7556D"/>
    <w:rsid w:val="00C757A2"/>
    <w:rsid w:val="00C76168"/>
    <w:rsid w:val="00C771DA"/>
    <w:rsid w:val="00C772F6"/>
    <w:rsid w:val="00C77345"/>
    <w:rsid w:val="00C77943"/>
    <w:rsid w:val="00C77D9F"/>
    <w:rsid w:val="00C77EBC"/>
    <w:rsid w:val="00C80600"/>
    <w:rsid w:val="00C8071E"/>
    <w:rsid w:val="00C8082B"/>
    <w:rsid w:val="00C8179A"/>
    <w:rsid w:val="00C820A3"/>
    <w:rsid w:val="00C823BD"/>
    <w:rsid w:val="00C823C2"/>
    <w:rsid w:val="00C833E3"/>
    <w:rsid w:val="00C8371D"/>
    <w:rsid w:val="00C8395E"/>
    <w:rsid w:val="00C83A7D"/>
    <w:rsid w:val="00C83BE4"/>
    <w:rsid w:val="00C83E81"/>
    <w:rsid w:val="00C84153"/>
    <w:rsid w:val="00C84922"/>
    <w:rsid w:val="00C84AD2"/>
    <w:rsid w:val="00C84B52"/>
    <w:rsid w:val="00C85187"/>
    <w:rsid w:val="00C85516"/>
    <w:rsid w:val="00C8573A"/>
    <w:rsid w:val="00C86084"/>
    <w:rsid w:val="00C861A5"/>
    <w:rsid w:val="00C86588"/>
    <w:rsid w:val="00C87527"/>
    <w:rsid w:val="00C90C4E"/>
    <w:rsid w:val="00C91254"/>
    <w:rsid w:val="00C913C6"/>
    <w:rsid w:val="00C91D09"/>
    <w:rsid w:val="00C9317F"/>
    <w:rsid w:val="00C932C8"/>
    <w:rsid w:val="00C9403C"/>
    <w:rsid w:val="00C9450C"/>
    <w:rsid w:val="00C94A1C"/>
    <w:rsid w:val="00C95555"/>
    <w:rsid w:val="00C95DD9"/>
    <w:rsid w:val="00C97BF2"/>
    <w:rsid w:val="00C97E21"/>
    <w:rsid w:val="00CA035D"/>
    <w:rsid w:val="00CA0F78"/>
    <w:rsid w:val="00CA103E"/>
    <w:rsid w:val="00CA2152"/>
    <w:rsid w:val="00CA2554"/>
    <w:rsid w:val="00CA26E0"/>
    <w:rsid w:val="00CA284D"/>
    <w:rsid w:val="00CA2DF2"/>
    <w:rsid w:val="00CA3238"/>
    <w:rsid w:val="00CA35C5"/>
    <w:rsid w:val="00CA397A"/>
    <w:rsid w:val="00CA3C0F"/>
    <w:rsid w:val="00CA3C7D"/>
    <w:rsid w:val="00CA3CEE"/>
    <w:rsid w:val="00CA3E46"/>
    <w:rsid w:val="00CA43D4"/>
    <w:rsid w:val="00CA441D"/>
    <w:rsid w:val="00CA45B7"/>
    <w:rsid w:val="00CA4AF3"/>
    <w:rsid w:val="00CA4C37"/>
    <w:rsid w:val="00CA4FDC"/>
    <w:rsid w:val="00CA5258"/>
    <w:rsid w:val="00CA5A55"/>
    <w:rsid w:val="00CA5AEF"/>
    <w:rsid w:val="00CA60D3"/>
    <w:rsid w:val="00CA67B8"/>
    <w:rsid w:val="00CA685A"/>
    <w:rsid w:val="00CA6A05"/>
    <w:rsid w:val="00CA7460"/>
    <w:rsid w:val="00CA76AD"/>
    <w:rsid w:val="00CA7A02"/>
    <w:rsid w:val="00CA7C1E"/>
    <w:rsid w:val="00CB0772"/>
    <w:rsid w:val="00CB0D10"/>
    <w:rsid w:val="00CB1503"/>
    <w:rsid w:val="00CB1592"/>
    <w:rsid w:val="00CB1FCB"/>
    <w:rsid w:val="00CB2603"/>
    <w:rsid w:val="00CB2BA5"/>
    <w:rsid w:val="00CB3360"/>
    <w:rsid w:val="00CB3EC7"/>
    <w:rsid w:val="00CB5987"/>
    <w:rsid w:val="00CB60D8"/>
    <w:rsid w:val="00CB6304"/>
    <w:rsid w:val="00CB655D"/>
    <w:rsid w:val="00CB66FF"/>
    <w:rsid w:val="00CB71DF"/>
    <w:rsid w:val="00CC012D"/>
    <w:rsid w:val="00CC1A1F"/>
    <w:rsid w:val="00CC1E7A"/>
    <w:rsid w:val="00CC2468"/>
    <w:rsid w:val="00CC2CE3"/>
    <w:rsid w:val="00CC3573"/>
    <w:rsid w:val="00CC3781"/>
    <w:rsid w:val="00CC3BDA"/>
    <w:rsid w:val="00CC3CF3"/>
    <w:rsid w:val="00CC456F"/>
    <w:rsid w:val="00CC468D"/>
    <w:rsid w:val="00CC4B0F"/>
    <w:rsid w:val="00CC4DDD"/>
    <w:rsid w:val="00CC5C5F"/>
    <w:rsid w:val="00CC61B0"/>
    <w:rsid w:val="00CC62D9"/>
    <w:rsid w:val="00CC648C"/>
    <w:rsid w:val="00CC69C3"/>
    <w:rsid w:val="00CC6A19"/>
    <w:rsid w:val="00CC6BA4"/>
    <w:rsid w:val="00CC6BFB"/>
    <w:rsid w:val="00CC78B0"/>
    <w:rsid w:val="00CD0094"/>
    <w:rsid w:val="00CD0096"/>
    <w:rsid w:val="00CD0DA5"/>
    <w:rsid w:val="00CD1239"/>
    <w:rsid w:val="00CD12EE"/>
    <w:rsid w:val="00CD1546"/>
    <w:rsid w:val="00CD1BBE"/>
    <w:rsid w:val="00CD2D26"/>
    <w:rsid w:val="00CD2FCE"/>
    <w:rsid w:val="00CD33A4"/>
    <w:rsid w:val="00CD34A6"/>
    <w:rsid w:val="00CD36F4"/>
    <w:rsid w:val="00CD3729"/>
    <w:rsid w:val="00CD3C86"/>
    <w:rsid w:val="00CD43D1"/>
    <w:rsid w:val="00CD4A9B"/>
    <w:rsid w:val="00CD6F84"/>
    <w:rsid w:val="00CD6FA9"/>
    <w:rsid w:val="00CD7277"/>
    <w:rsid w:val="00CD744D"/>
    <w:rsid w:val="00CD7852"/>
    <w:rsid w:val="00CD79BD"/>
    <w:rsid w:val="00CD79E2"/>
    <w:rsid w:val="00CD7E9D"/>
    <w:rsid w:val="00CE0164"/>
    <w:rsid w:val="00CE021F"/>
    <w:rsid w:val="00CE0C93"/>
    <w:rsid w:val="00CE0FB2"/>
    <w:rsid w:val="00CE1646"/>
    <w:rsid w:val="00CE1C3A"/>
    <w:rsid w:val="00CE2B5B"/>
    <w:rsid w:val="00CE2E80"/>
    <w:rsid w:val="00CE316F"/>
    <w:rsid w:val="00CE3314"/>
    <w:rsid w:val="00CE3A0B"/>
    <w:rsid w:val="00CE42AE"/>
    <w:rsid w:val="00CE44F8"/>
    <w:rsid w:val="00CE4511"/>
    <w:rsid w:val="00CE5100"/>
    <w:rsid w:val="00CE51E8"/>
    <w:rsid w:val="00CE5D6E"/>
    <w:rsid w:val="00CE5EA6"/>
    <w:rsid w:val="00CE6E24"/>
    <w:rsid w:val="00CE7221"/>
    <w:rsid w:val="00CE7597"/>
    <w:rsid w:val="00CE7727"/>
    <w:rsid w:val="00CE7F0D"/>
    <w:rsid w:val="00CE7FA2"/>
    <w:rsid w:val="00CF0721"/>
    <w:rsid w:val="00CF0E2F"/>
    <w:rsid w:val="00CF0F95"/>
    <w:rsid w:val="00CF1339"/>
    <w:rsid w:val="00CF1C76"/>
    <w:rsid w:val="00CF2628"/>
    <w:rsid w:val="00CF2786"/>
    <w:rsid w:val="00CF306C"/>
    <w:rsid w:val="00CF3264"/>
    <w:rsid w:val="00CF38EF"/>
    <w:rsid w:val="00CF3E4F"/>
    <w:rsid w:val="00CF4009"/>
    <w:rsid w:val="00CF40ED"/>
    <w:rsid w:val="00CF4DC8"/>
    <w:rsid w:val="00CF4F91"/>
    <w:rsid w:val="00CF5185"/>
    <w:rsid w:val="00CF53E6"/>
    <w:rsid w:val="00CF640C"/>
    <w:rsid w:val="00CF6B2B"/>
    <w:rsid w:val="00D012C6"/>
    <w:rsid w:val="00D02675"/>
    <w:rsid w:val="00D02F12"/>
    <w:rsid w:val="00D0505C"/>
    <w:rsid w:val="00D05E1A"/>
    <w:rsid w:val="00D05F3B"/>
    <w:rsid w:val="00D06879"/>
    <w:rsid w:val="00D070E6"/>
    <w:rsid w:val="00D075BE"/>
    <w:rsid w:val="00D078D4"/>
    <w:rsid w:val="00D07B4D"/>
    <w:rsid w:val="00D07E50"/>
    <w:rsid w:val="00D1072D"/>
    <w:rsid w:val="00D10F25"/>
    <w:rsid w:val="00D10FFA"/>
    <w:rsid w:val="00D111D8"/>
    <w:rsid w:val="00D11414"/>
    <w:rsid w:val="00D11662"/>
    <w:rsid w:val="00D119D5"/>
    <w:rsid w:val="00D12444"/>
    <w:rsid w:val="00D13733"/>
    <w:rsid w:val="00D13814"/>
    <w:rsid w:val="00D139B7"/>
    <w:rsid w:val="00D13E6E"/>
    <w:rsid w:val="00D141F9"/>
    <w:rsid w:val="00D14ACB"/>
    <w:rsid w:val="00D1531E"/>
    <w:rsid w:val="00D16089"/>
    <w:rsid w:val="00D16D24"/>
    <w:rsid w:val="00D17043"/>
    <w:rsid w:val="00D17B64"/>
    <w:rsid w:val="00D17BF9"/>
    <w:rsid w:val="00D17C40"/>
    <w:rsid w:val="00D2017D"/>
    <w:rsid w:val="00D205C8"/>
    <w:rsid w:val="00D2114E"/>
    <w:rsid w:val="00D2201E"/>
    <w:rsid w:val="00D22074"/>
    <w:rsid w:val="00D22905"/>
    <w:rsid w:val="00D22F20"/>
    <w:rsid w:val="00D23405"/>
    <w:rsid w:val="00D236A9"/>
    <w:rsid w:val="00D237AC"/>
    <w:rsid w:val="00D239CB"/>
    <w:rsid w:val="00D24585"/>
    <w:rsid w:val="00D24BD6"/>
    <w:rsid w:val="00D250CD"/>
    <w:rsid w:val="00D2518C"/>
    <w:rsid w:val="00D2638F"/>
    <w:rsid w:val="00D26808"/>
    <w:rsid w:val="00D26946"/>
    <w:rsid w:val="00D26E5C"/>
    <w:rsid w:val="00D2757C"/>
    <w:rsid w:val="00D279F6"/>
    <w:rsid w:val="00D27BCC"/>
    <w:rsid w:val="00D30104"/>
    <w:rsid w:val="00D30497"/>
    <w:rsid w:val="00D309C0"/>
    <w:rsid w:val="00D31C68"/>
    <w:rsid w:val="00D31D93"/>
    <w:rsid w:val="00D31F59"/>
    <w:rsid w:val="00D32957"/>
    <w:rsid w:val="00D32980"/>
    <w:rsid w:val="00D32CB6"/>
    <w:rsid w:val="00D32E0D"/>
    <w:rsid w:val="00D3310A"/>
    <w:rsid w:val="00D33E85"/>
    <w:rsid w:val="00D33F5B"/>
    <w:rsid w:val="00D3485A"/>
    <w:rsid w:val="00D34E32"/>
    <w:rsid w:val="00D35639"/>
    <w:rsid w:val="00D35906"/>
    <w:rsid w:val="00D3591C"/>
    <w:rsid w:val="00D3693E"/>
    <w:rsid w:val="00D36E76"/>
    <w:rsid w:val="00D372EC"/>
    <w:rsid w:val="00D37617"/>
    <w:rsid w:val="00D37A09"/>
    <w:rsid w:val="00D41098"/>
    <w:rsid w:val="00D4114D"/>
    <w:rsid w:val="00D41C77"/>
    <w:rsid w:val="00D41DD3"/>
    <w:rsid w:val="00D41F10"/>
    <w:rsid w:val="00D42787"/>
    <w:rsid w:val="00D43984"/>
    <w:rsid w:val="00D43ADC"/>
    <w:rsid w:val="00D43D01"/>
    <w:rsid w:val="00D445D3"/>
    <w:rsid w:val="00D44B5F"/>
    <w:rsid w:val="00D45463"/>
    <w:rsid w:val="00D454DA"/>
    <w:rsid w:val="00D455A8"/>
    <w:rsid w:val="00D45620"/>
    <w:rsid w:val="00D4577A"/>
    <w:rsid w:val="00D4658E"/>
    <w:rsid w:val="00D465FE"/>
    <w:rsid w:val="00D4676F"/>
    <w:rsid w:val="00D4695B"/>
    <w:rsid w:val="00D46A5D"/>
    <w:rsid w:val="00D46E5A"/>
    <w:rsid w:val="00D46EC2"/>
    <w:rsid w:val="00D46F89"/>
    <w:rsid w:val="00D46FF4"/>
    <w:rsid w:val="00D47131"/>
    <w:rsid w:val="00D473C4"/>
    <w:rsid w:val="00D47998"/>
    <w:rsid w:val="00D47CCA"/>
    <w:rsid w:val="00D503F1"/>
    <w:rsid w:val="00D50C97"/>
    <w:rsid w:val="00D5146A"/>
    <w:rsid w:val="00D51BF8"/>
    <w:rsid w:val="00D520CE"/>
    <w:rsid w:val="00D52438"/>
    <w:rsid w:val="00D52D8D"/>
    <w:rsid w:val="00D52ED4"/>
    <w:rsid w:val="00D5317A"/>
    <w:rsid w:val="00D53265"/>
    <w:rsid w:val="00D537D6"/>
    <w:rsid w:val="00D538AA"/>
    <w:rsid w:val="00D5396B"/>
    <w:rsid w:val="00D5454D"/>
    <w:rsid w:val="00D548C5"/>
    <w:rsid w:val="00D550B2"/>
    <w:rsid w:val="00D55945"/>
    <w:rsid w:val="00D55C0C"/>
    <w:rsid w:val="00D55C97"/>
    <w:rsid w:val="00D56452"/>
    <w:rsid w:val="00D567B2"/>
    <w:rsid w:val="00D56872"/>
    <w:rsid w:val="00D56AF5"/>
    <w:rsid w:val="00D57184"/>
    <w:rsid w:val="00D5721A"/>
    <w:rsid w:val="00D5798B"/>
    <w:rsid w:val="00D57B60"/>
    <w:rsid w:val="00D57F35"/>
    <w:rsid w:val="00D60202"/>
    <w:rsid w:val="00D60EBB"/>
    <w:rsid w:val="00D61266"/>
    <w:rsid w:val="00D6149E"/>
    <w:rsid w:val="00D62323"/>
    <w:rsid w:val="00D6326F"/>
    <w:rsid w:val="00D6347E"/>
    <w:rsid w:val="00D63940"/>
    <w:rsid w:val="00D63BD7"/>
    <w:rsid w:val="00D64795"/>
    <w:rsid w:val="00D6525A"/>
    <w:rsid w:val="00D6535A"/>
    <w:rsid w:val="00D65907"/>
    <w:rsid w:val="00D6623A"/>
    <w:rsid w:val="00D66500"/>
    <w:rsid w:val="00D6687A"/>
    <w:rsid w:val="00D6688F"/>
    <w:rsid w:val="00D66963"/>
    <w:rsid w:val="00D6769C"/>
    <w:rsid w:val="00D7056C"/>
    <w:rsid w:val="00D70C0B"/>
    <w:rsid w:val="00D70DF4"/>
    <w:rsid w:val="00D71092"/>
    <w:rsid w:val="00D714E4"/>
    <w:rsid w:val="00D7158D"/>
    <w:rsid w:val="00D7297A"/>
    <w:rsid w:val="00D72A78"/>
    <w:rsid w:val="00D733A9"/>
    <w:rsid w:val="00D735C3"/>
    <w:rsid w:val="00D740B7"/>
    <w:rsid w:val="00D741F4"/>
    <w:rsid w:val="00D74633"/>
    <w:rsid w:val="00D74E2D"/>
    <w:rsid w:val="00D752D7"/>
    <w:rsid w:val="00D75507"/>
    <w:rsid w:val="00D760CD"/>
    <w:rsid w:val="00D76373"/>
    <w:rsid w:val="00D766B8"/>
    <w:rsid w:val="00D77761"/>
    <w:rsid w:val="00D80527"/>
    <w:rsid w:val="00D8054E"/>
    <w:rsid w:val="00D805EB"/>
    <w:rsid w:val="00D8087C"/>
    <w:rsid w:val="00D80B13"/>
    <w:rsid w:val="00D814A8"/>
    <w:rsid w:val="00D8165E"/>
    <w:rsid w:val="00D82114"/>
    <w:rsid w:val="00D8230E"/>
    <w:rsid w:val="00D826BA"/>
    <w:rsid w:val="00D82DA4"/>
    <w:rsid w:val="00D82DF3"/>
    <w:rsid w:val="00D83DD6"/>
    <w:rsid w:val="00D84328"/>
    <w:rsid w:val="00D84342"/>
    <w:rsid w:val="00D848EF"/>
    <w:rsid w:val="00D84D7A"/>
    <w:rsid w:val="00D85AA6"/>
    <w:rsid w:val="00D8604F"/>
    <w:rsid w:val="00D86756"/>
    <w:rsid w:val="00D86824"/>
    <w:rsid w:val="00D86902"/>
    <w:rsid w:val="00D86B2C"/>
    <w:rsid w:val="00D86D4C"/>
    <w:rsid w:val="00D86E29"/>
    <w:rsid w:val="00D87312"/>
    <w:rsid w:val="00D87C37"/>
    <w:rsid w:val="00D90AB6"/>
    <w:rsid w:val="00D9165D"/>
    <w:rsid w:val="00D91853"/>
    <w:rsid w:val="00D925D4"/>
    <w:rsid w:val="00D92747"/>
    <w:rsid w:val="00D92A99"/>
    <w:rsid w:val="00D92AD2"/>
    <w:rsid w:val="00D92FCE"/>
    <w:rsid w:val="00D932D7"/>
    <w:rsid w:val="00D938CB"/>
    <w:rsid w:val="00D9396A"/>
    <w:rsid w:val="00D93DAD"/>
    <w:rsid w:val="00D9420F"/>
    <w:rsid w:val="00D943D2"/>
    <w:rsid w:val="00D94895"/>
    <w:rsid w:val="00D94B10"/>
    <w:rsid w:val="00D94D1C"/>
    <w:rsid w:val="00D953CE"/>
    <w:rsid w:val="00D965DD"/>
    <w:rsid w:val="00D96D43"/>
    <w:rsid w:val="00D96E7A"/>
    <w:rsid w:val="00D97828"/>
    <w:rsid w:val="00DA01DF"/>
    <w:rsid w:val="00DA05A1"/>
    <w:rsid w:val="00DA06CF"/>
    <w:rsid w:val="00DA079B"/>
    <w:rsid w:val="00DA0FA4"/>
    <w:rsid w:val="00DA13BB"/>
    <w:rsid w:val="00DA1784"/>
    <w:rsid w:val="00DA192D"/>
    <w:rsid w:val="00DA244B"/>
    <w:rsid w:val="00DA2713"/>
    <w:rsid w:val="00DA28C1"/>
    <w:rsid w:val="00DA2A48"/>
    <w:rsid w:val="00DA2CC2"/>
    <w:rsid w:val="00DA2E0E"/>
    <w:rsid w:val="00DA37AE"/>
    <w:rsid w:val="00DA42A6"/>
    <w:rsid w:val="00DA4713"/>
    <w:rsid w:val="00DA4F32"/>
    <w:rsid w:val="00DA5314"/>
    <w:rsid w:val="00DA6588"/>
    <w:rsid w:val="00DA6AA3"/>
    <w:rsid w:val="00DA723F"/>
    <w:rsid w:val="00DA72F4"/>
    <w:rsid w:val="00DA73C1"/>
    <w:rsid w:val="00DA74E4"/>
    <w:rsid w:val="00DA7506"/>
    <w:rsid w:val="00DB02AC"/>
    <w:rsid w:val="00DB098B"/>
    <w:rsid w:val="00DB1AE7"/>
    <w:rsid w:val="00DB2220"/>
    <w:rsid w:val="00DB23D9"/>
    <w:rsid w:val="00DB292C"/>
    <w:rsid w:val="00DB32DD"/>
    <w:rsid w:val="00DB3303"/>
    <w:rsid w:val="00DB40AD"/>
    <w:rsid w:val="00DB49CE"/>
    <w:rsid w:val="00DB4B0B"/>
    <w:rsid w:val="00DB4C68"/>
    <w:rsid w:val="00DB4EE5"/>
    <w:rsid w:val="00DB51D7"/>
    <w:rsid w:val="00DB5330"/>
    <w:rsid w:val="00DB5522"/>
    <w:rsid w:val="00DB617E"/>
    <w:rsid w:val="00DB639A"/>
    <w:rsid w:val="00DB6866"/>
    <w:rsid w:val="00DB68E1"/>
    <w:rsid w:val="00DB6EBF"/>
    <w:rsid w:val="00DB71AE"/>
    <w:rsid w:val="00DB7221"/>
    <w:rsid w:val="00DB7375"/>
    <w:rsid w:val="00DB76F7"/>
    <w:rsid w:val="00DB7832"/>
    <w:rsid w:val="00DC0F04"/>
    <w:rsid w:val="00DC152A"/>
    <w:rsid w:val="00DC2301"/>
    <w:rsid w:val="00DC281A"/>
    <w:rsid w:val="00DC2BC0"/>
    <w:rsid w:val="00DC35C1"/>
    <w:rsid w:val="00DC3999"/>
    <w:rsid w:val="00DC39BB"/>
    <w:rsid w:val="00DC3A88"/>
    <w:rsid w:val="00DC3B56"/>
    <w:rsid w:val="00DC496E"/>
    <w:rsid w:val="00DC56B4"/>
    <w:rsid w:val="00DC5B6E"/>
    <w:rsid w:val="00DC5E4D"/>
    <w:rsid w:val="00DC5F16"/>
    <w:rsid w:val="00DC69D9"/>
    <w:rsid w:val="00DC6A56"/>
    <w:rsid w:val="00DC6E2E"/>
    <w:rsid w:val="00DC72BA"/>
    <w:rsid w:val="00DC79CA"/>
    <w:rsid w:val="00DC7F6A"/>
    <w:rsid w:val="00DD0262"/>
    <w:rsid w:val="00DD042C"/>
    <w:rsid w:val="00DD1CDE"/>
    <w:rsid w:val="00DD20D4"/>
    <w:rsid w:val="00DD216B"/>
    <w:rsid w:val="00DD2212"/>
    <w:rsid w:val="00DD3066"/>
    <w:rsid w:val="00DD33BD"/>
    <w:rsid w:val="00DD3504"/>
    <w:rsid w:val="00DD35DB"/>
    <w:rsid w:val="00DD3E77"/>
    <w:rsid w:val="00DD404D"/>
    <w:rsid w:val="00DD4255"/>
    <w:rsid w:val="00DD4C07"/>
    <w:rsid w:val="00DD57BC"/>
    <w:rsid w:val="00DD694A"/>
    <w:rsid w:val="00DE040A"/>
    <w:rsid w:val="00DE1040"/>
    <w:rsid w:val="00DE1185"/>
    <w:rsid w:val="00DE1F16"/>
    <w:rsid w:val="00DE25AE"/>
    <w:rsid w:val="00DE2710"/>
    <w:rsid w:val="00DE2A06"/>
    <w:rsid w:val="00DE2C03"/>
    <w:rsid w:val="00DE2E3B"/>
    <w:rsid w:val="00DE374E"/>
    <w:rsid w:val="00DE43DB"/>
    <w:rsid w:val="00DE44DF"/>
    <w:rsid w:val="00DE47BC"/>
    <w:rsid w:val="00DE4D4D"/>
    <w:rsid w:val="00DE5025"/>
    <w:rsid w:val="00DE51E4"/>
    <w:rsid w:val="00DE5597"/>
    <w:rsid w:val="00DE565C"/>
    <w:rsid w:val="00DE59B0"/>
    <w:rsid w:val="00DE59EB"/>
    <w:rsid w:val="00DE5A3D"/>
    <w:rsid w:val="00DE63B0"/>
    <w:rsid w:val="00DE6BE1"/>
    <w:rsid w:val="00DE758E"/>
    <w:rsid w:val="00DE7E4B"/>
    <w:rsid w:val="00DF0199"/>
    <w:rsid w:val="00DF0670"/>
    <w:rsid w:val="00DF11C7"/>
    <w:rsid w:val="00DF1330"/>
    <w:rsid w:val="00DF14A4"/>
    <w:rsid w:val="00DF14BA"/>
    <w:rsid w:val="00DF15A8"/>
    <w:rsid w:val="00DF1636"/>
    <w:rsid w:val="00DF1BAC"/>
    <w:rsid w:val="00DF1FB7"/>
    <w:rsid w:val="00DF2B88"/>
    <w:rsid w:val="00DF3012"/>
    <w:rsid w:val="00DF346A"/>
    <w:rsid w:val="00DF3950"/>
    <w:rsid w:val="00DF3B1E"/>
    <w:rsid w:val="00DF45B6"/>
    <w:rsid w:val="00DF4A76"/>
    <w:rsid w:val="00DF5034"/>
    <w:rsid w:val="00DF580B"/>
    <w:rsid w:val="00DF6010"/>
    <w:rsid w:val="00DF6725"/>
    <w:rsid w:val="00DF68DF"/>
    <w:rsid w:val="00DF69FD"/>
    <w:rsid w:val="00DF71A6"/>
    <w:rsid w:val="00DF73A9"/>
    <w:rsid w:val="00DF7553"/>
    <w:rsid w:val="00DF75D5"/>
    <w:rsid w:val="00E00A8B"/>
    <w:rsid w:val="00E00BEB"/>
    <w:rsid w:val="00E01769"/>
    <w:rsid w:val="00E0254D"/>
    <w:rsid w:val="00E030D0"/>
    <w:rsid w:val="00E03F8A"/>
    <w:rsid w:val="00E0417B"/>
    <w:rsid w:val="00E0457A"/>
    <w:rsid w:val="00E0484A"/>
    <w:rsid w:val="00E04BC0"/>
    <w:rsid w:val="00E04DB9"/>
    <w:rsid w:val="00E04EC8"/>
    <w:rsid w:val="00E04F76"/>
    <w:rsid w:val="00E071DC"/>
    <w:rsid w:val="00E0742D"/>
    <w:rsid w:val="00E07714"/>
    <w:rsid w:val="00E07CB7"/>
    <w:rsid w:val="00E10945"/>
    <w:rsid w:val="00E116B8"/>
    <w:rsid w:val="00E11E03"/>
    <w:rsid w:val="00E12297"/>
    <w:rsid w:val="00E122D7"/>
    <w:rsid w:val="00E1233F"/>
    <w:rsid w:val="00E128EE"/>
    <w:rsid w:val="00E12C77"/>
    <w:rsid w:val="00E13674"/>
    <w:rsid w:val="00E1441A"/>
    <w:rsid w:val="00E144FC"/>
    <w:rsid w:val="00E146F9"/>
    <w:rsid w:val="00E15543"/>
    <w:rsid w:val="00E1576A"/>
    <w:rsid w:val="00E15E10"/>
    <w:rsid w:val="00E201D0"/>
    <w:rsid w:val="00E20A21"/>
    <w:rsid w:val="00E20AF4"/>
    <w:rsid w:val="00E20B7B"/>
    <w:rsid w:val="00E20D1A"/>
    <w:rsid w:val="00E20F9D"/>
    <w:rsid w:val="00E214D6"/>
    <w:rsid w:val="00E21C95"/>
    <w:rsid w:val="00E22E49"/>
    <w:rsid w:val="00E244C3"/>
    <w:rsid w:val="00E2614A"/>
    <w:rsid w:val="00E2689C"/>
    <w:rsid w:val="00E26B1D"/>
    <w:rsid w:val="00E3007F"/>
    <w:rsid w:val="00E303AB"/>
    <w:rsid w:val="00E304B1"/>
    <w:rsid w:val="00E304C7"/>
    <w:rsid w:val="00E30551"/>
    <w:rsid w:val="00E305AA"/>
    <w:rsid w:val="00E307CB"/>
    <w:rsid w:val="00E30859"/>
    <w:rsid w:val="00E3135D"/>
    <w:rsid w:val="00E31473"/>
    <w:rsid w:val="00E31C95"/>
    <w:rsid w:val="00E3211C"/>
    <w:rsid w:val="00E32716"/>
    <w:rsid w:val="00E32D48"/>
    <w:rsid w:val="00E32F99"/>
    <w:rsid w:val="00E3341D"/>
    <w:rsid w:val="00E339BD"/>
    <w:rsid w:val="00E33DCC"/>
    <w:rsid w:val="00E342B3"/>
    <w:rsid w:val="00E34538"/>
    <w:rsid w:val="00E347F9"/>
    <w:rsid w:val="00E34B54"/>
    <w:rsid w:val="00E35C4C"/>
    <w:rsid w:val="00E361BA"/>
    <w:rsid w:val="00E36291"/>
    <w:rsid w:val="00E365B7"/>
    <w:rsid w:val="00E36B75"/>
    <w:rsid w:val="00E36DEA"/>
    <w:rsid w:val="00E36EFB"/>
    <w:rsid w:val="00E37629"/>
    <w:rsid w:val="00E37B5F"/>
    <w:rsid w:val="00E40300"/>
    <w:rsid w:val="00E405EA"/>
    <w:rsid w:val="00E40829"/>
    <w:rsid w:val="00E40979"/>
    <w:rsid w:val="00E40A83"/>
    <w:rsid w:val="00E41647"/>
    <w:rsid w:val="00E41C0D"/>
    <w:rsid w:val="00E421AA"/>
    <w:rsid w:val="00E4265C"/>
    <w:rsid w:val="00E4270C"/>
    <w:rsid w:val="00E42CDC"/>
    <w:rsid w:val="00E42EA9"/>
    <w:rsid w:val="00E438D6"/>
    <w:rsid w:val="00E44030"/>
    <w:rsid w:val="00E44793"/>
    <w:rsid w:val="00E4527A"/>
    <w:rsid w:val="00E45C11"/>
    <w:rsid w:val="00E46109"/>
    <w:rsid w:val="00E46165"/>
    <w:rsid w:val="00E47875"/>
    <w:rsid w:val="00E47DED"/>
    <w:rsid w:val="00E5082E"/>
    <w:rsid w:val="00E50923"/>
    <w:rsid w:val="00E51DED"/>
    <w:rsid w:val="00E5229A"/>
    <w:rsid w:val="00E533CA"/>
    <w:rsid w:val="00E534F4"/>
    <w:rsid w:val="00E5361B"/>
    <w:rsid w:val="00E540F2"/>
    <w:rsid w:val="00E55545"/>
    <w:rsid w:val="00E556A1"/>
    <w:rsid w:val="00E55B4C"/>
    <w:rsid w:val="00E5615D"/>
    <w:rsid w:val="00E56C2C"/>
    <w:rsid w:val="00E5762D"/>
    <w:rsid w:val="00E57D04"/>
    <w:rsid w:val="00E6016A"/>
    <w:rsid w:val="00E60411"/>
    <w:rsid w:val="00E6085D"/>
    <w:rsid w:val="00E60B86"/>
    <w:rsid w:val="00E60FAE"/>
    <w:rsid w:val="00E6185F"/>
    <w:rsid w:val="00E61BF8"/>
    <w:rsid w:val="00E629A2"/>
    <w:rsid w:val="00E62BDE"/>
    <w:rsid w:val="00E62E9F"/>
    <w:rsid w:val="00E6305A"/>
    <w:rsid w:val="00E633FC"/>
    <w:rsid w:val="00E63899"/>
    <w:rsid w:val="00E639BE"/>
    <w:rsid w:val="00E63F6E"/>
    <w:rsid w:val="00E641B7"/>
    <w:rsid w:val="00E65009"/>
    <w:rsid w:val="00E6503A"/>
    <w:rsid w:val="00E65155"/>
    <w:rsid w:val="00E65813"/>
    <w:rsid w:val="00E65EA2"/>
    <w:rsid w:val="00E6632E"/>
    <w:rsid w:val="00E66542"/>
    <w:rsid w:val="00E66918"/>
    <w:rsid w:val="00E66AD0"/>
    <w:rsid w:val="00E66B94"/>
    <w:rsid w:val="00E6741D"/>
    <w:rsid w:val="00E67FCC"/>
    <w:rsid w:val="00E70823"/>
    <w:rsid w:val="00E7090E"/>
    <w:rsid w:val="00E70B0B"/>
    <w:rsid w:val="00E72501"/>
    <w:rsid w:val="00E72AC1"/>
    <w:rsid w:val="00E72C7E"/>
    <w:rsid w:val="00E72F6A"/>
    <w:rsid w:val="00E7301D"/>
    <w:rsid w:val="00E73842"/>
    <w:rsid w:val="00E7410F"/>
    <w:rsid w:val="00E746DA"/>
    <w:rsid w:val="00E7480D"/>
    <w:rsid w:val="00E75402"/>
    <w:rsid w:val="00E7576B"/>
    <w:rsid w:val="00E7591C"/>
    <w:rsid w:val="00E75AD8"/>
    <w:rsid w:val="00E75D0B"/>
    <w:rsid w:val="00E765B7"/>
    <w:rsid w:val="00E769A9"/>
    <w:rsid w:val="00E76B7E"/>
    <w:rsid w:val="00E76DFF"/>
    <w:rsid w:val="00E77441"/>
    <w:rsid w:val="00E77514"/>
    <w:rsid w:val="00E77848"/>
    <w:rsid w:val="00E77DD1"/>
    <w:rsid w:val="00E802B1"/>
    <w:rsid w:val="00E81309"/>
    <w:rsid w:val="00E815A9"/>
    <w:rsid w:val="00E818A0"/>
    <w:rsid w:val="00E81B5A"/>
    <w:rsid w:val="00E82158"/>
    <w:rsid w:val="00E8299F"/>
    <w:rsid w:val="00E82B8E"/>
    <w:rsid w:val="00E83835"/>
    <w:rsid w:val="00E84143"/>
    <w:rsid w:val="00E844DA"/>
    <w:rsid w:val="00E845F6"/>
    <w:rsid w:val="00E84671"/>
    <w:rsid w:val="00E8479F"/>
    <w:rsid w:val="00E85467"/>
    <w:rsid w:val="00E855C3"/>
    <w:rsid w:val="00E8562D"/>
    <w:rsid w:val="00E85716"/>
    <w:rsid w:val="00E87002"/>
    <w:rsid w:val="00E87090"/>
    <w:rsid w:val="00E870F2"/>
    <w:rsid w:val="00E87762"/>
    <w:rsid w:val="00E87B7A"/>
    <w:rsid w:val="00E9053A"/>
    <w:rsid w:val="00E90BE0"/>
    <w:rsid w:val="00E90C05"/>
    <w:rsid w:val="00E90FAB"/>
    <w:rsid w:val="00E914B5"/>
    <w:rsid w:val="00E918D7"/>
    <w:rsid w:val="00E928E2"/>
    <w:rsid w:val="00E93806"/>
    <w:rsid w:val="00E9453B"/>
    <w:rsid w:val="00E945AF"/>
    <w:rsid w:val="00E958A5"/>
    <w:rsid w:val="00E96971"/>
    <w:rsid w:val="00E96CC1"/>
    <w:rsid w:val="00E973AD"/>
    <w:rsid w:val="00E977A1"/>
    <w:rsid w:val="00EA04D8"/>
    <w:rsid w:val="00EA05DA"/>
    <w:rsid w:val="00EA3312"/>
    <w:rsid w:val="00EA36F9"/>
    <w:rsid w:val="00EA3A26"/>
    <w:rsid w:val="00EA3CCD"/>
    <w:rsid w:val="00EA515F"/>
    <w:rsid w:val="00EA531E"/>
    <w:rsid w:val="00EA547D"/>
    <w:rsid w:val="00EA589E"/>
    <w:rsid w:val="00EA5DAF"/>
    <w:rsid w:val="00EA68E1"/>
    <w:rsid w:val="00EA74BD"/>
    <w:rsid w:val="00EB0281"/>
    <w:rsid w:val="00EB05EC"/>
    <w:rsid w:val="00EB0B36"/>
    <w:rsid w:val="00EB0C29"/>
    <w:rsid w:val="00EB0E8F"/>
    <w:rsid w:val="00EB0FF3"/>
    <w:rsid w:val="00EB108B"/>
    <w:rsid w:val="00EB11EC"/>
    <w:rsid w:val="00EB2F9C"/>
    <w:rsid w:val="00EB327E"/>
    <w:rsid w:val="00EB3406"/>
    <w:rsid w:val="00EB34B4"/>
    <w:rsid w:val="00EB3997"/>
    <w:rsid w:val="00EB4316"/>
    <w:rsid w:val="00EB4845"/>
    <w:rsid w:val="00EB4C26"/>
    <w:rsid w:val="00EB4D3F"/>
    <w:rsid w:val="00EB5EAC"/>
    <w:rsid w:val="00EB60E3"/>
    <w:rsid w:val="00EB7749"/>
    <w:rsid w:val="00EB7834"/>
    <w:rsid w:val="00EC0537"/>
    <w:rsid w:val="00EC099C"/>
    <w:rsid w:val="00EC158C"/>
    <w:rsid w:val="00EC1622"/>
    <w:rsid w:val="00EC22B4"/>
    <w:rsid w:val="00EC283D"/>
    <w:rsid w:val="00EC2AD2"/>
    <w:rsid w:val="00EC2D8B"/>
    <w:rsid w:val="00EC2FC8"/>
    <w:rsid w:val="00EC323C"/>
    <w:rsid w:val="00EC39B2"/>
    <w:rsid w:val="00EC42E1"/>
    <w:rsid w:val="00EC48FA"/>
    <w:rsid w:val="00EC4FE1"/>
    <w:rsid w:val="00EC5969"/>
    <w:rsid w:val="00EC6209"/>
    <w:rsid w:val="00EC671E"/>
    <w:rsid w:val="00EC6AEC"/>
    <w:rsid w:val="00EC7178"/>
    <w:rsid w:val="00ED1413"/>
    <w:rsid w:val="00ED1724"/>
    <w:rsid w:val="00ED1850"/>
    <w:rsid w:val="00ED1C50"/>
    <w:rsid w:val="00ED233D"/>
    <w:rsid w:val="00ED272E"/>
    <w:rsid w:val="00ED2830"/>
    <w:rsid w:val="00ED2CA3"/>
    <w:rsid w:val="00ED35E8"/>
    <w:rsid w:val="00ED3A3F"/>
    <w:rsid w:val="00ED3F0D"/>
    <w:rsid w:val="00ED430A"/>
    <w:rsid w:val="00ED491C"/>
    <w:rsid w:val="00ED4E5D"/>
    <w:rsid w:val="00ED501A"/>
    <w:rsid w:val="00ED52A9"/>
    <w:rsid w:val="00ED5DD2"/>
    <w:rsid w:val="00ED5E6F"/>
    <w:rsid w:val="00ED6043"/>
    <w:rsid w:val="00ED65F8"/>
    <w:rsid w:val="00ED6946"/>
    <w:rsid w:val="00ED694D"/>
    <w:rsid w:val="00ED69A0"/>
    <w:rsid w:val="00ED6E01"/>
    <w:rsid w:val="00ED6E70"/>
    <w:rsid w:val="00EE0104"/>
    <w:rsid w:val="00EE04FC"/>
    <w:rsid w:val="00EE09BE"/>
    <w:rsid w:val="00EE0F43"/>
    <w:rsid w:val="00EE0FE2"/>
    <w:rsid w:val="00EE12E8"/>
    <w:rsid w:val="00EE13A5"/>
    <w:rsid w:val="00EE1ED9"/>
    <w:rsid w:val="00EE2EE1"/>
    <w:rsid w:val="00EE3161"/>
    <w:rsid w:val="00EE3214"/>
    <w:rsid w:val="00EE5465"/>
    <w:rsid w:val="00EE5F3D"/>
    <w:rsid w:val="00EE6899"/>
    <w:rsid w:val="00EE6996"/>
    <w:rsid w:val="00EE6B61"/>
    <w:rsid w:val="00EE6B7D"/>
    <w:rsid w:val="00EE6B93"/>
    <w:rsid w:val="00EE75E7"/>
    <w:rsid w:val="00EE7F60"/>
    <w:rsid w:val="00EF01EE"/>
    <w:rsid w:val="00EF0C5F"/>
    <w:rsid w:val="00EF0DA4"/>
    <w:rsid w:val="00EF11A8"/>
    <w:rsid w:val="00EF13D7"/>
    <w:rsid w:val="00EF1E27"/>
    <w:rsid w:val="00EF1EB1"/>
    <w:rsid w:val="00EF2249"/>
    <w:rsid w:val="00EF2375"/>
    <w:rsid w:val="00EF23CD"/>
    <w:rsid w:val="00EF240A"/>
    <w:rsid w:val="00EF2B95"/>
    <w:rsid w:val="00EF31C9"/>
    <w:rsid w:val="00EF3342"/>
    <w:rsid w:val="00EF3BA3"/>
    <w:rsid w:val="00EF4F23"/>
    <w:rsid w:val="00EF579C"/>
    <w:rsid w:val="00EF60D6"/>
    <w:rsid w:val="00EF6874"/>
    <w:rsid w:val="00EF6CDB"/>
    <w:rsid w:val="00EF7654"/>
    <w:rsid w:val="00F00185"/>
    <w:rsid w:val="00F00671"/>
    <w:rsid w:val="00F017E7"/>
    <w:rsid w:val="00F02027"/>
    <w:rsid w:val="00F024DD"/>
    <w:rsid w:val="00F02F91"/>
    <w:rsid w:val="00F033ED"/>
    <w:rsid w:val="00F044B4"/>
    <w:rsid w:val="00F04707"/>
    <w:rsid w:val="00F04C71"/>
    <w:rsid w:val="00F04DA9"/>
    <w:rsid w:val="00F05238"/>
    <w:rsid w:val="00F054F0"/>
    <w:rsid w:val="00F05697"/>
    <w:rsid w:val="00F05999"/>
    <w:rsid w:val="00F05B90"/>
    <w:rsid w:val="00F05F41"/>
    <w:rsid w:val="00F0659F"/>
    <w:rsid w:val="00F07854"/>
    <w:rsid w:val="00F10580"/>
    <w:rsid w:val="00F10909"/>
    <w:rsid w:val="00F11727"/>
    <w:rsid w:val="00F13846"/>
    <w:rsid w:val="00F13D3B"/>
    <w:rsid w:val="00F14C5D"/>
    <w:rsid w:val="00F150AF"/>
    <w:rsid w:val="00F15818"/>
    <w:rsid w:val="00F16ACC"/>
    <w:rsid w:val="00F173BE"/>
    <w:rsid w:val="00F20014"/>
    <w:rsid w:val="00F202B9"/>
    <w:rsid w:val="00F203CC"/>
    <w:rsid w:val="00F20675"/>
    <w:rsid w:val="00F20DAE"/>
    <w:rsid w:val="00F20DE1"/>
    <w:rsid w:val="00F21581"/>
    <w:rsid w:val="00F22765"/>
    <w:rsid w:val="00F227B7"/>
    <w:rsid w:val="00F2358A"/>
    <w:rsid w:val="00F23A6B"/>
    <w:rsid w:val="00F23F9E"/>
    <w:rsid w:val="00F24BD2"/>
    <w:rsid w:val="00F251E8"/>
    <w:rsid w:val="00F25830"/>
    <w:rsid w:val="00F2601E"/>
    <w:rsid w:val="00F2675C"/>
    <w:rsid w:val="00F30059"/>
    <w:rsid w:val="00F302B8"/>
    <w:rsid w:val="00F304D0"/>
    <w:rsid w:val="00F30F9D"/>
    <w:rsid w:val="00F31157"/>
    <w:rsid w:val="00F31A1F"/>
    <w:rsid w:val="00F31B1E"/>
    <w:rsid w:val="00F32469"/>
    <w:rsid w:val="00F32EEC"/>
    <w:rsid w:val="00F33BD4"/>
    <w:rsid w:val="00F34347"/>
    <w:rsid w:val="00F34A94"/>
    <w:rsid w:val="00F34D2C"/>
    <w:rsid w:val="00F34D6F"/>
    <w:rsid w:val="00F34F47"/>
    <w:rsid w:val="00F358D2"/>
    <w:rsid w:val="00F36074"/>
    <w:rsid w:val="00F36312"/>
    <w:rsid w:val="00F3656E"/>
    <w:rsid w:val="00F36D24"/>
    <w:rsid w:val="00F36E0A"/>
    <w:rsid w:val="00F40083"/>
    <w:rsid w:val="00F400E2"/>
    <w:rsid w:val="00F402B6"/>
    <w:rsid w:val="00F40655"/>
    <w:rsid w:val="00F40D04"/>
    <w:rsid w:val="00F40F43"/>
    <w:rsid w:val="00F41C86"/>
    <w:rsid w:val="00F4253D"/>
    <w:rsid w:val="00F425A3"/>
    <w:rsid w:val="00F42B01"/>
    <w:rsid w:val="00F42C5F"/>
    <w:rsid w:val="00F4303D"/>
    <w:rsid w:val="00F43399"/>
    <w:rsid w:val="00F44A7F"/>
    <w:rsid w:val="00F4583E"/>
    <w:rsid w:val="00F46172"/>
    <w:rsid w:val="00F46414"/>
    <w:rsid w:val="00F468C9"/>
    <w:rsid w:val="00F46F07"/>
    <w:rsid w:val="00F4704D"/>
    <w:rsid w:val="00F4760A"/>
    <w:rsid w:val="00F47CF6"/>
    <w:rsid w:val="00F47EC5"/>
    <w:rsid w:val="00F50137"/>
    <w:rsid w:val="00F50B7D"/>
    <w:rsid w:val="00F51C4B"/>
    <w:rsid w:val="00F51CE2"/>
    <w:rsid w:val="00F52561"/>
    <w:rsid w:val="00F52787"/>
    <w:rsid w:val="00F52862"/>
    <w:rsid w:val="00F52A9C"/>
    <w:rsid w:val="00F530F2"/>
    <w:rsid w:val="00F53504"/>
    <w:rsid w:val="00F53FC1"/>
    <w:rsid w:val="00F54DCC"/>
    <w:rsid w:val="00F54FDA"/>
    <w:rsid w:val="00F5502E"/>
    <w:rsid w:val="00F57198"/>
    <w:rsid w:val="00F572DE"/>
    <w:rsid w:val="00F60071"/>
    <w:rsid w:val="00F60285"/>
    <w:rsid w:val="00F60378"/>
    <w:rsid w:val="00F62229"/>
    <w:rsid w:val="00F6256C"/>
    <w:rsid w:val="00F6260A"/>
    <w:rsid w:val="00F635DF"/>
    <w:rsid w:val="00F637BF"/>
    <w:rsid w:val="00F637D1"/>
    <w:rsid w:val="00F652D5"/>
    <w:rsid w:val="00F65F44"/>
    <w:rsid w:val="00F6604D"/>
    <w:rsid w:val="00F662FB"/>
    <w:rsid w:val="00F66AA2"/>
    <w:rsid w:val="00F66EB0"/>
    <w:rsid w:val="00F67AD8"/>
    <w:rsid w:val="00F67CC3"/>
    <w:rsid w:val="00F67F27"/>
    <w:rsid w:val="00F7003E"/>
    <w:rsid w:val="00F7059D"/>
    <w:rsid w:val="00F7070F"/>
    <w:rsid w:val="00F7127F"/>
    <w:rsid w:val="00F71D6E"/>
    <w:rsid w:val="00F72044"/>
    <w:rsid w:val="00F720EC"/>
    <w:rsid w:val="00F72639"/>
    <w:rsid w:val="00F7276B"/>
    <w:rsid w:val="00F72B81"/>
    <w:rsid w:val="00F73364"/>
    <w:rsid w:val="00F736CB"/>
    <w:rsid w:val="00F737E1"/>
    <w:rsid w:val="00F738DD"/>
    <w:rsid w:val="00F73B7E"/>
    <w:rsid w:val="00F740CC"/>
    <w:rsid w:val="00F7445E"/>
    <w:rsid w:val="00F747E8"/>
    <w:rsid w:val="00F75637"/>
    <w:rsid w:val="00F75EBA"/>
    <w:rsid w:val="00F76861"/>
    <w:rsid w:val="00F76C8C"/>
    <w:rsid w:val="00F770A0"/>
    <w:rsid w:val="00F77436"/>
    <w:rsid w:val="00F77615"/>
    <w:rsid w:val="00F778BF"/>
    <w:rsid w:val="00F77CDB"/>
    <w:rsid w:val="00F803BF"/>
    <w:rsid w:val="00F808F2"/>
    <w:rsid w:val="00F817F0"/>
    <w:rsid w:val="00F818D6"/>
    <w:rsid w:val="00F8191F"/>
    <w:rsid w:val="00F81C1D"/>
    <w:rsid w:val="00F81D2E"/>
    <w:rsid w:val="00F81E3A"/>
    <w:rsid w:val="00F82136"/>
    <w:rsid w:val="00F82596"/>
    <w:rsid w:val="00F825A2"/>
    <w:rsid w:val="00F83F2E"/>
    <w:rsid w:val="00F83FB5"/>
    <w:rsid w:val="00F84345"/>
    <w:rsid w:val="00F847FC"/>
    <w:rsid w:val="00F850EA"/>
    <w:rsid w:val="00F8596E"/>
    <w:rsid w:val="00F85A03"/>
    <w:rsid w:val="00F865DA"/>
    <w:rsid w:val="00F867AB"/>
    <w:rsid w:val="00F86DF7"/>
    <w:rsid w:val="00F8763E"/>
    <w:rsid w:val="00F90518"/>
    <w:rsid w:val="00F9119F"/>
    <w:rsid w:val="00F916B4"/>
    <w:rsid w:val="00F925E2"/>
    <w:rsid w:val="00F92613"/>
    <w:rsid w:val="00F92D64"/>
    <w:rsid w:val="00F934E9"/>
    <w:rsid w:val="00F93545"/>
    <w:rsid w:val="00F93B8D"/>
    <w:rsid w:val="00F93C1E"/>
    <w:rsid w:val="00F945D6"/>
    <w:rsid w:val="00F94A86"/>
    <w:rsid w:val="00F94CB5"/>
    <w:rsid w:val="00F94E47"/>
    <w:rsid w:val="00F95C7A"/>
    <w:rsid w:val="00F96A4B"/>
    <w:rsid w:val="00F973F6"/>
    <w:rsid w:val="00F974B9"/>
    <w:rsid w:val="00F975DD"/>
    <w:rsid w:val="00FA096E"/>
    <w:rsid w:val="00FA1393"/>
    <w:rsid w:val="00FA18FA"/>
    <w:rsid w:val="00FA2F06"/>
    <w:rsid w:val="00FA342A"/>
    <w:rsid w:val="00FA37B3"/>
    <w:rsid w:val="00FA39A9"/>
    <w:rsid w:val="00FA3C02"/>
    <w:rsid w:val="00FA3F49"/>
    <w:rsid w:val="00FA41E6"/>
    <w:rsid w:val="00FA4B9C"/>
    <w:rsid w:val="00FA5157"/>
    <w:rsid w:val="00FA5EBA"/>
    <w:rsid w:val="00FA6C9C"/>
    <w:rsid w:val="00FA6FEA"/>
    <w:rsid w:val="00FA7851"/>
    <w:rsid w:val="00FA79D6"/>
    <w:rsid w:val="00FB00FB"/>
    <w:rsid w:val="00FB052D"/>
    <w:rsid w:val="00FB09B5"/>
    <w:rsid w:val="00FB0DAB"/>
    <w:rsid w:val="00FB10C9"/>
    <w:rsid w:val="00FB1119"/>
    <w:rsid w:val="00FB1784"/>
    <w:rsid w:val="00FB1A5D"/>
    <w:rsid w:val="00FB2840"/>
    <w:rsid w:val="00FB29BF"/>
    <w:rsid w:val="00FB29CE"/>
    <w:rsid w:val="00FB2D1F"/>
    <w:rsid w:val="00FB2DB7"/>
    <w:rsid w:val="00FB2F15"/>
    <w:rsid w:val="00FB3119"/>
    <w:rsid w:val="00FB3899"/>
    <w:rsid w:val="00FB45E8"/>
    <w:rsid w:val="00FB5404"/>
    <w:rsid w:val="00FB55F1"/>
    <w:rsid w:val="00FB65CD"/>
    <w:rsid w:val="00FB6AB9"/>
    <w:rsid w:val="00FB6D2F"/>
    <w:rsid w:val="00FB6FB1"/>
    <w:rsid w:val="00FB71FC"/>
    <w:rsid w:val="00FB7FF3"/>
    <w:rsid w:val="00FC01C1"/>
    <w:rsid w:val="00FC0282"/>
    <w:rsid w:val="00FC02D4"/>
    <w:rsid w:val="00FC0361"/>
    <w:rsid w:val="00FC0A12"/>
    <w:rsid w:val="00FC214E"/>
    <w:rsid w:val="00FC2564"/>
    <w:rsid w:val="00FC2733"/>
    <w:rsid w:val="00FC3324"/>
    <w:rsid w:val="00FC3527"/>
    <w:rsid w:val="00FC370D"/>
    <w:rsid w:val="00FC3E16"/>
    <w:rsid w:val="00FC487A"/>
    <w:rsid w:val="00FC4BB3"/>
    <w:rsid w:val="00FC4CB2"/>
    <w:rsid w:val="00FC5062"/>
    <w:rsid w:val="00FC5685"/>
    <w:rsid w:val="00FC65C0"/>
    <w:rsid w:val="00FC6A42"/>
    <w:rsid w:val="00FC6CDB"/>
    <w:rsid w:val="00FC71A3"/>
    <w:rsid w:val="00FC775A"/>
    <w:rsid w:val="00FC7F90"/>
    <w:rsid w:val="00FD097D"/>
    <w:rsid w:val="00FD0C89"/>
    <w:rsid w:val="00FD128E"/>
    <w:rsid w:val="00FD17B5"/>
    <w:rsid w:val="00FD196C"/>
    <w:rsid w:val="00FD19CD"/>
    <w:rsid w:val="00FD2462"/>
    <w:rsid w:val="00FD2947"/>
    <w:rsid w:val="00FD3543"/>
    <w:rsid w:val="00FD3BF6"/>
    <w:rsid w:val="00FD3D75"/>
    <w:rsid w:val="00FD4312"/>
    <w:rsid w:val="00FD4505"/>
    <w:rsid w:val="00FD4976"/>
    <w:rsid w:val="00FD5459"/>
    <w:rsid w:val="00FD5961"/>
    <w:rsid w:val="00FD6D77"/>
    <w:rsid w:val="00FD711B"/>
    <w:rsid w:val="00FD7D78"/>
    <w:rsid w:val="00FE0999"/>
    <w:rsid w:val="00FE1988"/>
    <w:rsid w:val="00FE27E1"/>
    <w:rsid w:val="00FE299C"/>
    <w:rsid w:val="00FE29F1"/>
    <w:rsid w:val="00FE2BB1"/>
    <w:rsid w:val="00FE2BCE"/>
    <w:rsid w:val="00FE2CCF"/>
    <w:rsid w:val="00FE2FAA"/>
    <w:rsid w:val="00FE3A9D"/>
    <w:rsid w:val="00FE3C8E"/>
    <w:rsid w:val="00FE3CE5"/>
    <w:rsid w:val="00FE3EBA"/>
    <w:rsid w:val="00FE4C9F"/>
    <w:rsid w:val="00FE4E78"/>
    <w:rsid w:val="00FE53A7"/>
    <w:rsid w:val="00FE53BA"/>
    <w:rsid w:val="00FE5D1B"/>
    <w:rsid w:val="00FE6565"/>
    <w:rsid w:val="00FE67F9"/>
    <w:rsid w:val="00FE6B6F"/>
    <w:rsid w:val="00FE732D"/>
    <w:rsid w:val="00FE734D"/>
    <w:rsid w:val="00FE7910"/>
    <w:rsid w:val="00FF04B3"/>
    <w:rsid w:val="00FF2B60"/>
    <w:rsid w:val="00FF316A"/>
    <w:rsid w:val="00FF3AF3"/>
    <w:rsid w:val="00FF490D"/>
    <w:rsid w:val="00FF523D"/>
    <w:rsid w:val="00FF5346"/>
    <w:rsid w:val="00FF5492"/>
    <w:rsid w:val="00FF60CA"/>
    <w:rsid w:val="00FF62B2"/>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4760CB"/>
  <w15:docId w15:val="{E5E2F828-217A-4D99-A014-71D8119A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561AA"/>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rsid w:val="00077E6D"/>
    <w:rPr>
      <w:sz w:val="20"/>
      <w:szCs w:val="20"/>
    </w:rPr>
  </w:style>
  <w:style w:type="character" w:styleId="Sprotnaopomba-sklic">
    <w:name w:val="footnote reference"/>
    <w:uiPriority w:val="99"/>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793CAC"/>
    <w:pPr>
      <w:tabs>
        <w:tab w:val="left" w:pos="709"/>
        <w:tab w:val="right" w:leader="dot" w:pos="9396"/>
      </w:tabs>
    </w:pPr>
    <w:rPr>
      <w:b/>
      <w:bCs/>
      <w:i/>
      <w:caps/>
      <w:noProof/>
      <w:kern w:val="32"/>
      <w:sz w:val="22"/>
      <w:szCs w:val="22"/>
      <w:shd w:val="clear" w:color="auto" w:fill="FFFFFF"/>
      <w:lang w:eastAsia="ko-KR"/>
    </w:rPr>
  </w:style>
  <w:style w:type="paragraph" w:styleId="Kazalovsebine2">
    <w:name w:val="toc 2"/>
    <w:basedOn w:val="Navaden"/>
    <w:next w:val="Navaden"/>
    <w:autoRedefine/>
    <w:uiPriority w:val="39"/>
    <w:qFormat/>
    <w:rsid w:val="00E918D7"/>
    <w:pPr>
      <w:jc w:val="center"/>
    </w:pPr>
    <w:rPr>
      <w:smallCaps/>
      <w:sz w:val="28"/>
      <w:szCs w:val="28"/>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uiPriority w:val="99"/>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qFormat/>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uiPriority w:val="99"/>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uiPriority w:val="99"/>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uiPriority w:val="99"/>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uiPriority w:val="99"/>
    <w:rsid w:val="000C3903"/>
    <w:rPr>
      <w:sz w:val="20"/>
      <w:szCs w:val="20"/>
    </w:rPr>
  </w:style>
  <w:style w:type="character" w:customStyle="1" w:styleId="PripombabesediloZnak1">
    <w:name w:val="Pripomba – besedilo Znak1"/>
    <w:basedOn w:val="Privzetapisavaodstavka"/>
    <w:link w:val="Pripombabesedilo"/>
    <w:uiPriority w:val="99"/>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uiPriority w:val="99"/>
    <w:qFormat/>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basedOn w:val="Privzetapisavaodstavka"/>
    <w:link w:val="Odstavekseznama"/>
    <w:uiPriority w:val="34"/>
    <w:qFormat/>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customStyle="1" w:styleId="SlogTahoma">
    <w:name w:val="Slog Tahoma"/>
    <w:rsid w:val="00563713"/>
    <w:rPr>
      <w:rFonts w:ascii="Tahoma" w:hAnsi="Tahoma"/>
      <w:sz w:val="24"/>
    </w:rPr>
  </w:style>
  <w:style w:type="paragraph" w:customStyle="1" w:styleId="Blokbesedila1">
    <w:name w:val="Blok besedila1"/>
    <w:basedOn w:val="Navaden"/>
    <w:rsid w:val="00C36366"/>
    <w:pPr>
      <w:tabs>
        <w:tab w:val="left" w:pos="864"/>
      </w:tabs>
      <w:overflowPunct w:val="0"/>
      <w:autoSpaceDE w:val="0"/>
      <w:autoSpaceDN w:val="0"/>
      <w:adjustRightInd w:val="0"/>
      <w:spacing w:line="240" w:lineRule="exact"/>
      <w:ind w:left="864" w:right="-752" w:hanging="864"/>
      <w:jc w:val="both"/>
      <w:textAlignment w:val="baseline"/>
    </w:pPr>
    <w:rPr>
      <w:rFonts w:ascii="Arial" w:hAnsi="Arial"/>
      <w:sz w:val="22"/>
      <w:szCs w:val="20"/>
    </w:rPr>
  </w:style>
  <w:style w:type="paragraph" w:customStyle="1" w:styleId="Navaden10">
    <w:name w:val="Navaden_1"/>
    <w:basedOn w:val="Telobesedila2"/>
    <w:link w:val="Navaden1Znak"/>
    <w:uiPriority w:val="99"/>
    <w:qFormat/>
    <w:rsid w:val="003B5B72"/>
    <w:pPr>
      <w:spacing w:line="240" w:lineRule="auto"/>
      <w:jc w:val="both"/>
    </w:pPr>
    <w:rPr>
      <w:rFonts w:ascii="Arial" w:hAnsi="Arial"/>
      <w:i/>
      <w:spacing w:val="-5"/>
      <w:sz w:val="24"/>
    </w:rPr>
  </w:style>
  <w:style w:type="character" w:customStyle="1" w:styleId="Navaden1Znak">
    <w:name w:val="Navaden_1 Znak"/>
    <w:link w:val="Navaden10"/>
    <w:uiPriority w:val="99"/>
    <w:rsid w:val="003B5B72"/>
    <w:rPr>
      <w:rFonts w:ascii="Arial" w:hAnsi="Arial"/>
      <w:i/>
      <w:spacing w:val="-5"/>
      <w:sz w:val="24"/>
      <w:szCs w:val="24"/>
    </w:rPr>
  </w:style>
  <w:style w:type="paragraph" w:styleId="Revizija">
    <w:name w:val="Revision"/>
    <w:hidden/>
    <w:uiPriority w:val="99"/>
    <w:semiHidden/>
    <w:rsid w:val="003E2067"/>
    <w:rPr>
      <w:sz w:val="24"/>
      <w:szCs w:val="24"/>
    </w:rPr>
  </w:style>
  <w:style w:type="character" w:styleId="SledenaHiperpovezava">
    <w:name w:val="FollowedHyperlink"/>
    <w:basedOn w:val="Privzetapisavaodstavka"/>
    <w:uiPriority w:val="99"/>
    <w:semiHidden/>
    <w:unhideWhenUsed/>
    <w:rsid w:val="00B71466"/>
    <w:rPr>
      <w:color w:val="800080" w:themeColor="followedHyperlink"/>
      <w:u w:val="single"/>
    </w:rPr>
  </w:style>
  <w:style w:type="paragraph" w:customStyle="1" w:styleId="Natevanjestevilkami1">
    <w:name w:val="Naštevanje s številkami 1"/>
    <w:rsid w:val="005E77A1"/>
    <w:pPr>
      <w:numPr>
        <w:numId w:val="16"/>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5E77A1"/>
    <w:pPr>
      <w:numPr>
        <w:ilvl w:val="1"/>
      </w:numPr>
      <w:spacing w:before="0"/>
    </w:pPr>
    <w:rPr>
      <w:b w:val="0"/>
      <w:smallCaps w:val="0"/>
    </w:rPr>
  </w:style>
  <w:style w:type="paragraph" w:customStyle="1" w:styleId="Natevanjestevilkami3">
    <w:name w:val="Naštevanje s številkami 3"/>
    <w:basedOn w:val="Natevanjestevilkami2"/>
    <w:rsid w:val="005E77A1"/>
    <w:pPr>
      <w:numPr>
        <w:ilvl w:val="2"/>
      </w:numPr>
      <w:ind w:left="2211"/>
    </w:pPr>
  </w:style>
  <w:style w:type="paragraph" w:customStyle="1" w:styleId="Natevanjestevilkami4">
    <w:name w:val="Naštevanje s številkami 4"/>
    <w:basedOn w:val="Natevanjestevilkami3"/>
    <w:rsid w:val="005E77A1"/>
    <w:pPr>
      <w:numPr>
        <w:ilvl w:val="3"/>
      </w:numPr>
    </w:pPr>
  </w:style>
  <w:style w:type="paragraph" w:customStyle="1" w:styleId="Natevanjestevilkami5">
    <w:name w:val="Naštevanje s številkami 5"/>
    <w:basedOn w:val="Natevanjestevilkami4"/>
    <w:rsid w:val="005E77A1"/>
    <w:pPr>
      <w:numPr>
        <w:ilvl w:val="4"/>
      </w:numPr>
    </w:pPr>
  </w:style>
  <w:style w:type="paragraph" w:customStyle="1" w:styleId="Natevanjestevilkami6">
    <w:name w:val="Naštevanje s številkami 6"/>
    <w:basedOn w:val="Natevanjestevilkami5"/>
    <w:rsid w:val="005E77A1"/>
    <w:pPr>
      <w:numPr>
        <w:ilvl w:val="5"/>
      </w:numPr>
    </w:pPr>
  </w:style>
  <w:style w:type="paragraph" w:customStyle="1" w:styleId="Natevanjestevilkami7">
    <w:name w:val="Naštevanje s številkami 7"/>
    <w:basedOn w:val="Natevanjestevilkami6"/>
    <w:rsid w:val="005E77A1"/>
    <w:pPr>
      <w:numPr>
        <w:ilvl w:val="6"/>
      </w:numPr>
    </w:pPr>
  </w:style>
  <w:style w:type="paragraph" w:customStyle="1" w:styleId="Natevanjestevilkami8">
    <w:name w:val="Naštevanje s številkami 8"/>
    <w:basedOn w:val="Natevanjestevilkami7"/>
    <w:rsid w:val="005E77A1"/>
    <w:pPr>
      <w:numPr>
        <w:ilvl w:val="7"/>
      </w:numPr>
    </w:pPr>
  </w:style>
  <w:style w:type="paragraph" w:customStyle="1" w:styleId="Natevanjestevilkami9">
    <w:name w:val="Naštevanje s številkami 9"/>
    <w:basedOn w:val="Natevanjestevilkami8"/>
    <w:rsid w:val="005E77A1"/>
    <w:pPr>
      <w:numPr>
        <w:ilvl w:val="8"/>
      </w:numPr>
    </w:pPr>
  </w:style>
  <w:style w:type="numbering" w:customStyle="1" w:styleId="Natevanjestevilkami">
    <w:name w:val="Naštevanje s številkami"/>
    <w:uiPriority w:val="99"/>
    <w:rsid w:val="005E77A1"/>
    <w:pPr>
      <w:numPr>
        <w:numId w:val="15"/>
      </w:numPr>
    </w:pPr>
  </w:style>
  <w:style w:type="character" w:customStyle="1" w:styleId="Nerazreenaomemba1">
    <w:name w:val="Nerazrešena omemba1"/>
    <w:basedOn w:val="Privzetapisavaodstavka"/>
    <w:uiPriority w:val="99"/>
    <w:semiHidden/>
    <w:unhideWhenUsed/>
    <w:rsid w:val="00584B28"/>
    <w:rPr>
      <w:color w:val="605E5C"/>
      <w:shd w:val="clear" w:color="auto" w:fill="E1DFDD"/>
    </w:rPr>
  </w:style>
  <w:style w:type="paragraph" w:customStyle="1" w:styleId="msonormal0">
    <w:name w:val="msonormal"/>
    <w:basedOn w:val="Navaden"/>
    <w:rsid w:val="00632F38"/>
    <w:pPr>
      <w:spacing w:before="100" w:beforeAutospacing="1" w:after="100" w:afterAutospacing="1"/>
    </w:pPr>
  </w:style>
  <w:style w:type="paragraph" w:customStyle="1" w:styleId="font6">
    <w:name w:val="font6"/>
    <w:basedOn w:val="Navaden"/>
    <w:rsid w:val="00632F38"/>
    <w:pPr>
      <w:spacing w:before="100" w:beforeAutospacing="1" w:after="100" w:afterAutospacing="1"/>
    </w:pPr>
    <w:rPr>
      <w:rFonts w:ascii="Symbol" w:hAnsi="Symbol"/>
      <w:sz w:val="20"/>
      <w:szCs w:val="20"/>
    </w:rPr>
  </w:style>
  <w:style w:type="paragraph" w:customStyle="1" w:styleId="xl73">
    <w:name w:val="xl73"/>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74">
    <w:name w:val="xl74"/>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5">
    <w:name w:val="xl75"/>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76">
    <w:name w:val="xl76"/>
    <w:basedOn w:val="Navaden"/>
    <w:rsid w:val="00632F38"/>
    <w:pPr>
      <w:spacing w:before="100" w:beforeAutospacing="1" w:after="100" w:afterAutospacing="1"/>
      <w:textAlignment w:val="center"/>
    </w:pPr>
    <w:rPr>
      <w:rFonts w:ascii="Arial" w:hAnsi="Arial" w:cs="Arial"/>
      <w:sz w:val="20"/>
      <w:szCs w:val="20"/>
    </w:rPr>
  </w:style>
  <w:style w:type="paragraph" w:customStyle="1" w:styleId="xl77">
    <w:name w:val="xl77"/>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78">
    <w:name w:val="xl7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79">
    <w:name w:val="xl79"/>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80">
    <w:name w:val="xl80"/>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81">
    <w:name w:val="xl81"/>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82">
    <w:name w:val="xl82"/>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83">
    <w:name w:val="xl83"/>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84">
    <w:name w:val="xl84"/>
    <w:basedOn w:val="Navaden"/>
    <w:rsid w:val="00632F38"/>
    <w:pPr>
      <w:spacing w:before="100" w:beforeAutospacing="1" w:after="100" w:afterAutospacing="1"/>
      <w:textAlignment w:val="center"/>
    </w:pPr>
    <w:rPr>
      <w:rFonts w:ascii="Arial" w:hAnsi="Arial" w:cs="Arial"/>
      <w:sz w:val="20"/>
      <w:szCs w:val="20"/>
    </w:rPr>
  </w:style>
  <w:style w:type="paragraph" w:customStyle="1" w:styleId="xl85">
    <w:name w:val="xl85"/>
    <w:basedOn w:val="Navaden"/>
    <w:rsid w:val="00632F38"/>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86">
    <w:name w:val="xl86"/>
    <w:basedOn w:val="Navaden"/>
    <w:rsid w:val="00632F38"/>
    <w:pPr>
      <w:spacing w:before="100" w:beforeAutospacing="1" w:after="100" w:afterAutospacing="1"/>
      <w:textAlignment w:val="center"/>
    </w:pPr>
    <w:rPr>
      <w:rFonts w:ascii="Arial" w:hAnsi="Arial" w:cs="Arial"/>
      <w:sz w:val="20"/>
      <w:szCs w:val="20"/>
    </w:rPr>
  </w:style>
  <w:style w:type="paragraph" w:customStyle="1" w:styleId="xl87">
    <w:name w:val="xl87"/>
    <w:basedOn w:val="Navaden"/>
    <w:rsid w:val="00632F38"/>
    <w:pPr>
      <w:spacing w:before="100" w:beforeAutospacing="1" w:after="100" w:afterAutospacing="1"/>
      <w:textAlignment w:val="center"/>
    </w:pPr>
    <w:rPr>
      <w:rFonts w:ascii="Arial" w:hAnsi="Arial" w:cs="Arial"/>
      <w:sz w:val="20"/>
      <w:szCs w:val="20"/>
    </w:rPr>
  </w:style>
  <w:style w:type="paragraph" w:customStyle="1" w:styleId="xl88">
    <w:name w:val="xl88"/>
    <w:basedOn w:val="Navaden"/>
    <w:rsid w:val="00632F38"/>
    <w:pPr>
      <w:spacing w:before="100" w:beforeAutospacing="1" w:after="100" w:afterAutospacing="1"/>
      <w:textAlignment w:val="center"/>
    </w:pPr>
    <w:rPr>
      <w:rFonts w:ascii="Arial" w:hAnsi="Arial" w:cs="Arial"/>
    </w:rPr>
  </w:style>
  <w:style w:type="paragraph" w:customStyle="1" w:styleId="xl89">
    <w:name w:val="xl89"/>
    <w:basedOn w:val="Navaden"/>
    <w:rsid w:val="00632F38"/>
    <w:pPr>
      <w:spacing w:before="100" w:beforeAutospacing="1" w:after="100" w:afterAutospacing="1"/>
      <w:jc w:val="right"/>
      <w:textAlignment w:val="center"/>
    </w:pPr>
    <w:rPr>
      <w:rFonts w:ascii="Arial" w:hAnsi="Arial" w:cs="Arial"/>
      <w:sz w:val="20"/>
      <w:szCs w:val="20"/>
    </w:rPr>
  </w:style>
  <w:style w:type="paragraph" w:customStyle="1" w:styleId="xl90">
    <w:name w:val="xl90"/>
    <w:basedOn w:val="Navaden"/>
    <w:rsid w:val="00632F38"/>
    <w:pPr>
      <w:spacing w:before="100" w:beforeAutospacing="1" w:after="100" w:afterAutospacing="1"/>
      <w:jc w:val="center"/>
      <w:textAlignment w:val="center"/>
    </w:pPr>
    <w:rPr>
      <w:rFonts w:ascii="Arial" w:hAnsi="Arial" w:cs="Arial"/>
      <w:sz w:val="20"/>
      <w:szCs w:val="20"/>
    </w:rPr>
  </w:style>
  <w:style w:type="paragraph" w:customStyle="1" w:styleId="xl91">
    <w:name w:val="xl91"/>
    <w:basedOn w:val="Navaden"/>
    <w:rsid w:val="00632F38"/>
    <w:pPr>
      <w:spacing w:before="100" w:beforeAutospacing="1" w:after="100" w:afterAutospacing="1"/>
      <w:textAlignment w:val="center"/>
    </w:pPr>
    <w:rPr>
      <w:rFonts w:ascii="Arial" w:hAnsi="Arial" w:cs="Arial"/>
      <w:b/>
      <w:bCs/>
      <w:sz w:val="20"/>
      <w:szCs w:val="20"/>
    </w:rPr>
  </w:style>
  <w:style w:type="paragraph" w:customStyle="1" w:styleId="xl92">
    <w:name w:val="xl92"/>
    <w:basedOn w:val="Navaden"/>
    <w:rsid w:val="00632F38"/>
    <w:pPr>
      <w:spacing w:before="100" w:beforeAutospacing="1" w:after="100" w:afterAutospacing="1"/>
      <w:textAlignment w:val="center"/>
    </w:pPr>
    <w:rPr>
      <w:rFonts w:ascii="Arial" w:hAnsi="Arial" w:cs="Arial"/>
    </w:rPr>
  </w:style>
  <w:style w:type="paragraph" w:customStyle="1" w:styleId="xl93">
    <w:name w:val="xl93"/>
    <w:basedOn w:val="Navaden"/>
    <w:rsid w:val="00632F38"/>
    <w:pPr>
      <w:pBdr>
        <w:top w:val="single" w:sz="4" w:space="0" w:color="auto"/>
        <w:bottom w:val="double" w:sz="6" w:space="0" w:color="auto"/>
      </w:pBdr>
      <w:spacing w:before="100" w:beforeAutospacing="1" w:after="100" w:afterAutospacing="1"/>
      <w:jc w:val="center"/>
      <w:textAlignment w:val="center"/>
    </w:pPr>
    <w:rPr>
      <w:rFonts w:ascii="Arial" w:hAnsi="Arial" w:cs="Arial"/>
      <w:b/>
      <w:bCs/>
      <w:sz w:val="20"/>
      <w:szCs w:val="20"/>
    </w:rPr>
  </w:style>
  <w:style w:type="paragraph" w:customStyle="1" w:styleId="xl94">
    <w:name w:val="xl94"/>
    <w:basedOn w:val="Navaden"/>
    <w:rsid w:val="00632F38"/>
    <w:pPr>
      <w:pBdr>
        <w:top w:val="single" w:sz="4" w:space="0" w:color="auto"/>
        <w:bottom w:val="double" w:sz="6" w:space="0" w:color="auto"/>
      </w:pBdr>
      <w:spacing w:before="100" w:beforeAutospacing="1" w:after="100" w:afterAutospacing="1"/>
      <w:textAlignment w:val="center"/>
    </w:pPr>
    <w:rPr>
      <w:rFonts w:ascii="Arial" w:hAnsi="Arial" w:cs="Arial"/>
      <w:b/>
      <w:bCs/>
      <w:sz w:val="20"/>
      <w:szCs w:val="20"/>
    </w:rPr>
  </w:style>
  <w:style w:type="paragraph" w:customStyle="1" w:styleId="xl95">
    <w:name w:val="xl95"/>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6">
    <w:name w:val="xl96"/>
    <w:basedOn w:val="Navaden"/>
    <w:rsid w:val="00632F38"/>
    <w:pPr>
      <w:pBdr>
        <w:top w:val="single" w:sz="4" w:space="0" w:color="auto"/>
        <w:bottom w:val="double" w:sz="6" w:space="0" w:color="auto"/>
      </w:pBdr>
      <w:spacing w:before="100" w:beforeAutospacing="1" w:after="100" w:afterAutospacing="1"/>
      <w:jc w:val="right"/>
      <w:textAlignment w:val="center"/>
    </w:pPr>
    <w:rPr>
      <w:rFonts w:ascii="Arial" w:hAnsi="Arial" w:cs="Arial"/>
      <w:b/>
      <w:bCs/>
      <w:sz w:val="20"/>
      <w:szCs w:val="20"/>
    </w:rPr>
  </w:style>
  <w:style w:type="paragraph" w:customStyle="1" w:styleId="xl97">
    <w:name w:val="xl97"/>
    <w:basedOn w:val="Navaden"/>
    <w:rsid w:val="00632F38"/>
    <w:pPr>
      <w:spacing w:before="100" w:beforeAutospacing="1" w:after="100" w:afterAutospacing="1"/>
      <w:jc w:val="center"/>
      <w:textAlignment w:val="center"/>
    </w:pPr>
    <w:rPr>
      <w:rFonts w:ascii="Arial" w:hAnsi="Arial" w:cs="Arial"/>
      <w:b/>
      <w:bCs/>
      <w:sz w:val="20"/>
      <w:szCs w:val="20"/>
    </w:rPr>
  </w:style>
  <w:style w:type="paragraph" w:customStyle="1" w:styleId="xl98">
    <w:name w:val="xl98"/>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99">
    <w:name w:val="xl99"/>
    <w:basedOn w:val="Navaden"/>
    <w:rsid w:val="00632F38"/>
    <w:pPr>
      <w:spacing w:before="100" w:beforeAutospacing="1" w:after="100" w:afterAutospacing="1"/>
      <w:jc w:val="right"/>
      <w:textAlignment w:val="center"/>
    </w:pPr>
    <w:rPr>
      <w:rFonts w:ascii="Arial" w:hAnsi="Arial" w:cs="Arial"/>
      <w:b/>
      <w:bCs/>
      <w:sz w:val="20"/>
      <w:szCs w:val="20"/>
    </w:rPr>
  </w:style>
  <w:style w:type="paragraph" w:customStyle="1" w:styleId="xl100">
    <w:name w:val="xl100"/>
    <w:basedOn w:val="Navaden"/>
    <w:rsid w:val="00632F38"/>
    <w:pPr>
      <w:spacing w:before="100" w:beforeAutospacing="1" w:after="100" w:afterAutospacing="1"/>
      <w:jc w:val="center"/>
      <w:textAlignment w:val="center"/>
    </w:pPr>
    <w:rPr>
      <w:rFonts w:ascii="Arial" w:hAnsi="Arial" w:cs="Arial"/>
      <w:sz w:val="18"/>
      <w:szCs w:val="18"/>
    </w:rPr>
  </w:style>
  <w:style w:type="paragraph" w:styleId="Brezrazmikov">
    <w:name w:val="No Spacing"/>
    <w:uiPriority w:val="1"/>
    <w:qFormat/>
    <w:rsid w:val="007E0CEA"/>
    <w:rPr>
      <w:rFonts w:eastAsia="Batang"/>
      <w:sz w:val="24"/>
      <w:szCs w:val="24"/>
      <w:lang w:eastAsia="ko-KR"/>
    </w:rPr>
  </w:style>
  <w:style w:type="paragraph" w:customStyle="1" w:styleId="xmsoheader">
    <w:name w:val="x_msoheader"/>
    <w:basedOn w:val="Navaden"/>
    <w:rsid w:val="00D445D3"/>
    <w:pPr>
      <w:spacing w:after="60"/>
    </w:pPr>
    <w:rPr>
      <w:rFonts w:ascii="InterstateCE-Light" w:eastAsiaTheme="minorHAnsi" w:hAnsi="InterstateCE-Light"/>
      <w:sz w:val="20"/>
      <w:szCs w:val="20"/>
    </w:rPr>
  </w:style>
  <w:style w:type="table" w:customStyle="1" w:styleId="Tabelamrea3">
    <w:name w:val="Tabela – mreža3"/>
    <w:basedOn w:val="Navadnatabela"/>
    <w:next w:val="Tabelamrea"/>
    <w:rsid w:val="00136A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750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2">
    <w:name w:val="Nerazrešena omemba2"/>
    <w:basedOn w:val="Privzetapisavaodstavka"/>
    <w:uiPriority w:val="99"/>
    <w:semiHidden/>
    <w:unhideWhenUsed/>
    <w:rsid w:val="00856D83"/>
    <w:rPr>
      <w:color w:val="605E5C"/>
      <w:shd w:val="clear" w:color="auto" w:fill="E1DFDD"/>
    </w:rPr>
  </w:style>
  <w:style w:type="character" w:styleId="Nerazreenaomemba">
    <w:name w:val="Unresolved Mention"/>
    <w:basedOn w:val="Privzetapisavaodstavka"/>
    <w:uiPriority w:val="99"/>
    <w:semiHidden/>
    <w:unhideWhenUsed/>
    <w:rsid w:val="008B3265"/>
    <w:rPr>
      <w:color w:val="605E5C"/>
      <w:shd w:val="clear" w:color="auto" w:fill="E1DFDD"/>
    </w:rPr>
  </w:style>
  <w:style w:type="paragraph" w:customStyle="1" w:styleId="Odstavekseznama1">
    <w:name w:val="Odstavek seznama1"/>
    <w:basedOn w:val="Navaden"/>
    <w:rsid w:val="00C83E81"/>
    <w:pPr>
      <w:ind w:left="708"/>
    </w:pPr>
    <w:rPr>
      <w:szCs w:val="20"/>
    </w:rPr>
  </w:style>
  <w:style w:type="paragraph" w:customStyle="1" w:styleId="xl65">
    <w:name w:val="xl65"/>
    <w:basedOn w:val="Navaden"/>
    <w:rsid w:val="001547F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66">
    <w:name w:val="xl66"/>
    <w:basedOn w:val="Navaden"/>
    <w:rsid w:val="00154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67">
    <w:name w:val="xl67"/>
    <w:basedOn w:val="Navaden"/>
    <w:rsid w:val="001547F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68">
    <w:name w:val="xl68"/>
    <w:basedOn w:val="Navaden"/>
    <w:rsid w:val="001547F1"/>
    <w:pPr>
      <w:pBdr>
        <w:top w:val="single" w:sz="4" w:space="0" w:color="auto"/>
        <w:left w:val="single" w:sz="4" w:space="0" w:color="auto"/>
        <w:right w:val="single" w:sz="4" w:space="0" w:color="auto"/>
      </w:pBdr>
      <w:spacing w:before="100" w:beforeAutospacing="1" w:after="100" w:afterAutospacing="1"/>
      <w:jc w:val="center"/>
    </w:pPr>
    <w:rPr>
      <w:rFonts w:ascii="Calibri" w:hAnsi="Calibri" w:cs="Calibri"/>
      <w:b/>
      <w:bCs/>
    </w:rPr>
  </w:style>
  <w:style w:type="paragraph" w:customStyle="1" w:styleId="xl69">
    <w:name w:val="xl69"/>
    <w:basedOn w:val="Navaden"/>
    <w:rsid w:val="001547F1"/>
    <w:pPr>
      <w:pBdr>
        <w:top w:val="single" w:sz="4" w:space="0" w:color="auto"/>
        <w:left w:val="single" w:sz="4" w:space="0" w:color="auto"/>
      </w:pBdr>
      <w:spacing w:before="100" w:beforeAutospacing="1" w:after="100" w:afterAutospacing="1"/>
      <w:jc w:val="center"/>
    </w:pPr>
    <w:rPr>
      <w:rFonts w:ascii="Calibri" w:hAnsi="Calibri" w:cs="Calibri"/>
      <w:b/>
      <w:bCs/>
    </w:rPr>
  </w:style>
  <w:style w:type="paragraph" w:customStyle="1" w:styleId="xl70">
    <w:name w:val="xl70"/>
    <w:basedOn w:val="Navaden"/>
    <w:rsid w:val="001547F1"/>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alibri" w:hAnsi="Calibri" w:cs="Calibri"/>
      <w:b/>
      <w:bCs/>
    </w:rPr>
  </w:style>
  <w:style w:type="paragraph" w:customStyle="1" w:styleId="xl71">
    <w:name w:val="xl71"/>
    <w:basedOn w:val="Navaden"/>
    <w:rsid w:val="001547F1"/>
    <w:pPr>
      <w:spacing w:before="100" w:beforeAutospacing="1" w:after="100" w:afterAutospacing="1"/>
      <w:jc w:val="center"/>
    </w:pPr>
    <w:rPr>
      <w:rFonts w:ascii="Calibri" w:hAnsi="Calibri" w:cs="Calibri"/>
      <w:b/>
      <w:bCs/>
    </w:rPr>
  </w:style>
  <w:style w:type="paragraph" w:customStyle="1" w:styleId="xl72">
    <w:name w:val="xl72"/>
    <w:basedOn w:val="Navaden"/>
    <w:rsid w:val="001547F1"/>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74962">
      <w:bodyDiv w:val="1"/>
      <w:marLeft w:val="0"/>
      <w:marRight w:val="0"/>
      <w:marTop w:val="0"/>
      <w:marBottom w:val="0"/>
      <w:divBdr>
        <w:top w:val="none" w:sz="0" w:space="0" w:color="auto"/>
        <w:left w:val="none" w:sz="0" w:space="0" w:color="auto"/>
        <w:bottom w:val="none" w:sz="0" w:space="0" w:color="auto"/>
        <w:right w:val="none" w:sz="0" w:space="0" w:color="auto"/>
      </w:divBdr>
    </w:div>
    <w:div w:id="33161540">
      <w:bodyDiv w:val="1"/>
      <w:marLeft w:val="0"/>
      <w:marRight w:val="0"/>
      <w:marTop w:val="0"/>
      <w:marBottom w:val="0"/>
      <w:divBdr>
        <w:top w:val="none" w:sz="0" w:space="0" w:color="auto"/>
        <w:left w:val="none" w:sz="0" w:space="0" w:color="auto"/>
        <w:bottom w:val="none" w:sz="0" w:space="0" w:color="auto"/>
        <w:right w:val="none" w:sz="0" w:space="0" w:color="auto"/>
      </w:divBdr>
    </w:div>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157679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168175335">
      <w:bodyDiv w:val="1"/>
      <w:marLeft w:val="0"/>
      <w:marRight w:val="0"/>
      <w:marTop w:val="0"/>
      <w:marBottom w:val="0"/>
      <w:divBdr>
        <w:top w:val="none" w:sz="0" w:space="0" w:color="auto"/>
        <w:left w:val="none" w:sz="0" w:space="0" w:color="auto"/>
        <w:bottom w:val="none" w:sz="0" w:space="0" w:color="auto"/>
        <w:right w:val="none" w:sz="0" w:space="0" w:color="auto"/>
      </w:divBdr>
    </w:div>
    <w:div w:id="207181244">
      <w:bodyDiv w:val="1"/>
      <w:marLeft w:val="0"/>
      <w:marRight w:val="0"/>
      <w:marTop w:val="0"/>
      <w:marBottom w:val="0"/>
      <w:divBdr>
        <w:top w:val="none" w:sz="0" w:space="0" w:color="auto"/>
        <w:left w:val="none" w:sz="0" w:space="0" w:color="auto"/>
        <w:bottom w:val="none" w:sz="0" w:space="0" w:color="auto"/>
        <w:right w:val="none" w:sz="0" w:space="0" w:color="auto"/>
      </w:divBdr>
    </w:div>
    <w:div w:id="219364719">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5921146">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319893517">
      <w:bodyDiv w:val="1"/>
      <w:marLeft w:val="0"/>
      <w:marRight w:val="0"/>
      <w:marTop w:val="0"/>
      <w:marBottom w:val="0"/>
      <w:divBdr>
        <w:top w:val="none" w:sz="0" w:space="0" w:color="auto"/>
        <w:left w:val="none" w:sz="0" w:space="0" w:color="auto"/>
        <w:bottom w:val="none" w:sz="0" w:space="0" w:color="auto"/>
        <w:right w:val="none" w:sz="0" w:space="0" w:color="auto"/>
      </w:divBdr>
    </w:div>
    <w:div w:id="328365612">
      <w:bodyDiv w:val="1"/>
      <w:marLeft w:val="0"/>
      <w:marRight w:val="0"/>
      <w:marTop w:val="0"/>
      <w:marBottom w:val="0"/>
      <w:divBdr>
        <w:top w:val="none" w:sz="0" w:space="0" w:color="auto"/>
        <w:left w:val="none" w:sz="0" w:space="0" w:color="auto"/>
        <w:bottom w:val="none" w:sz="0" w:space="0" w:color="auto"/>
        <w:right w:val="none" w:sz="0" w:space="0" w:color="auto"/>
      </w:divBdr>
    </w:div>
    <w:div w:id="359824553">
      <w:bodyDiv w:val="1"/>
      <w:marLeft w:val="0"/>
      <w:marRight w:val="0"/>
      <w:marTop w:val="0"/>
      <w:marBottom w:val="0"/>
      <w:divBdr>
        <w:top w:val="none" w:sz="0" w:space="0" w:color="auto"/>
        <w:left w:val="none" w:sz="0" w:space="0" w:color="auto"/>
        <w:bottom w:val="none" w:sz="0" w:space="0" w:color="auto"/>
        <w:right w:val="none" w:sz="0" w:space="0" w:color="auto"/>
      </w:divBdr>
    </w:div>
    <w:div w:id="396057242">
      <w:bodyDiv w:val="1"/>
      <w:marLeft w:val="0"/>
      <w:marRight w:val="0"/>
      <w:marTop w:val="0"/>
      <w:marBottom w:val="0"/>
      <w:divBdr>
        <w:top w:val="none" w:sz="0" w:space="0" w:color="auto"/>
        <w:left w:val="none" w:sz="0" w:space="0" w:color="auto"/>
        <w:bottom w:val="none" w:sz="0" w:space="0" w:color="auto"/>
        <w:right w:val="none" w:sz="0" w:space="0" w:color="auto"/>
      </w:divBdr>
    </w:div>
    <w:div w:id="406153706">
      <w:bodyDiv w:val="1"/>
      <w:marLeft w:val="0"/>
      <w:marRight w:val="0"/>
      <w:marTop w:val="0"/>
      <w:marBottom w:val="0"/>
      <w:divBdr>
        <w:top w:val="none" w:sz="0" w:space="0" w:color="auto"/>
        <w:left w:val="none" w:sz="0" w:space="0" w:color="auto"/>
        <w:bottom w:val="none" w:sz="0" w:space="0" w:color="auto"/>
        <w:right w:val="none" w:sz="0" w:space="0" w:color="auto"/>
      </w:divBdr>
    </w:div>
    <w:div w:id="507141264">
      <w:bodyDiv w:val="1"/>
      <w:marLeft w:val="0"/>
      <w:marRight w:val="0"/>
      <w:marTop w:val="0"/>
      <w:marBottom w:val="0"/>
      <w:divBdr>
        <w:top w:val="none" w:sz="0" w:space="0" w:color="auto"/>
        <w:left w:val="none" w:sz="0" w:space="0" w:color="auto"/>
        <w:bottom w:val="none" w:sz="0" w:space="0" w:color="auto"/>
        <w:right w:val="none" w:sz="0" w:space="0" w:color="auto"/>
      </w:divBdr>
    </w:div>
    <w:div w:id="510292538">
      <w:bodyDiv w:val="1"/>
      <w:marLeft w:val="0"/>
      <w:marRight w:val="0"/>
      <w:marTop w:val="0"/>
      <w:marBottom w:val="0"/>
      <w:divBdr>
        <w:top w:val="none" w:sz="0" w:space="0" w:color="auto"/>
        <w:left w:val="none" w:sz="0" w:space="0" w:color="auto"/>
        <w:bottom w:val="none" w:sz="0" w:space="0" w:color="auto"/>
        <w:right w:val="none" w:sz="0" w:space="0" w:color="auto"/>
      </w:divBdr>
    </w:div>
    <w:div w:id="564410117">
      <w:bodyDiv w:val="1"/>
      <w:marLeft w:val="0"/>
      <w:marRight w:val="0"/>
      <w:marTop w:val="0"/>
      <w:marBottom w:val="0"/>
      <w:divBdr>
        <w:top w:val="none" w:sz="0" w:space="0" w:color="auto"/>
        <w:left w:val="none" w:sz="0" w:space="0" w:color="auto"/>
        <w:bottom w:val="none" w:sz="0" w:space="0" w:color="auto"/>
        <w:right w:val="none" w:sz="0" w:space="0" w:color="auto"/>
      </w:divBdr>
    </w:div>
    <w:div w:id="626474720">
      <w:bodyDiv w:val="1"/>
      <w:marLeft w:val="0"/>
      <w:marRight w:val="0"/>
      <w:marTop w:val="0"/>
      <w:marBottom w:val="0"/>
      <w:divBdr>
        <w:top w:val="none" w:sz="0" w:space="0" w:color="auto"/>
        <w:left w:val="none" w:sz="0" w:space="0" w:color="auto"/>
        <w:bottom w:val="none" w:sz="0" w:space="0" w:color="auto"/>
        <w:right w:val="none" w:sz="0" w:space="0" w:color="auto"/>
      </w:divBdr>
    </w:div>
    <w:div w:id="646400976">
      <w:bodyDiv w:val="1"/>
      <w:marLeft w:val="0"/>
      <w:marRight w:val="0"/>
      <w:marTop w:val="0"/>
      <w:marBottom w:val="0"/>
      <w:divBdr>
        <w:top w:val="none" w:sz="0" w:space="0" w:color="auto"/>
        <w:left w:val="none" w:sz="0" w:space="0" w:color="auto"/>
        <w:bottom w:val="none" w:sz="0" w:space="0" w:color="auto"/>
        <w:right w:val="none" w:sz="0" w:space="0" w:color="auto"/>
      </w:divBdr>
    </w:div>
    <w:div w:id="646739611">
      <w:bodyDiv w:val="1"/>
      <w:marLeft w:val="0"/>
      <w:marRight w:val="0"/>
      <w:marTop w:val="0"/>
      <w:marBottom w:val="0"/>
      <w:divBdr>
        <w:top w:val="none" w:sz="0" w:space="0" w:color="auto"/>
        <w:left w:val="none" w:sz="0" w:space="0" w:color="auto"/>
        <w:bottom w:val="none" w:sz="0" w:space="0" w:color="auto"/>
        <w:right w:val="none" w:sz="0" w:space="0" w:color="auto"/>
      </w:divBdr>
    </w:div>
    <w:div w:id="675501511">
      <w:bodyDiv w:val="1"/>
      <w:marLeft w:val="0"/>
      <w:marRight w:val="0"/>
      <w:marTop w:val="0"/>
      <w:marBottom w:val="0"/>
      <w:divBdr>
        <w:top w:val="none" w:sz="0" w:space="0" w:color="auto"/>
        <w:left w:val="none" w:sz="0" w:space="0" w:color="auto"/>
        <w:bottom w:val="none" w:sz="0" w:space="0" w:color="auto"/>
        <w:right w:val="none" w:sz="0" w:space="0" w:color="auto"/>
      </w:divBdr>
    </w:div>
    <w:div w:id="691147169">
      <w:bodyDiv w:val="1"/>
      <w:marLeft w:val="0"/>
      <w:marRight w:val="0"/>
      <w:marTop w:val="0"/>
      <w:marBottom w:val="0"/>
      <w:divBdr>
        <w:top w:val="none" w:sz="0" w:space="0" w:color="auto"/>
        <w:left w:val="none" w:sz="0" w:space="0" w:color="auto"/>
        <w:bottom w:val="none" w:sz="0" w:space="0" w:color="auto"/>
        <w:right w:val="none" w:sz="0" w:space="0" w:color="auto"/>
      </w:divBdr>
    </w:div>
    <w:div w:id="709836959">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4061808">
      <w:bodyDiv w:val="1"/>
      <w:marLeft w:val="0"/>
      <w:marRight w:val="0"/>
      <w:marTop w:val="0"/>
      <w:marBottom w:val="0"/>
      <w:divBdr>
        <w:top w:val="none" w:sz="0" w:space="0" w:color="auto"/>
        <w:left w:val="none" w:sz="0" w:space="0" w:color="auto"/>
        <w:bottom w:val="none" w:sz="0" w:space="0" w:color="auto"/>
        <w:right w:val="none" w:sz="0" w:space="0" w:color="auto"/>
      </w:divBdr>
    </w:div>
    <w:div w:id="745103644">
      <w:bodyDiv w:val="1"/>
      <w:marLeft w:val="0"/>
      <w:marRight w:val="0"/>
      <w:marTop w:val="0"/>
      <w:marBottom w:val="0"/>
      <w:divBdr>
        <w:top w:val="none" w:sz="0" w:space="0" w:color="auto"/>
        <w:left w:val="none" w:sz="0" w:space="0" w:color="auto"/>
        <w:bottom w:val="none" w:sz="0" w:space="0" w:color="auto"/>
        <w:right w:val="none" w:sz="0" w:space="0" w:color="auto"/>
      </w:divBdr>
    </w:div>
    <w:div w:id="745499768">
      <w:bodyDiv w:val="1"/>
      <w:marLeft w:val="0"/>
      <w:marRight w:val="0"/>
      <w:marTop w:val="0"/>
      <w:marBottom w:val="0"/>
      <w:divBdr>
        <w:top w:val="none" w:sz="0" w:space="0" w:color="auto"/>
        <w:left w:val="none" w:sz="0" w:space="0" w:color="auto"/>
        <w:bottom w:val="none" w:sz="0" w:space="0" w:color="auto"/>
        <w:right w:val="none" w:sz="0" w:space="0" w:color="auto"/>
      </w:divBdr>
    </w:div>
    <w:div w:id="787699670">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475196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027173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901067019">
      <w:bodyDiv w:val="1"/>
      <w:marLeft w:val="0"/>
      <w:marRight w:val="0"/>
      <w:marTop w:val="0"/>
      <w:marBottom w:val="0"/>
      <w:divBdr>
        <w:top w:val="none" w:sz="0" w:space="0" w:color="auto"/>
        <w:left w:val="none" w:sz="0" w:space="0" w:color="auto"/>
        <w:bottom w:val="none" w:sz="0" w:space="0" w:color="auto"/>
        <w:right w:val="none" w:sz="0" w:space="0" w:color="auto"/>
      </w:divBdr>
    </w:div>
    <w:div w:id="918556972">
      <w:bodyDiv w:val="1"/>
      <w:marLeft w:val="0"/>
      <w:marRight w:val="0"/>
      <w:marTop w:val="0"/>
      <w:marBottom w:val="0"/>
      <w:divBdr>
        <w:top w:val="none" w:sz="0" w:space="0" w:color="auto"/>
        <w:left w:val="none" w:sz="0" w:space="0" w:color="auto"/>
        <w:bottom w:val="none" w:sz="0" w:space="0" w:color="auto"/>
        <w:right w:val="none" w:sz="0" w:space="0" w:color="auto"/>
      </w:divBdr>
    </w:div>
    <w:div w:id="96897331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78462637">
      <w:bodyDiv w:val="1"/>
      <w:marLeft w:val="0"/>
      <w:marRight w:val="0"/>
      <w:marTop w:val="0"/>
      <w:marBottom w:val="0"/>
      <w:divBdr>
        <w:top w:val="none" w:sz="0" w:space="0" w:color="auto"/>
        <w:left w:val="none" w:sz="0" w:space="0" w:color="auto"/>
        <w:bottom w:val="none" w:sz="0" w:space="0" w:color="auto"/>
        <w:right w:val="none" w:sz="0" w:space="0" w:color="auto"/>
      </w:divBdr>
    </w:div>
    <w:div w:id="979269635">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0277385">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166789">
      <w:bodyDiv w:val="1"/>
      <w:marLeft w:val="0"/>
      <w:marRight w:val="0"/>
      <w:marTop w:val="0"/>
      <w:marBottom w:val="0"/>
      <w:divBdr>
        <w:top w:val="none" w:sz="0" w:space="0" w:color="auto"/>
        <w:left w:val="none" w:sz="0" w:space="0" w:color="auto"/>
        <w:bottom w:val="none" w:sz="0" w:space="0" w:color="auto"/>
        <w:right w:val="none" w:sz="0" w:space="0" w:color="auto"/>
      </w:divBdr>
    </w:div>
    <w:div w:id="1019115317">
      <w:bodyDiv w:val="1"/>
      <w:marLeft w:val="0"/>
      <w:marRight w:val="0"/>
      <w:marTop w:val="0"/>
      <w:marBottom w:val="0"/>
      <w:divBdr>
        <w:top w:val="none" w:sz="0" w:space="0" w:color="auto"/>
        <w:left w:val="none" w:sz="0" w:space="0" w:color="auto"/>
        <w:bottom w:val="none" w:sz="0" w:space="0" w:color="auto"/>
        <w:right w:val="none" w:sz="0" w:space="0" w:color="auto"/>
      </w:divBdr>
    </w:div>
    <w:div w:id="1031807711">
      <w:bodyDiv w:val="1"/>
      <w:marLeft w:val="0"/>
      <w:marRight w:val="0"/>
      <w:marTop w:val="0"/>
      <w:marBottom w:val="0"/>
      <w:divBdr>
        <w:top w:val="none" w:sz="0" w:space="0" w:color="auto"/>
        <w:left w:val="none" w:sz="0" w:space="0" w:color="auto"/>
        <w:bottom w:val="none" w:sz="0" w:space="0" w:color="auto"/>
        <w:right w:val="none" w:sz="0" w:space="0" w:color="auto"/>
      </w:divBdr>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61758086">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219363917">
      <w:bodyDiv w:val="1"/>
      <w:marLeft w:val="0"/>
      <w:marRight w:val="0"/>
      <w:marTop w:val="0"/>
      <w:marBottom w:val="0"/>
      <w:divBdr>
        <w:top w:val="none" w:sz="0" w:space="0" w:color="auto"/>
        <w:left w:val="none" w:sz="0" w:space="0" w:color="auto"/>
        <w:bottom w:val="none" w:sz="0" w:space="0" w:color="auto"/>
        <w:right w:val="none" w:sz="0" w:space="0" w:color="auto"/>
      </w:divBdr>
    </w:div>
    <w:div w:id="1289818490">
      <w:bodyDiv w:val="1"/>
      <w:marLeft w:val="0"/>
      <w:marRight w:val="0"/>
      <w:marTop w:val="0"/>
      <w:marBottom w:val="0"/>
      <w:divBdr>
        <w:top w:val="none" w:sz="0" w:space="0" w:color="auto"/>
        <w:left w:val="none" w:sz="0" w:space="0" w:color="auto"/>
        <w:bottom w:val="none" w:sz="0" w:space="0" w:color="auto"/>
        <w:right w:val="none" w:sz="0" w:space="0" w:color="auto"/>
      </w:divBdr>
    </w:div>
    <w:div w:id="1291016876">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03079978">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26661580">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49137043">
      <w:bodyDiv w:val="1"/>
      <w:marLeft w:val="0"/>
      <w:marRight w:val="0"/>
      <w:marTop w:val="0"/>
      <w:marBottom w:val="0"/>
      <w:divBdr>
        <w:top w:val="none" w:sz="0" w:space="0" w:color="auto"/>
        <w:left w:val="none" w:sz="0" w:space="0" w:color="auto"/>
        <w:bottom w:val="none" w:sz="0" w:space="0" w:color="auto"/>
        <w:right w:val="none" w:sz="0" w:space="0" w:color="auto"/>
      </w:divBdr>
    </w:div>
    <w:div w:id="1372993186">
      <w:bodyDiv w:val="1"/>
      <w:marLeft w:val="0"/>
      <w:marRight w:val="0"/>
      <w:marTop w:val="0"/>
      <w:marBottom w:val="0"/>
      <w:divBdr>
        <w:top w:val="none" w:sz="0" w:space="0" w:color="auto"/>
        <w:left w:val="none" w:sz="0" w:space="0" w:color="auto"/>
        <w:bottom w:val="none" w:sz="0" w:space="0" w:color="auto"/>
        <w:right w:val="none" w:sz="0" w:space="0" w:color="auto"/>
      </w:divBdr>
    </w:div>
    <w:div w:id="1405104485">
      <w:bodyDiv w:val="1"/>
      <w:marLeft w:val="0"/>
      <w:marRight w:val="0"/>
      <w:marTop w:val="0"/>
      <w:marBottom w:val="0"/>
      <w:divBdr>
        <w:top w:val="none" w:sz="0" w:space="0" w:color="auto"/>
        <w:left w:val="none" w:sz="0" w:space="0" w:color="auto"/>
        <w:bottom w:val="none" w:sz="0" w:space="0" w:color="auto"/>
        <w:right w:val="none" w:sz="0" w:space="0" w:color="auto"/>
      </w:divBdr>
    </w:div>
    <w:div w:id="1458454953">
      <w:bodyDiv w:val="1"/>
      <w:marLeft w:val="0"/>
      <w:marRight w:val="0"/>
      <w:marTop w:val="0"/>
      <w:marBottom w:val="0"/>
      <w:divBdr>
        <w:top w:val="none" w:sz="0" w:space="0" w:color="auto"/>
        <w:left w:val="none" w:sz="0" w:space="0" w:color="auto"/>
        <w:bottom w:val="none" w:sz="0" w:space="0" w:color="auto"/>
        <w:right w:val="none" w:sz="0" w:space="0" w:color="auto"/>
      </w:divBdr>
    </w:div>
    <w:div w:id="1463571125">
      <w:bodyDiv w:val="1"/>
      <w:marLeft w:val="0"/>
      <w:marRight w:val="0"/>
      <w:marTop w:val="0"/>
      <w:marBottom w:val="0"/>
      <w:divBdr>
        <w:top w:val="none" w:sz="0" w:space="0" w:color="auto"/>
        <w:left w:val="none" w:sz="0" w:space="0" w:color="auto"/>
        <w:bottom w:val="none" w:sz="0" w:space="0" w:color="auto"/>
        <w:right w:val="none" w:sz="0" w:space="0" w:color="auto"/>
      </w:divBdr>
    </w:div>
    <w:div w:id="1465930495">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977421">
      <w:bodyDiv w:val="1"/>
      <w:marLeft w:val="0"/>
      <w:marRight w:val="0"/>
      <w:marTop w:val="0"/>
      <w:marBottom w:val="0"/>
      <w:divBdr>
        <w:top w:val="none" w:sz="0" w:space="0" w:color="auto"/>
        <w:left w:val="none" w:sz="0" w:space="0" w:color="auto"/>
        <w:bottom w:val="none" w:sz="0" w:space="0" w:color="auto"/>
        <w:right w:val="none" w:sz="0" w:space="0" w:color="auto"/>
      </w:divBdr>
    </w:div>
    <w:div w:id="1517189404">
      <w:bodyDiv w:val="1"/>
      <w:marLeft w:val="0"/>
      <w:marRight w:val="0"/>
      <w:marTop w:val="0"/>
      <w:marBottom w:val="0"/>
      <w:divBdr>
        <w:top w:val="none" w:sz="0" w:space="0" w:color="auto"/>
        <w:left w:val="none" w:sz="0" w:space="0" w:color="auto"/>
        <w:bottom w:val="none" w:sz="0" w:space="0" w:color="auto"/>
        <w:right w:val="none" w:sz="0" w:space="0" w:color="auto"/>
      </w:divBdr>
    </w:div>
    <w:div w:id="1527711985">
      <w:bodyDiv w:val="1"/>
      <w:marLeft w:val="0"/>
      <w:marRight w:val="0"/>
      <w:marTop w:val="0"/>
      <w:marBottom w:val="0"/>
      <w:divBdr>
        <w:top w:val="none" w:sz="0" w:space="0" w:color="auto"/>
        <w:left w:val="none" w:sz="0" w:space="0" w:color="auto"/>
        <w:bottom w:val="none" w:sz="0" w:space="0" w:color="auto"/>
        <w:right w:val="none" w:sz="0" w:space="0" w:color="auto"/>
      </w:divBdr>
    </w:div>
    <w:div w:id="1565219828">
      <w:bodyDiv w:val="1"/>
      <w:marLeft w:val="0"/>
      <w:marRight w:val="0"/>
      <w:marTop w:val="0"/>
      <w:marBottom w:val="0"/>
      <w:divBdr>
        <w:top w:val="none" w:sz="0" w:space="0" w:color="auto"/>
        <w:left w:val="none" w:sz="0" w:space="0" w:color="auto"/>
        <w:bottom w:val="none" w:sz="0" w:space="0" w:color="auto"/>
        <w:right w:val="none" w:sz="0" w:space="0" w:color="auto"/>
      </w:divBdr>
    </w:div>
    <w:div w:id="1568882725">
      <w:bodyDiv w:val="1"/>
      <w:marLeft w:val="0"/>
      <w:marRight w:val="0"/>
      <w:marTop w:val="0"/>
      <w:marBottom w:val="0"/>
      <w:divBdr>
        <w:top w:val="none" w:sz="0" w:space="0" w:color="auto"/>
        <w:left w:val="none" w:sz="0" w:space="0" w:color="auto"/>
        <w:bottom w:val="none" w:sz="0" w:space="0" w:color="auto"/>
        <w:right w:val="none" w:sz="0" w:space="0" w:color="auto"/>
      </w:divBdr>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38947778">
      <w:bodyDiv w:val="1"/>
      <w:marLeft w:val="0"/>
      <w:marRight w:val="0"/>
      <w:marTop w:val="0"/>
      <w:marBottom w:val="0"/>
      <w:divBdr>
        <w:top w:val="none" w:sz="0" w:space="0" w:color="auto"/>
        <w:left w:val="none" w:sz="0" w:space="0" w:color="auto"/>
        <w:bottom w:val="none" w:sz="0" w:space="0" w:color="auto"/>
        <w:right w:val="none" w:sz="0" w:space="0" w:color="auto"/>
      </w:divBdr>
    </w:div>
    <w:div w:id="1675568487">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879807">
      <w:bodyDiv w:val="1"/>
      <w:marLeft w:val="0"/>
      <w:marRight w:val="0"/>
      <w:marTop w:val="0"/>
      <w:marBottom w:val="0"/>
      <w:divBdr>
        <w:top w:val="none" w:sz="0" w:space="0" w:color="auto"/>
        <w:left w:val="none" w:sz="0" w:space="0" w:color="auto"/>
        <w:bottom w:val="none" w:sz="0" w:space="0" w:color="auto"/>
        <w:right w:val="none" w:sz="0" w:space="0" w:color="auto"/>
      </w:divBdr>
    </w:div>
    <w:div w:id="1708484122">
      <w:bodyDiv w:val="1"/>
      <w:marLeft w:val="0"/>
      <w:marRight w:val="0"/>
      <w:marTop w:val="0"/>
      <w:marBottom w:val="0"/>
      <w:divBdr>
        <w:top w:val="none" w:sz="0" w:space="0" w:color="auto"/>
        <w:left w:val="none" w:sz="0" w:space="0" w:color="auto"/>
        <w:bottom w:val="none" w:sz="0" w:space="0" w:color="auto"/>
        <w:right w:val="none" w:sz="0" w:space="0" w:color="auto"/>
      </w:divBdr>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727878550">
      <w:bodyDiv w:val="1"/>
      <w:marLeft w:val="0"/>
      <w:marRight w:val="0"/>
      <w:marTop w:val="0"/>
      <w:marBottom w:val="0"/>
      <w:divBdr>
        <w:top w:val="none" w:sz="0" w:space="0" w:color="auto"/>
        <w:left w:val="none" w:sz="0" w:space="0" w:color="auto"/>
        <w:bottom w:val="none" w:sz="0" w:space="0" w:color="auto"/>
        <w:right w:val="none" w:sz="0" w:space="0" w:color="auto"/>
      </w:divBdr>
    </w:div>
    <w:div w:id="1743140325">
      <w:bodyDiv w:val="1"/>
      <w:marLeft w:val="0"/>
      <w:marRight w:val="0"/>
      <w:marTop w:val="0"/>
      <w:marBottom w:val="0"/>
      <w:divBdr>
        <w:top w:val="none" w:sz="0" w:space="0" w:color="auto"/>
        <w:left w:val="none" w:sz="0" w:space="0" w:color="auto"/>
        <w:bottom w:val="none" w:sz="0" w:space="0" w:color="auto"/>
        <w:right w:val="none" w:sz="0" w:space="0" w:color="auto"/>
      </w:divBdr>
    </w:div>
    <w:div w:id="1752118607">
      <w:bodyDiv w:val="1"/>
      <w:marLeft w:val="0"/>
      <w:marRight w:val="0"/>
      <w:marTop w:val="0"/>
      <w:marBottom w:val="0"/>
      <w:divBdr>
        <w:top w:val="none" w:sz="0" w:space="0" w:color="auto"/>
        <w:left w:val="none" w:sz="0" w:space="0" w:color="auto"/>
        <w:bottom w:val="none" w:sz="0" w:space="0" w:color="auto"/>
        <w:right w:val="none" w:sz="0" w:space="0" w:color="auto"/>
      </w:divBdr>
    </w:div>
    <w:div w:id="1793818356">
      <w:bodyDiv w:val="1"/>
      <w:marLeft w:val="0"/>
      <w:marRight w:val="0"/>
      <w:marTop w:val="0"/>
      <w:marBottom w:val="0"/>
      <w:divBdr>
        <w:top w:val="none" w:sz="0" w:space="0" w:color="auto"/>
        <w:left w:val="none" w:sz="0" w:space="0" w:color="auto"/>
        <w:bottom w:val="none" w:sz="0" w:space="0" w:color="auto"/>
        <w:right w:val="none" w:sz="0" w:space="0" w:color="auto"/>
      </w:divBdr>
    </w:div>
    <w:div w:id="1801454007">
      <w:bodyDiv w:val="1"/>
      <w:marLeft w:val="0"/>
      <w:marRight w:val="0"/>
      <w:marTop w:val="0"/>
      <w:marBottom w:val="0"/>
      <w:divBdr>
        <w:top w:val="none" w:sz="0" w:space="0" w:color="auto"/>
        <w:left w:val="none" w:sz="0" w:space="0" w:color="auto"/>
        <w:bottom w:val="none" w:sz="0" w:space="0" w:color="auto"/>
        <w:right w:val="none" w:sz="0" w:space="0" w:color="auto"/>
      </w:divBdr>
    </w:div>
    <w:div w:id="1824929715">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902517752">
      <w:bodyDiv w:val="1"/>
      <w:marLeft w:val="0"/>
      <w:marRight w:val="0"/>
      <w:marTop w:val="0"/>
      <w:marBottom w:val="0"/>
      <w:divBdr>
        <w:top w:val="none" w:sz="0" w:space="0" w:color="auto"/>
        <w:left w:val="none" w:sz="0" w:space="0" w:color="auto"/>
        <w:bottom w:val="none" w:sz="0" w:space="0" w:color="auto"/>
        <w:right w:val="none" w:sz="0" w:space="0" w:color="auto"/>
      </w:divBdr>
    </w:div>
    <w:div w:id="1920018279">
      <w:bodyDiv w:val="1"/>
      <w:marLeft w:val="0"/>
      <w:marRight w:val="0"/>
      <w:marTop w:val="0"/>
      <w:marBottom w:val="0"/>
      <w:divBdr>
        <w:top w:val="none" w:sz="0" w:space="0" w:color="auto"/>
        <w:left w:val="none" w:sz="0" w:space="0" w:color="auto"/>
        <w:bottom w:val="none" w:sz="0" w:space="0" w:color="auto"/>
        <w:right w:val="none" w:sz="0" w:space="0" w:color="auto"/>
      </w:divBdr>
    </w:div>
    <w:div w:id="1928926984">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1033897">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448607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9191544">
      <w:bodyDiv w:val="1"/>
      <w:marLeft w:val="0"/>
      <w:marRight w:val="0"/>
      <w:marTop w:val="0"/>
      <w:marBottom w:val="0"/>
      <w:divBdr>
        <w:top w:val="none" w:sz="0" w:space="0" w:color="auto"/>
        <w:left w:val="none" w:sz="0" w:space="0" w:color="auto"/>
        <w:bottom w:val="none" w:sz="0" w:space="0" w:color="auto"/>
        <w:right w:val="none" w:sz="0" w:space="0" w:color="auto"/>
      </w:divBdr>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37342270">
      <w:bodyDiv w:val="1"/>
      <w:marLeft w:val="0"/>
      <w:marRight w:val="0"/>
      <w:marTop w:val="0"/>
      <w:marBottom w:val="0"/>
      <w:divBdr>
        <w:top w:val="none" w:sz="0" w:space="0" w:color="auto"/>
        <w:left w:val="none" w:sz="0" w:space="0" w:color="auto"/>
        <w:bottom w:val="none" w:sz="0" w:space="0" w:color="auto"/>
        <w:right w:val="none" w:sz="0" w:space="0" w:color="auto"/>
      </w:divBdr>
    </w:div>
    <w:div w:id="2051685646">
      <w:bodyDiv w:val="1"/>
      <w:marLeft w:val="0"/>
      <w:marRight w:val="0"/>
      <w:marTop w:val="0"/>
      <w:marBottom w:val="0"/>
      <w:divBdr>
        <w:top w:val="none" w:sz="0" w:space="0" w:color="auto"/>
        <w:left w:val="none" w:sz="0" w:space="0" w:color="auto"/>
        <w:bottom w:val="none" w:sz="0" w:space="0" w:color="auto"/>
        <w:right w:val="none" w:sz="0" w:space="0" w:color="auto"/>
      </w:divBdr>
    </w:div>
    <w:div w:id="2059432247">
      <w:bodyDiv w:val="1"/>
      <w:marLeft w:val="0"/>
      <w:marRight w:val="0"/>
      <w:marTop w:val="0"/>
      <w:marBottom w:val="0"/>
      <w:divBdr>
        <w:top w:val="none" w:sz="0" w:space="0" w:color="auto"/>
        <w:left w:val="none" w:sz="0" w:space="0" w:color="auto"/>
        <w:bottom w:val="none" w:sz="0" w:space="0" w:color="auto"/>
        <w:right w:val="none" w:sz="0" w:space="0" w:color="auto"/>
      </w:divBdr>
    </w:div>
    <w:div w:id="2106925195">
      <w:bodyDiv w:val="1"/>
      <w:marLeft w:val="0"/>
      <w:marRight w:val="0"/>
      <w:marTop w:val="0"/>
      <w:marBottom w:val="0"/>
      <w:divBdr>
        <w:top w:val="none" w:sz="0" w:space="0" w:color="auto"/>
        <w:left w:val="none" w:sz="0" w:space="0" w:color="auto"/>
        <w:bottom w:val="none" w:sz="0" w:space="0" w:color="auto"/>
        <w:right w:val="none" w:sz="0" w:space="0" w:color="auto"/>
      </w:divBdr>
    </w:div>
    <w:div w:id="2124684676">
      <w:bodyDiv w:val="1"/>
      <w:marLeft w:val="0"/>
      <w:marRight w:val="0"/>
      <w:marTop w:val="0"/>
      <w:marBottom w:val="0"/>
      <w:divBdr>
        <w:top w:val="none" w:sz="0" w:space="0" w:color="auto"/>
        <w:left w:val="none" w:sz="0" w:space="0" w:color="auto"/>
        <w:bottom w:val="none" w:sz="0" w:space="0" w:color="auto"/>
        <w:right w:val="none" w:sz="0" w:space="0" w:color="auto"/>
      </w:divBdr>
    </w:div>
    <w:div w:id="2143426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78fd7aa-692c-4b53-9ad7-640ec5a97e81" xsi:nil="true"/>
    <lcf76f155ced4ddcb4097134ff3c332f xmlns="b943936d-7e16-4692-8bf8-d174036dd78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2924F2311FBA7E4CB10BEB5E898B6D57" ma:contentTypeVersion="13" ma:contentTypeDescription="Ustvari nov dokument." ma:contentTypeScope="" ma:versionID="50cae10713b05267546c7b22a2358604">
  <xsd:schema xmlns:xsd="http://www.w3.org/2001/XMLSchema" xmlns:xs="http://www.w3.org/2001/XMLSchema" xmlns:p="http://schemas.microsoft.com/office/2006/metadata/properties" xmlns:ns2="b943936d-7e16-4692-8bf8-d174036dd781" xmlns:ns3="e78fd7aa-692c-4b53-9ad7-640ec5a97e81" targetNamespace="http://schemas.microsoft.com/office/2006/metadata/properties" ma:root="true" ma:fieldsID="69dcd2a3d602baad29d998c7b23d6b50" ns2:_="" ns3:_="">
    <xsd:import namespace="b943936d-7e16-4692-8bf8-d174036dd781"/>
    <xsd:import namespace="e78fd7aa-692c-4b53-9ad7-640ec5a97e8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43936d-7e16-4692-8bf8-d174036dd7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c410862e-2433-430c-afad-127a969c8a4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fd7aa-692c-4b53-9ad7-640ec5a97e8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31d8c49-33c1-4496-a229-4b63616a1dd8}" ma:internalName="TaxCatchAll" ma:showField="CatchAllData" ma:web="e78fd7aa-692c-4b53-9ad7-640ec5a97e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B34450-962B-4023-852B-1951AD6D0651}">
  <ds:schemaRefs>
    <ds:schemaRef ds:uri="http://schemas.microsoft.com/office/2006/metadata/properties"/>
    <ds:schemaRef ds:uri="http://schemas.microsoft.com/office/infopath/2007/PartnerControls"/>
    <ds:schemaRef ds:uri="e78fd7aa-692c-4b53-9ad7-640ec5a97e81"/>
    <ds:schemaRef ds:uri="b943936d-7e16-4692-8bf8-d174036dd781"/>
  </ds:schemaRefs>
</ds:datastoreItem>
</file>

<file path=customXml/itemProps2.xml><?xml version="1.0" encoding="utf-8"?>
<ds:datastoreItem xmlns:ds="http://schemas.openxmlformats.org/officeDocument/2006/customXml" ds:itemID="{AB606194-89DE-44C2-827A-BD8DC663874C}">
  <ds:schemaRefs>
    <ds:schemaRef ds:uri="http://schemas.microsoft.com/sharepoint/v3/contenttype/forms"/>
  </ds:schemaRefs>
</ds:datastoreItem>
</file>

<file path=customXml/itemProps3.xml><?xml version="1.0" encoding="utf-8"?>
<ds:datastoreItem xmlns:ds="http://schemas.openxmlformats.org/officeDocument/2006/customXml" ds:itemID="{BFB3D853-D9A4-4862-A1B9-43CA2DA1BF6F}">
  <ds:schemaRefs>
    <ds:schemaRef ds:uri="http://schemas.openxmlformats.org/officeDocument/2006/bibliography"/>
  </ds:schemaRefs>
</ds:datastoreItem>
</file>

<file path=customXml/itemProps4.xml><?xml version="1.0" encoding="utf-8"?>
<ds:datastoreItem xmlns:ds="http://schemas.openxmlformats.org/officeDocument/2006/customXml" ds:itemID="{BE2B1D7E-7234-4272-9502-06A6DA270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43936d-7e16-4692-8bf8-d174036dd781"/>
    <ds:schemaRef ds:uri="e78fd7aa-692c-4b53-9ad7-640ec5a97e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7698</Words>
  <Characters>43879</Characters>
  <Application>Microsoft Office Word</Application>
  <DocSecurity>0</DocSecurity>
  <Lines>365</Lines>
  <Paragraphs>102</Paragraphs>
  <ScaleCrop>false</ScaleCrop>
  <HeadingPairs>
    <vt:vector size="2" baseType="variant">
      <vt:variant>
        <vt:lpstr>Naslov</vt:lpstr>
      </vt:variant>
      <vt:variant>
        <vt:i4>1</vt:i4>
      </vt:variant>
    </vt:vector>
  </HeadingPairs>
  <TitlesOfParts>
    <vt:vector size="1" baseType="lpstr">
      <vt:lpstr/>
    </vt:vector>
  </TitlesOfParts>
  <Company>Slovenske zeleznice</Company>
  <LinksUpToDate>false</LinksUpToDate>
  <CharactersWithSpaces>51475</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nemox</dc:creator>
  <cp:lastModifiedBy>Mesarič Sandi</cp:lastModifiedBy>
  <cp:revision>2</cp:revision>
  <cp:lastPrinted>2026-07-10T12:15:00Z</cp:lastPrinted>
  <dcterms:created xsi:type="dcterms:W3CDTF">2026-07-10T12:20:00Z</dcterms:created>
  <dcterms:modified xsi:type="dcterms:W3CDTF">2026-07-10T12:20:00Z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0x0101002924F2311FBA7E4CB10BEB5E898B6D57</vt:lpwstr>
  </property>
</Properties>
</file>